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6F81" w:rsidRPr="00E55F43" w:rsidRDefault="00A46F81" w:rsidP="00A46F81">
      <w:pPr>
        <w:spacing w:after="0" w:line="240" w:lineRule="auto"/>
        <w:ind w:left="120"/>
        <w:jc w:val="center"/>
        <w:rPr>
          <w:lang w:val="ru-RU"/>
        </w:rPr>
      </w:pPr>
      <w:bookmarkStart w:id="0" w:name="block-7258454"/>
      <w:r w:rsidRPr="00A46F81">
        <w:rPr>
          <w:rFonts w:ascii="Times New Roman" w:hAnsi="Times New Roman"/>
          <w:b/>
          <w:noProof/>
          <w:color w:val="000000"/>
          <w:sz w:val="28"/>
          <w:lang w:val="ru-RU" w:eastAsia="ru-RU"/>
        </w:rPr>
        <w:drawing>
          <wp:inline distT="0" distB="0" distL="0" distR="0">
            <wp:extent cx="5913120" cy="877824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13120" cy="8778240"/>
                    </a:xfrm>
                    <a:prstGeom prst="rect">
                      <a:avLst/>
                    </a:prstGeom>
                    <a:noFill/>
                    <a:ln>
                      <a:noFill/>
                    </a:ln>
                  </pic:spPr>
                </pic:pic>
              </a:graphicData>
            </a:graphic>
          </wp:inline>
        </w:drawing>
      </w:r>
      <w:r w:rsidRPr="00A46F81">
        <w:rPr>
          <w:rFonts w:ascii="Times New Roman" w:hAnsi="Times New Roman"/>
          <w:b/>
          <w:color w:val="000000"/>
          <w:sz w:val="28"/>
          <w:lang w:val="ru-RU"/>
        </w:rPr>
        <w:t xml:space="preserve"> </w:t>
      </w:r>
    </w:p>
    <w:p w:rsidR="00110E1F" w:rsidRPr="00E55F43" w:rsidRDefault="00110E1F" w:rsidP="00270B3D">
      <w:pPr>
        <w:spacing w:after="0"/>
        <w:jc w:val="center"/>
        <w:rPr>
          <w:lang w:val="ru-RU"/>
        </w:rPr>
        <w:sectPr w:rsidR="00110E1F" w:rsidRPr="00E55F43">
          <w:pgSz w:w="11906" w:h="16383"/>
          <w:pgMar w:top="1134" w:right="850" w:bottom="1134" w:left="1701" w:header="720" w:footer="720" w:gutter="0"/>
          <w:cols w:space="720"/>
        </w:sectPr>
      </w:pPr>
    </w:p>
    <w:p w:rsidR="00110E1F" w:rsidRPr="00E55F43" w:rsidRDefault="003A4434" w:rsidP="00270B3D">
      <w:pPr>
        <w:spacing w:after="0" w:line="264" w:lineRule="auto"/>
        <w:jc w:val="center"/>
        <w:rPr>
          <w:lang w:val="ru-RU"/>
        </w:rPr>
      </w:pPr>
      <w:bookmarkStart w:id="1" w:name="block-7258455"/>
      <w:bookmarkEnd w:id="0"/>
      <w:r w:rsidRPr="00E55F43">
        <w:rPr>
          <w:rFonts w:ascii="Times New Roman" w:hAnsi="Times New Roman"/>
          <w:b/>
          <w:color w:val="000000"/>
          <w:sz w:val="28"/>
          <w:lang w:val="ru-RU"/>
        </w:rPr>
        <w:lastRenderedPageBreak/>
        <w:t>ПОЯСНИТЕ</w:t>
      </w:r>
      <w:bookmarkStart w:id="2" w:name="_GoBack"/>
      <w:bookmarkEnd w:id="2"/>
      <w:r w:rsidRPr="00E55F43">
        <w:rPr>
          <w:rFonts w:ascii="Times New Roman" w:hAnsi="Times New Roman"/>
          <w:b/>
          <w:color w:val="000000"/>
          <w:sz w:val="28"/>
          <w:lang w:val="ru-RU"/>
        </w:rPr>
        <w:t>ЛЬНАЯ ЗАПИСКА</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Программа </w:t>
      </w:r>
      <w:proofErr w:type="gramStart"/>
      <w:r w:rsidRPr="00E55F43">
        <w:rPr>
          <w:rFonts w:ascii="Times New Roman" w:hAnsi="Times New Roman"/>
          <w:color w:val="000000"/>
          <w:sz w:val="28"/>
          <w:lang w:val="ru-RU"/>
        </w:rPr>
        <w:t>по иностранному</w:t>
      </w:r>
      <w:proofErr w:type="gramEnd"/>
      <w:r w:rsidRPr="00E55F43">
        <w:rPr>
          <w:rFonts w:ascii="Times New Roman" w:hAnsi="Times New Roman"/>
          <w:color w:val="000000"/>
          <w:sz w:val="28"/>
          <w:lang w:val="ru-RU"/>
        </w:rPr>
        <w:t xml:space="preserve">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воспитания обучающихся на уровне основного общего образования средствами учебного предмета, определяет обязательную (инвариантную) часть содержания программы по иностранному (английскому) языку. 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межпредметных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E55F43">
        <w:rPr>
          <w:rFonts w:ascii="Times New Roman" w:hAnsi="Times New Roman"/>
          <w:color w:val="000000"/>
          <w:sz w:val="28"/>
          <w:lang w:val="ru-RU"/>
        </w:rPr>
        <w:t>обучения</w:t>
      </w:r>
      <w:proofErr w:type="gramEnd"/>
      <w:r w:rsidRPr="00E55F43">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речевая компетенция – развитие коммуникативных умений в четырёх основных видах речевой деятельности (говорении, аудировании, чтении, письме);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E55F43">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свою страну, её культуру в условиях межкультурного общения;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средств при получении и передаче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Основными подходами к обучению иностранному (английскому)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E55F43">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110E1F" w:rsidRPr="00E55F43" w:rsidRDefault="003A4434" w:rsidP="00270B3D">
      <w:pPr>
        <w:spacing w:after="0" w:line="264" w:lineRule="auto"/>
        <w:ind w:firstLine="600"/>
        <w:jc w:val="both"/>
        <w:rPr>
          <w:lang w:val="ru-RU"/>
        </w:rPr>
        <w:sectPr w:rsidR="00110E1F" w:rsidRPr="00E55F43">
          <w:pgSz w:w="11906" w:h="16383"/>
          <w:pgMar w:top="1134" w:right="850" w:bottom="1134" w:left="1701" w:header="720" w:footer="720" w:gutter="0"/>
          <w:cols w:space="720"/>
        </w:sectPr>
      </w:pPr>
      <w:r w:rsidRPr="00E55F43">
        <w:rPr>
          <w:rFonts w:ascii="Times New Roman" w:hAnsi="Times New Roman"/>
          <w:color w:val="000000"/>
          <w:sz w:val="28"/>
          <w:lang w:val="ru-RU"/>
        </w:rPr>
        <w:t>‌</w:t>
      </w:r>
      <w:bookmarkStart w:id="3" w:name="6aa83e48-2cda-48be-be58-b7f32ebffe8c"/>
      <w:r w:rsidRPr="00E55F43">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3"/>
      <w:r w:rsidRPr="00E55F43">
        <w:rPr>
          <w:rFonts w:ascii="Times New Roman" w:hAnsi="Times New Roman"/>
          <w:color w:val="000000"/>
          <w:sz w:val="28"/>
          <w:lang w:val="ru-RU"/>
        </w:rPr>
        <w:t>‌</w:t>
      </w:r>
    </w:p>
    <w:p w:rsidR="00110E1F" w:rsidRPr="00E55F43" w:rsidRDefault="003A4434" w:rsidP="00270B3D">
      <w:pPr>
        <w:spacing w:after="0" w:line="264" w:lineRule="auto"/>
        <w:jc w:val="both"/>
        <w:rPr>
          <w:lang w:val="ru-RU"/>
        </w:rPr>
      </w:pPr>
      <w:bookmarkStart w:id="4" w:name="block-7258456"/>
      <w:bookmarkEnd w:id="1"/>
      <w:r w:rsidRPr="00E55F43">
        <w:rPr>
          <w:rFonts w:ascii="Times New Roman" w:hAnsi="Times New Roman"/>
          <w:b/>
          <w:color w:val="000000"/>
          <w:sz w:val="28"/>
          <w:lang w:val="ru-RU"/>
        </w:rPr>
        <w:lastRenderedPageBreak/>
        <w:t>СОДЕРЖАНИЕ ОБУЧЕНИЯ</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5 КЛАСС</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Коммуникативные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Моя семья. Мои друзья. Семейные праздники: день рождения, Новый год.</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Внешность и характер человека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Досуг и увлечения (хобби) современного подростка (чтение, кино, спорт).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Здоровый образ жизни: режим труда и отдыха, здоровое питание.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Покупки: одежда, обувь и продукты питания.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Школа, школьная жизнь, школьная форма, изучаемые предметы. Переписка с иностранными сверстниками.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Каникулы в различное время года. Виды отдыха.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Природа: дикие и домашние животные. Погода.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Родной город (село). Транспорт.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Выдающиеся люди родной страны и страны (стран) изучаемого языка: писатели, поэты.</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Говорение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коммуникативных умений диалогической речи на базе умений, сформированных на уровне начального общего 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диалог-расспрос: сообщать фактическую информацию, отвечая на вопросы разных видов; запрашивать интересующую информацию.</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Вышеперечисленные умения диалогической речи развиваются в стандартных ситуациях неофициального общения с использованием речевых </w:t>
      </w:r>
      <w:r w:rsidRPr="00E55F43">
        <w:rPr>
          <w:rFonts w:ascii="Times New Roman" w:hAnsi="Times New Roman"/>
          <w:color w:val="000000"/>
          <w:sz w:val="28"/>
          <w:lang w:val="ru-RU"/>
        </w:rPr>
        <w:lastRenderedPageBreak/>
        <w:t>ситуаций, ключевых слов и (или) иллюстраций, фотографий с соблюдением норм речевого этикета, принятых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диалога – до 5 реплик со стороны каждого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коммуникативных умений монологической речи на базе умений, сформированных на уровне начального общего 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повествование (сообщение);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изложение (пересказ) основного содержания прочитанного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краткое изложение результатов выполненной проектной работы.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с использованием ключевых слов, вопросов, плана и (или) иллюстраций, фотографий.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монологического высказывания – 5–6 фраз.</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Аудирование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коммуникативных умений аудирования на базе умений, сформированных на уровне начального общего 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использованием и без использования иллюстраций.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Время звучания текста (текстов) для аудирования – до 1 минуты.</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lastRenderedPageBreak/>
        <w:t>Смысловое чтение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сформированных на уровне начального общего образования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несплошных текстов (таблиц) и понимание представленной в них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(текстов) для чтения – 180–200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Письменная речь</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 письменной речи на базе умений, сформированных на уровне начального общего 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написание коротких поздравлений с праздниками (с Новым годом, Рождеством, днём рождения);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сообщения – до 60 слов.</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Языковые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Фонетическая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вслух: беседа (диалог), рассказ, отрывок из статьи научно-популярного характера, сообщение информационного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для чтения вслух – до 90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Графика, орфография и пунктуация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Правильное написание изученных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Лексическая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изучаемой лексики: 625 лексических единиц для продуктивного использования (включая 500 лексических единиц, изученных в 2–4 классах) и 675 лексических единиц для рецептивного усвоения (включая 625 лексических единиц продуктивного минимума).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Основные способы словообразования: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аффиксация: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имён существительных при помощи суффиксов -</w:t>
      </w:r>
      <w:r>
        <w:rPr>
          <w:rFonts w:ascii="Times New Roman" w:hAnsi="Times New Roman"/>
          <w:color w:val="000000"/>
          <w:sz w:val="28"/>
        </w:rPr>
        <w:t>er</w:t>
      </w:r>
      <w:r w:rsidRPr="00E55F43">
        <w:rPr>
          <w:rFonts w:ascii="Times New Roman" w:hAnsi="Times New Roman"/>
          <w:color w:val="000000"/>
          <w:sz w:val="28"/>
          <w:lang w:val="ru-RU"/>
        </w:rPr>
        <w:t>/-</w:t>
      </w:r>
      <w:r>
        <w:rPr>
          <w:rFonts w:ascii="Times New Roman" w:hAnsi="Times New Roman"/>
          <w:color w:val="000000"/>
          <w:sz w:val="28"/>
        </w:rPr>
        <w:t>or</w:t>
      </w:r>
      <w:r w:rsidRPr="00E55F43">
        <w:rPr>
          <w:rFonts w:ascii="Times New Roman" w:hAnsi="Times New Roman"/>
          <w:color w:val="000000"/>
          <w:sz w:val="28"/>
          <w:lang w:val="ru-RU"/>
        </w:rPr>
        <w:t xml:space="preserve"> (</w:t>
      </w:r>
      <w:r>
        <w:rPr>
          <w:rFonts w:ascii="Times New Roman" w:hAnsi="Times New Roman"/>
          <w:color w:val="000000"/>
          <w:sz w:val="28"/>
        </w:rPr>
        <w:t>teacher</w:t>
      </w:r>
      <w:r w:rsidRPr="00E55F43">
        <w:rPr>
          <w:rFonts w:ascii="Times New Roman" w:hAnsi="Times New Roman"/>
          <w:color w:val="000000"/>
          <w:sz w:val="28"/>
          <w:lang w:val="ru-RU"/>
        </w:rPr>
        <w:t>/</w:t>
      </w:r>
      <w:r>
        <w:rPr>
          <w:rFonts w:ascii="Times New Roman" w:hAnsi="Times New Roman"/>
          <w:color w:val="000000"/>
          <w:sz w:val="28"/>
        </w:rPr>
        <w:t>visitor</w:t>
      </w:r>
      <w:r w:rsidRPr="00E55F43">
        <w:rPr>
          <w:rFonts w:ascii="Times New Roman" w:hAnsi="Times New Roman"/>
          <w:color w:val="000000"/>
          <w:sz w:val="28"/>
          <w:lang w:val="ru-RU"/>
        </w:rPr>
        <w:t>), -</w:t>
      </w:r>
      <w:r>
        <w:rPr>
          <w:rFonts w:ascii="Times New Roman" w:hAnsi="Times New Roman"/>
          <w:color w:val="000000"/>
          <w:sz w:val="28"/>
        </w:rPr>
        <w:t>ist</w:t>
      </w:r>
      <w:r w:rsidRPr="00E55F43">
        <w:rPr>
          <w:rFonts w:ascii="Times New Roman" w:hAnsi="Times New Roman"/>
          <w:color w:val="000000"/>
          <w:sz w:val="28"/>
          <w:lang w:val="ru-RU"/>
        </w:rPr>
        <w:t xml:space="preserve"> (</w:t>
      </w:r>
      <w:r>
        <w:rPr>
          <w:rFonts w:ascii="Times New Roman" w:hAnsi="Times New Roman"/>
          <w:color w:val="000000"/>
          <w:sz w:val="28"/>
        </w:rPr>
        <w:t>scientist</w:t>
      </w:r>
      <w:r w:rsidRPr="00E55F43">
        <w:rPr>
          <w:rFonts w:ascii="Times New Roman" w:hAnsi="Times New Roman"/>
          <w:color w:val="000000"/>
          <w:sz w:val="28"/>
          <w:lang w:val="ru-RU"/>
        </w:rPr>
        <w:t xml:space="preserve">, </w:t>
      </w:r>
      <w:r>
        <w:rPr>
          <w:rFonts w:ascii="Times New Roman" w:hAnsi="Times New Roman"/>
          <w:color w:val="000000"/>
          <w:sz w:val="28"/>
        </w:rPr>
        <w:t>tourist</w:t>
      </w:r>
      <w:r w:rsidRPr="00E55F43">
        <w:rPr>
          <w:rFonts w:ascii="Times New Roman" w:hAnsi="Times New Roman"/>
          <w:color w:val="000000"/>
          <w:sz w:val="28"/>
          <w:lang w:val="ru-RU"/>
        </w:rPr>
        <w:t>), -</w:t>
      </w:r>
      <w:r>
        <w:rPr>
          <w:rFonts w:ascii="Times New Roman" w:hAnsi="Times New Roman"/>
          <w:color w:val="000000"/>
          <w:sz w:val="28"/>
        </w:rPr>
        <w:t>sion</w:t>
      </w:r>
      <w:r w:rsidRPr="00E55F43">
        <w:rPr>
          <w:rFonts w:ascii="Times New Roman" w:hAnsi="Times New Roman"/>
          <w:color w:val="000000"/>
          <w:sz w:val="28"/>
          <w:lang w:val="ru-RU"/>
        </w:rPr>
        <w:t>/-</w:t>
      </w:r>
      <w:r>
        <w:rPr>
          <w:rFonts w:ascii="Times New Roman" w:hAnsi="Times New Roman"/>
          <w:color w:val="000000"/>
          <w:sz w:val="28"/>
        </w:rPr>
        <w:t>tion</w:t>
      </w:r>
      <w:r w:rsidRPr="00E55F43">
        <w:rPr>
          <w:rFonts w:ascii="Times New Roman" w:hAnsi="Times New Roman"/>
          <w:color w:val="000000"/>
          <w:sz w:val="28"/>
          <w:lang w:val="ru-RU"/>
        </w:rPr>
        <w:t xml:space="preserve"> (</w:t>
      </w:r>
      <w:r>
        <w:rPr>
          <w:rFonts w:ascii="Times New Roman" w:hAnsi="Times New Roman"/>
          <w:color w:val="000000"/>
          <w:sz w:val="28"/>
        </w:rPr>
        <w:t>discussion</w:t>
      </w:r>
      <w:r w:rsidRPr="00E55F43">
        <w:rPr>
          <w:rFonts w:ascii="Times New Roman" w:hAnsi="Times New Roman"/>
          <w:color w:val="000000"/>
          <w:sz w:val="28"/>
          <w:lang w:val="ru-RU"/>
        </w:rPr>
        <w:t>/</w:t>
      </w:r>
      <w:r>
        <w:rPr>
          <w:rFonts w:ascii="Times New Roman" w:hAnsi="Times New Roman"/>
          <w:color w:val="000000"/>
          <w:sz w:val="28"/>
        </w:rPr>
        <w:t>invitation</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имён прилагательных при помощи суффиксов -</w:t>
      </w:r>
      <w:r>
        <w:rPr>
          <w:rFonts w:ascii="Times New Roman" w:hAnsi="Times New Roman"/>
          <w:color w:val="000000"/>
          <w:sz w:val="28"/>
        </w:rPr>
        <w:t>ful</w:t>
      </w:r>
      <w:r w:rsidRPr="00E55F43">
        <w:rPr>
          <w:rFonts w:ascii="Times New Roman" w:hAnsi="Times New Roman"/>
          <w:color w:val="000000"/>
          <w:sz w:val="28"/>
          <w:lang w:val="ru-RU"/>
        </w:rPr>
        <w:t xml:space="preserve"> (</w:t>
      </w:r>
      <w:r>
        <w:rPr>
          <w:rFonts w:ascii="Times New Roman" w:hAnsi="Times New Roman"/>
          <w:color w:val="000000"/>
          <w:sz w:val="28"/>
        </w:rPr>
        <w:t>wonderful</w:t>
      </w:r>
      <w:r w:rsidRPr="00E55F43">
        <w:rPr>
          <w:rFonts w:ascii="Times New Roman" w:hAnsi="Times New Roman"/>
          <w:color w:val="000000"/>
          <w:sz w:val="28"/>
          <w:lang w:val="ru-RU"/>
        </w:rPr>
        <w:t>), -</w:t>
      </w:r>
      <w:r>
        <w:rPr>
          <w:rFonts w:ascii="Times New Roman" w:hAnsi="Times New Roman"/>
          <w:color w:val="000000"/>
          <w:sz w:val="28"/>
        </w:rPr>
        <w:t>ian</w:t>
      </w:r>
      <w:r w:rsidRPr="00E55F43">
        <w:rPr>
          <w:rFonts w:ascii="Times New Roman" w:hAnsi="Times New Roman"/>
          <w:color w:val="000000"/>
          <w:sz w:val="28"/>
          <w:lang w:val="ru-RU"/>
        </w:rPr>
        <w:t>/-</w:t>
      </w:r>
      <w:r>
        <w:rPr>
          <w:rFonts w:ascii="Times New Roman" w:hAnsi="Times New Roman"/>
          <w:color w:val="000000"/>
          <w:sz w:val="28"/>
        </w:rPr>
        <w:t>an</w:t>
      </w:r>
      <w:r w:rsidRPr="00E55F43">
        <w:rPr>
          <w:rFonts w:ascii="Times New Roman" w:hAnsi="Times New Roman"/>
          <w:color w:val="000000"/>
          <w:sz w:val="28"/>
          <w:lang w:val="ru-RU"/>
        </w:rPr>
        <w:t xml:space="preserve"> (</w:t>
      </w:r>
      <w:r>
        <w:rPr>
          <w:rFonts w:ascii="Times New Roman" w:hAnsi="Times New Roman"/>
          <w:color w:val="000000"/>
          <w:sz w:val="28"/>
        </w:rPr>
        <w:t>Russian</w:t>
      </w:r>
      <w:r w:rsidRPr="00E55F43">
        <w:rPr>
          <w:rFonts w:ascii="Times New Roman" w:hAnsi="Times New Roman"/>
          <w:color w:val="000000"/>
          <w:sz w:val="28"/>
          <w:lang w:val="ru-RU"/>
        </w:rPr>
        <w:t>/</w:t>
      </w:r>
      <w:r>
        <w:rPr>
          <w:rFonts w:ascii="Times New Roman" w:hAnsi="Times New Roman"/>
          <w:color w:val="000000"/>
          <w:sz w:val="28"/>
        </w:rPr>
        <w:t>American</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наречий при помощи суффикса -</w:t>
      </w:r>
      <w:r>
        <w:rPr>
          <w:rFonts w:ascii="Times New Roman" w:hAnsi="Times New Roman"/>
          <w:color w:val="000000"/>
          <w:sz w:val="28"/>
        </w:rPr>
        <w:t>ly</w:t>
      </w:r>
      <w:r w:rsidRPr="00E55F43">
        <w:rPr>
          <w:rFonts w:ascii="Times New Roman" w:hAnsi="Times New Roman"/>
          <w:color w:val="000000"/>
          <w:sz w:val="28"/>
          <w:lang w:val="ru-RU"/>
        </w:rPr>
        <w:t xml:space="preserve"> (</w:t>
      </w:r>
      <w:r>
        <w:rPr>
          <w:rFonts w:ascii="Times New Roman" w:hAnsi="Times New Roman"/>
          <w:color w:val="000000"/>
          <w:sz w:val="28"/>
        </w:rPr>
        <w:t>recently</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образование имён прилагательных, имён существительных и наречий при помощи отрицательного префикса </w:t>
      </w:r>
      <w:r>
        <w:rPr>
          <w:rFonts w:ascii="Times New Roman" w:hAnsi="Times New Roman"/>
          <w:color w:val="000000"/>
          <w:sz w:val="28"/>
        </w:rPr>
        <w:t>un</w:t>
      </w:r>
      <w:r w:rsidRPr="00E55F43">
        <w:rPr>
          <w:rFonts w:ascii="Times New Roman" w:hAnsi="Times New Roman"/>
          <w:color w:val="000000"/>
          <w:sz w:val="28"/>
          <w:lang w:val="ru-RU"/>
        </w:rPr>
        <w:t xml:space="preserve"> (</w:t>
      </w:r>
      <w:r>
        <w:rPr>
          <w:rFonts w:ascii="Times New Roman" w:hAnsi="Times New Roman"/>
          <w:color w:val="000000"/>
          <w:sz w:val="28"/>
        </w:rPr>
        <w:t>unhappy</w:t>
      </w:r>
      <w:r w:rsidRPr="00E55F43">
        <w:rPr>
          <w:rFonts w:ascii="Times New Roman" w:hAnsi="Times New Roman"/>
          <w:color w:val="000000"/>
          <w:sz w:val="28"/>
          <w:lang w:val="ru-RU"/>
        </w:rPr>
        <w:t xml:space="preserve">, </w:t>
      </w:r>
      <w:r>
        <w:rPr>
          <w:rFonts w:ascii="Times New Roman" w:hAnsi="Times New Roman"/>
          <w:color w:val="000000"/>
          <w:sz w:val="28"/>
        </w:rPr>
        <w:t>unreality</w:t>
      </w:r>
      <w:r w:rsidRPr="00E55F43">
        <w:rPr>
          <w:rFonts w:ascii="Times New Roman" w:hAnsi="Times New Roman"/>
          <w:color w:val="000000"/>
          <w:sz w:val="28"/>
          <w:lang w:val="ru-RU"/>
        </w:rPr>
        <w:t xml:space="preserve">, </w:t>
      </w:r>
      <w:r>
        <w:rPr>
          <w:rFonts w:ascii="Times New Roman" w:hAnsi="Times New Roman"/>
          <w:color w:val="000000"/>
          <w:sz w:val="28"/>
        </w:rPr>
        <w:t>unusually</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Грамматическая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Предложения с несколькими обстоятельствами, следующими в определённом порядке.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Вопросительные предложения (альтернативный и разделительный вопросы в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w:t>
      </w:r>
      <w:r>
        <w:rPr>
          <w:rFonts w:ascii="Times New Roman" w:hAnsi="Times New Roman"/>
          <w:color w:val="000000"/>
          <w:sz w:val="28"/>
        </w:rPr>
        <w:t>Future</w:t>
      </w:r>
      <w:r w:rsidRPr="00E55F43">
        <w:rPr>
          <w:rFonts w:ascii="Times New Roman" w:hAnsi="Times New Roman"/>
          <w:color w:val="000000"/>
          <w:sz w:val="28"/>
          <w:lang w:val="ru-RU"/>
        </w:rPr>
        <w:t xml:space="preserve"> </w:t>
      </w:r>
      <w:r>
        <w:rPr>
          <w:rFonts w:ascii="Times New Roman" w:hAnsi="Times New Roman"/>
          <w:color w:val="000000"/>
          <w:sz w:val="28"/>
        </w:rPr>
        <w:t>Simple</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E55F43">
        <w:rPr>
          <w:rFonts w:ascii="Times New Roman" w:hAnsi="Times New Roman"/>
          <w:color w:val="000000"/>
          <w:sz w:val="28"/>
          <w:lang w:val="ru-RU"/>
        </w:rPr>
        <w:t xml:space="preserve"> </w:t>
      </w:r>
      <w:r>
        <w:rPr>
          <w:rFonts w:ascii="Times New Roman" w:hAnsi="Times New Roman"/>
          <w:color w:val="000000"/>
          <w:sz w:val="28"/>
        </w:rPr>
        <w:t>Perfect</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в повествовательных (утвердительных и отрицательных) и вопросительных предложениях.</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Имена существительные во множественном числе, в том числе имена существительные, имеющие форму только множественного числа.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Имена существительные с причастиями настоящего и прошедшего времени.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Наречия в положительной, сравнительной и превосходной степенях, образованные по правилу, и исключения.</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Социокультурные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(достопримечательностями, выдающимися людьми и другое), с доступными в языковом отношении образцами детской поэзии и прозы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Формирование умений: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 оформлять свой адрес на английском языке (в анкете, формуляре);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Россию и страну (страны)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Компенсаторные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чтении и аудировании языковой, в том числе контекстуальной, догадки.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формулировании собственных высказываний, ключевых слов, плана.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6 КЛАСС</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Коммуникативные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Взаимоотношения в семье и с друзьями. Семейные праздники.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Внешность и характер человека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Досуг и увлечения (хобби) современного подростка (чтение, кино, театр, спорт).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Здоровый образ жизни: режим труда и отдыха, фитнес, сбалансированное питание.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Покупки: одежда, обувь и продукты питания.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Школа, школьная жизнь, школьная форма, изучаемые предметы, любимый предмет, правила поведения в школе. Переписка с иностранными сверстниками.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Переписка с иностранными сверстниками.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Каникулы в различное время года. Виды отдыха.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Путешествия по России и иностранным странам.</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Природа: дикие и домашние животные. Климат, погода.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Жизнь в городе и сельской местности. Описание родного города (села). Транспорт.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Выдающиеся люди родной страны и страны (стран) изучаемого языка: писатели, поэты, учёные.</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Говорение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Развитие коммуникативных умений </w:t>
      </w:r>
      <w:r w:rsidRPr="00E55F43">
        <w:rPr>
          <w:rFonts w:ascii="Times New Roman" w:hAnsi="Times New Roman"/>
          <w:color w:val="000000"/>
          <w:sz w:val="28"/>
          <w:u w:val="single"/>
          <w:lang w:val="ru-RU"/>
        </w:rPr>
        <w:t>диалогической речи</w:t>
      </w:r>
      <w:r w:rsidRPr="00E55F43">
        <w:rPr>
          <w:rFonts w:ascii="Times New Roman" w:hAnsi="Times New Roman"/>
          <w:color w:val="000000"/>
          <w:sz w:val="28"/>
          <w:lang w:val="ru-RU"/>
        </w:rPr>
        <w:t>, а именно умений вести: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Объём диалога – до 5 реплик со стороны каждого собеседника. </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Развитие коммуникативных умений </w:t>
      </w:r>
      <w:r w:rsidRPr="00E55F43">
        <w:rPr>
          <w:rFonts w:ascii="Times New Roman" w:hAnsi="Times New Roman"/>
          <w:color w:val="000000"/>
          <w:sz w:val="28"/>
          <w:u w:val="single"/>
          <w:lang w:val="ru-RU"/>
        </w:rPr>
        <w:t>монологической речи</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повествование (сообщение);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изложение (пересказ) основного содержания прочитанного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краткое изложение результатов выполненной проектной работы.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монологического высказывания – 7–8 фраз.</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Аудирование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Аудирование с пониманием основного содержания текста предполагает умение определять основную тему и главные факты (события) в </w:t>
      </w:r>
      <w:r w:rsidRPr="00E55F43">
        <w:rPr>
          <w:rFonts w:ascii="Times New Roman" w:hAnsi="Times New Roman"/>
          <w:color w:val="000000"/>
          <w:sz w:val="28"/>
          <w:lang w:val="ru-RU"/>
        </w:rPr>
        <w:lastRenderedPageBreak/>
        <w:t>воспринимаемом на слух тексте; игнорировать незнакомые слова, несущественные для понимания основного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Время звучания текста (текстов) для аудирования – до 1,5 минуты.</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Смысловое чтение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несплошных текстов (таблиц) и понимание представленной в них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(текстов) для чтения – 250–300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Письменная речь</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англоговорящих странах;</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создание небольшого письменного высказывания с использованием образца, плана, иллюстраций. Объём письменного высказывания – до 70 слов.</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Языковые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Фонетическая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для чтения вслух – до 95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Графика, орфография и пунктуация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Правильное написание изученных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Лексическая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различных средств связи для обеспечения логичности и целостности высказывания.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Основные способы словообразования: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аффиксация: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имён существительных при помощи суффикса -</w:t>
      </w:r>
      <w:r>
        <w:rPr>
          <w:rFonts w:ascii="Times New Roman" w:hAnsi="Times New Roman"/>
          <w:color w:val="000000"/>
          <w:sz w:val="28"/>
        </w:rPr>
        <w:t>ing</w:t>
      </w:r>
      <w:r w:rsidRPr="00E55F43">
        <w:rPr>
          <w:rFonts w:ascii="Times New Roman" w:hAnsi="Times New Roman"/>
          <w:color w:val="000000"/>
          <w:sz w:val="28"/>
          <w:lang w:val="ru-RU"/>
        </w:rPr>
        <w:t xml:space="preserve"> (</w:t>
      </w:r>
      <w:r>
        <w:rPr>
          <w:rFonts w:ascii="Times New Roman" w:hAnsi="Times New Roman"/>
          <w:color w:val="000000"/>
          <w:sz w:val="28"/>
        </w:rPr>
        <w:t>reading</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образование имён прилагательных при помощи суффиксов -</w:t>
      </w:r>
      <w:r>
        <w:rPr>
          <w:rFonts w:ascii="Times New Roman" w:hAnsi="Times New Roman"/>
          <w:color w:val="000000"/>
          <w:sz w:val="28"/>
        </w:rPr>
        <w:t>al</w:t>
      </w:r>
      <w:r w:rsidRPr="00E55F43">
        <w:rPr>
          <w:rFonts w:ascii="Times New Roman" w:hAnsi="Times New Roman"/>
          <w:color w:val="000000"/>
          <w:sz w:val="28"/>
          <w:lang w:val="ru-RU"/>
        </w:rPr>
        <w:t xml:space="preserve"> (</w:t>
      </w:r>
      <w:r>
        <w:rPr>
          <w:rFonts w:ascii="Times New Roman" w:hAnsi="Times New Roman"/>
          <w:color w:val="000000"/>
          <w:sz w:val="28"/>
        </w:rPr>
        <w:t>typical</w:t>
      </w:r>
      <w:r w:rsidRPr="00E55F43">
        <w:rPr>
          <w:rFonts w:ascii="Times New Roman" w:hAnsi="Times New Roman"/>
          <w:color w:val="000000"/>
          <w:sz w:val="28"/>
          <w:lang w:val="ru-RU"/>
        </w:rPr>
        <w:t>), -</w:t>
      </w:r>
      <w:r>
        <w:rPr>
          <w:rFonts w:ascii="Times New Roman" w:hAnsi="Times New Roman"/>
          <w:color w:val="000000"/>
          <w:sz w:val="28"/>
        </w:rPr>
        <w:t>ing</w:t>
      </w:r>
      <w:r w:rsidRPr="00E55F43">
        <w:rPr>
          <w:rFonts w:ascii="Times New Roman" w:hAnsi="Times New Roman"/>
          <w:color w:val="000000"/>
          <w:sz w:val="28"/>
          <w:lang w:val="ru-RU"/>
        </w:rPr>
        <w:t xml:space="preserve"> (</w:t>
      </w:r>
      <w:r>
        <w:rPr>
          <w:rFonts w:ascii="Times New Roman" w:hAnsi="Times New Roman"/>
          <w:color w:val="000000"/>
          <w:sz w:val="28"/>
        </w:rPr>
        <w:t>amazing</w:t>
      </w:r>
      <w:r w:rsidRPr="00E55F43">
        <w:rPr>
          <w:rFonts w:ascii="Times New Roman" w:hAnsi="Times New Roman"/>
          <w:color w:val="000000"/>
          <w:sz w:val="28"/>
          <w:lang w:val="ru-RU"/>
        </w:rPr>
        <w:t>), -</w:t>
      </w:r>
      <w:r>
        <w:rPr>
          <w:rFonts w:ascii="Times New Roman" w:hAnsi="Times New Roman"/>
          <w:color w:val="000000"/>
          <w:sz w:val="28"/>
        </w:rPr>
        <w:t>less</w:t>
      </w:r>
      <w:r w:rsidRPr="00E55F43">
        <w:rPr>
          <w:rFonts w:ascii="Times New Roman" w:hAnsi="Times New Roman"/>
          <w:color w:val="000000"/>
          <w:sz w:val="28"/>
          <w:lang w:val="ru-RU"/>
        </w:rPr>
        <w:t xml:space="preserve"> (</w:t>
      </w:r>
      <w:r>
        <w:rPr>
          <w:rFonts w:ascii="Times New Roman" w:hAnsi="Times New Roman"/>
          <w:color w:val="000000"/>
          <w:sz w:val="28"/>
        </w:rPr>
        <w:t>useless</w:t>
      </w:r>
      <w:r w:rsidRPr="00E55F43">
        <w:rPr>
          <w:rFonts w:ascii="Times New Roman" w:hAnsi="Times New Roman"/>
          <w:color w:val="000000"/>
          <w:sz w:val="28"/>
          <w:lang w:val="ru-RU"/>
        </w:rPr>
        <w:t>), -</w:t>
      </w:r>
      <w:r>
        <w:rPr>
          <w:rFonts w:ascii="Times New Roman" w:hAnsi="Times New Roman"/>
          <w:color w:val="000000"/>
          <w:sz w:val="28"/>
        </w:rPr>
        <w:t>ive</w:t>
      </w:r>
      <w:r w:rsidRPr="00E55F43">
        <w:rPr>
          <w:rFonts w:ascii="Times New Roman" w:hAnsi="Times New Roman"/>
          <w:color w:val="000000"/>
          <w:sz w:val="28"/>
          <w:lang w:val="ru-RU"/>
        </w:rPr>
        <w:t xml:space="preserve"> (</w:t>
      </w:r>
      <w:r>
        <w:rPr>
          <w:rFonts w:ascii="Times New Roman" w:hAnsi="Times New Roman"/>
          <w:color w:val="000000"/>
          <w:sz w:val="28"/>
        </w:rPr>
        <w:t>impressive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Синонимы. Антонимы. Интернациональные слова.</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Грамматическая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E55F43">
        <w:rPr>
          <w:rFonts w:ascii="Times New Roman" w:hAnsi="Times New Roman"/>
          <w:color w:val="000000"/>
          <w:sz w:val="28"/>
          <w:lang w:val="ru-RU"/>
        </w:rPr>
        <w:t xml:space="preserve">, </w:t>
      </w:r>
      <w:r>
        <w:rPr>
          <w:rFonts w:ascii="Times New Roman" w:hAnsi="Times New Roman"/>
          <w:color w:val="000000"/>
          <w:sz w:val="28"/>
        </w:rPr>
        <w:t>which</w:t>
      </w:r>
      <w:r w:rsidRPr="00E55F43">
        <w:rPr>
          <w:rFonts w:ascii="Times New Roman" w:hAnsi="Times New Roman"/>
          <w:color w:val="000000"/>
          <w:sz w:val="28"/>
          <w:lang w:val="ru-RU"/>
        </w:rPr>
        <w:t xml:space="preserve">, </w:t>
      </w:r>
      <w:r>
        <w:rPr>
          <w:rFonts w:ascii="Times New Roman" w:hAnsi="Times New Roman"/>
          <w:color w:val="000000"/>
          <w:sz w:val="28"/>
        </w:rPr>
        <w:t>that</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Сложноподчинённые предложения </w:t>
      </w:r>
      <w:proofErr w:type="gramStart"/>
      <w:r w:rsidRPr="00E55F43">
        <w:rPr>
          <w:rFonts w:ascii="Times New Roman" w:hAnsi="Times New Roman"/>
          <w:color w:val="000000"/>
          <w:sz w:val="28"/>
          <w:lang w:val="ru-RU"/>
        </w:rPr>
        <w:t>с придаточными времени</w:t>
      </w:r>
      <w:proofErr w:type="gramEnd"/>
      <w:r w:rsidRPr="00E55F43">
        <w:rPr>
          <w:rFonts w:ascii="Times New Roman" w:hAnsi="Times New Roman"/>
          <w:color w:val="000000"/>
          <w:sz w:val="28"/>
          <w:lang w:val="ru-RU"/>
        </w:rPr>
        <w:t xml:space="preserve"> с союзами </w:t>
      </w:r>
      <w:r>
        <w:rPr>
          <w:rFonts w:ascii="Times New Roman" w:hAnsi="Times New Roman"/>
          <w:color w:val="000000"/>
          <w:sz w:val="28"/>
        </w:rPr>
        <w:t>for</w:t>
      </w:r>
      <w:r w:rsidRPr="00E55F43">
        <w:rPr>
          <w:rFonts w:ascii="Times New Roman" w:hAnsi="Times New Roman"/>
          <w:color w:val="000000"/>
          <w:sz w:val="28"/>
          <w:lang w:val="ru-RU"/>
        </w:rPr>
        <w:t xml:space="preserve">, </w:t>
      </w:r>
      <w:r>
        <w:rPr>
          <w:rFonts w:ascii="Times New Roman" w:hAnsi="Times New Roman"/>
          <w:color w:val="000000"/>
          <w:sz w:val="28"/>
        </w:rPr>
        <w:t>since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E55F43">
        <w:rPr>
          <w:rFonts w:ascii="Times New Roman" w:hAnsi="Times New Roman"/>
          <w:color w:val="000000"/>
          <w:sz w:val="28"/>
          <w:lang w:val="ru-RU"/>
        </w:rPr>
        <w:t xml:space="preserve"> … </w:t>
      </w:r>
      <w:r>
        <w:rPr>
          <w:rFonts w:ascii="Times New Roman" w:hAnsi="Times New Roman"/>
          <w:color w:val="000000"/>
          <w:sz w:val="28"/>
        </w:rPr>
        <w:t>as</w:t>
      </w:r>
      <w:r w:rsidRPr="00E55F43">
        <w:rPr>
          <w:rFonts w:ascii="Times New Roman" w:hAnsi="Times New Roman"/>
          <w:color w:val="000000"/>
          <w:sz w:val="28"/>
          <w:lang w:val="ru-RU"/>
        </w:rPr>
        <w:t xml:space="preserve">, </w:t>
      </w:r>
      <w:r>
        <w:rPr>
          <w:rFonts w:ascii="Times New Roman" w:hAnsi="Times New Roman"/>
          <w:color w:val="000000"/>
          <w:sz w:val="28"/>
        </w:rPr>
        <w:t>not</w:t>
      </w:r>
      <w:r w:rsidRPr="00E55F43">
        <w:rPr>
          <w:rFonts w:ascii="Times New Roman" w:hAnsi="Times New Roman"/>
          <w:color w:val="000000"/>
          <w:sz w:val="28"/>
          <w:lang w:val="ru-RU"/>
        </w:rPr>
        <w:t xml:space="preserve"> </w:t>
      </w:r>
      <w:r>
        <w:rPr>
          <w:rFonts w:ascii="Times New Roman" w:hAnsi="Times New Roman"/>
          <w:color w:val="000000"/>
          <w:sz w:val="28"/>
        </w:rPr>
        <w:t>so</w:t>
      </w:r>
      <w:r w:rsidRPr="00E55F43">
        <w:rPr>
          <w:rFonts w:ascii="Times New Roman" w:hAnsi="Times New Roman"/>
          <w:color w:val="000000"/>
          <w:sz w:val="28"/>
          <w:lang w:val="ru-RU"/>
        </w:rPr>
        <w:t xml:space="preserve"> … </w:t>
      </w:r>
      <w:r>
        <w:rPr>
          <w:rFonts w:ascii="Times New Roman" w:hAnsi="Times New Roman"/>
          <w:color w:val="000000"/>
          <w:sz w:val="28"/>
        </w:rPr>
        <w:t>as</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Continuous</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Глаголы в </w:t>
      </w:r>
      <w:proofErr w:type="gramStart"/>
      <w:r w:rsidRPr="00E55F43">
        <w:rPr>
          <w:rFonts w:ascii="Times New Roman" w:hAnsi="Times New Roman"/>
          <w:color w:val="000000"/>
          <w:sz w:val="28"/>
          <w:lang w:val="ru-RU"/>
        </w:rPr>
        <w:t>видо-временных</w:t>
      </w:r>
      <w:proofErr w:type="gramEnd"/>
      <w:r w:rsidRPr="00E55F43">
        <w:rPr>
          <w:rFonts w:ascii="Times New Roman" w:hAnsi="Times New Roman"/>
          <w:color w:val="000000"/>
          <w:sz w:val="28"/>
          <w:lang w:val="ru-RU"/>
        </w:rPr>
        <w:t xml:space="preserve"> формах действительного залога в изъявительном наклонении в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Continuous</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w:t>
      </w:r>
    </w:p>
    <w:p w:rsidR="00110E1F" w:rsidRDefault="003A4434">
      <w:pPr>
        <w:spacing w:after="0" w:line="264" w:lineRule="auto"/>
        <w:ind w:firstLine="600"/>
        <w:jc w:val="both"/>
      </w:pPr>
      <w:r>
        <w:rPr>
          <w:rFonts w:ascii="Times New Roman" w:hAnsi="Times New Roman"/>
          <w:color w:val="000000"/>
          <w:sz w:val="28"/>
        </w:rPr>
        <w:t xml:space="preserve">Модальные глаголы и их эквиваленты (can/be able to, must/have to, </w:t>
      </w:r>
      <w:proofErr w:type="gramStart"/>
      <w:r>
        <w:rPr>
          <w:rFonts w:ascii="Times New Roman" w:hAnsi="Times New Roman"/>
          <w:color w:val="000000"/>
          <w:sz w:val="28"/>
        </w:rPr>
        <w:t>may</w:t>
      </w:r>
      <w:proofErr w:type="gramEnd"/>
      <w:r>
        <w:rPr>
          <w:rFonts w:ascii="Times New Roman" w:hAnsi="Times New Roman"/>
          <w:color w:val="000000"/>
          <w:sz w:val="28"/>
        </w:rPr>
        <w:t>, should, need).</w:t>
      </w:r>
    </w:p>
    <w:p w:rsidR="00110E1F" w:rsidRDefault="003A4434">
      <w:pPr>
        <w:spacing w:after="0" w:line="264" w:lineRule="auto"/>
        <w:ind w:firstLine="600"/>
        <w:jc w:val="both"/>
      </w:pPr>
      <w:r>
        <w:rPr>
          <w:rFonts w:ascii="Times New Roman" w:hAnsi="Times New Roman"/>
          <w:color w:val="000000"/>
          <w:sz w:val="28"/>
        </w:rPr>
        <w:t>Слова, выражающие количество (little/a little, few/a few).</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Возвратные, неопределённые местоимения (</w:t>
      </w:r>
      <w:r>
        <w:rPr>
          <w:rFonts w:ascii="Times New Roman" w:hAnsi="Times New Roman"/>
          <w:color w:val="000000"/>
          <w:sz w:val="28"/>
        </w:rPr>
        <w:t>some</w:t>
      </w:r>
      <w:r w:rsidRPr="00E55F43">
        <w:rPr>
          <w:rFonts w:ascii="Times New Roman" w:hAnsi="Times New Roman"/>
          <w:color w:val="000000"/>
          <w:sz w:val="28"/>
          <w:lang w:val="ru-RU"/>
        </w:rPr>
        <w:t xml:space="preserve">, </w:t>
      </w:r>
      <w:r>
        <w:rPr>
          <w:rFonts w:ascii="Times New Roman" w:hAnsi="Times New Roman"/>
          <w:color w:val="000000"/>
          <w:sz w:val="28"/>
        </w:rPr>
        <w:t>any</w:t>
      </w:r>
      <w:r w:rsidRPr="00E55F43">
        <w:rPr>
          <w:rFonts w:ascii="Times New Roman" w:hAnsi="Times New Roman"/>
          <w:color w:val="000000"/>
          <w:sz w:val="28"/>
          <w:lang w:val="ru-RU"/>
        </w:rPr>
        <w:t>) и их производные (</w:t>
      </w:r>
      <w:r>
        <w:rPr>
          <w:rFonts w:ascii="Times New Roman" w:hAnsi="Times New Roman"/>
          <w:color w:val="000000"/>
          <w:sz w:val="28"/>
        </w:rPr>
        <w:t>somebody</w:t>
      </w:r>
      <w:r w:rsidRPr="00E55F43">
        <w:rPr>
          <w:rFonts w:ascii="Times New Roman" w:hAnsi="Times New Roman"/>
          <w:color w:val="000000"/>
          <w:sz w:val="28"/>
          <w:lang w:val="ru-RU"/>
        </w:rPr>
        <w:t xml:space="preserve">, </w:t>
      </w:r>
      <w:r>
        <w:rPr>
          <w:rFonts w:ascii="Times New Roman" w:hAnsi="Times New Roman"/>
          <w:color w:val="000000"/>
          <w:sz w:val="28"/>
        </w:rPr>
        <w:t>anybody</w:t>
      </w:r>
      <w:r w:rsidRPr="00E55F43">
        <w:rPr>
          <w:rFonts w:ascii="Times New Roman" w:hAnsi="Times New Roman"/>
          <w:color w:val="000000"/>
          <w:sz w:val="28"/>
          <w:lang w:val="ru-RU"/>
        </w:rPr>
        <w:t xml:space="preserve">; </w:t>
      </w:r>
      <w:r>
        <w:rPr>
          <w:rFonts w:ascii="Times New Roman" w:hAnsi="Times New Roman"/>
          <w:color w:val="000000"/>
          <w:sz w:val="28"/>
        </w:rPr>
        <w:t>something</w:t>
      </w:r>
      <w:r w:rsidRPr="00E55F43">
        <w:rPr>
          <w:rFonts w:ascii="Times New Roman" w:hAnsi="Times New Roman"/>
          <w:color w:val="000000"/>
          <w:sz w:val="28"/>
          <w:lang w:val="ru-RU"/>
        </w:rPr>
        <w:t xml:space="preserve">, </w:t>
      </w:r>
      <w:r>
        <w:rPr>
          <w:rFonts w:ascii="Times New Roman" w:hAnsi="Times New Roman"/>
          <w:color w:val="000000"/>
          <w:sz w:val="28"/>
        </w:rPr>
        <w:t>anything</w:t>
      </w:r>
      <w:r w:rsidRPr="00E55F43">
        <w:rPr>
          <w:rFonts w:ascii="Times New Roman" w:hAnsi="Times New Roman"/>
          <w:color w:val="000000"/>
          <w:sz w:val="28"/>
          <w:lang w:val="ru-RU"/>
        </w:rPr>
        <w:t xml:space="preserve"> и другие) </w:t>
      </w:r>
      <w:r>
        <w:rPr>
          <w:rFonts w:ascii="Times New Roman" w:hAnsi="Times New Roman"/>
          <w:color w:val="000000"/>
          <w:sz w:val="28"/>
        </w:rPr>
        <w:t>every</w:t>
      </w:r>
      <w:r w:rsidRPr="00E55F43">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E55F43">
        <w:rPr>
          <w:rFonts w:ascii="Times New Roman" w:hAnsi="Times New Roman"/>
          <w:color w:val="000000"/>
          <w:sz w:val="28"/>
          <w:lang w:val="ru-RU"/>
        </w:rPr>
        <w:t xml:space="preserve">, </w:t>
      </w:r>
      <w:r>
        <w:rPr>
          <w:rFonts w:ascii="Times New Roman" w:hAnsi="Times New Roman"/>
          <w:color w:val="000000"/>
          <w:sz w:val="28"/>
        </w:rPr>
        <w:t>everything</w:t>
      </w:r>
      <w:r w:rsidRPr="00E55F43">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Числительные для обозначения дат и больших чисел (100–1000).</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Социокультурные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w:t>
      </w:r>
      <w:r w:rsidRPr="00E55F43">
        <w:rPr>
          <w:rFonts w:ascii="Times New Roman" w:hAnsi="Times New Roman"/>
          <w:color w:val="000000"/>
          <w:sz w:val="28"/>
          <w:lang w:val="ru-RU"/>
        </w:rPr>
        <w:lastRenderedPageBreak/>
        <w:t>выдающимися людьми), с доступными в языковом отношении образцами детской поэзии и прозы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 оформлять свой адрес на английском языке (в анкете, формуляре);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Россию и страну (страны)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Компенсаторные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чтении и аудировании языковой догадки, в том числе контекстуальной.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формулировании собственных высказываний, ключевых слов, плана.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7 КЛАСС</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Коммуникативные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Взаимоотношения в семье и с друзьями. Семейные праздники. Обязанности по дому.</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Внешность и характер человека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Досуг и увлечения (хобби) современного подростка (чтение, кино, театр, музей, спорт, музыка).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Здоровый образ жизни: режим труда и отдыха, фитнес, сбалансированное питание.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Покупки: одежда, обувь и продукты питания.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иностранными сверстниками.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Каникулы в различное время года. Виды отдыха. Путешествия по России и иностранным странам.</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Природа: дикие и домашние животные. Климат, погода.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Жизнь в городе и сельской местности. Описание родного города (села). Транспорт.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Средства массовой информации (телевидение, журналы, Интернет).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Выдающиеся люди родной страны и страны (стран) изучаемого языка: учёные, писатели, поэты, спортсмены.</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Говорение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Развитие коммуникативных умений </w:t>
      </w:r>
      <w:r w:rsidRPr="00E55F43">
        <w:rPr>
          <w:rFonts w:ascii="Times New Roman" w:hAnsi="Times New Roman"/>
          <w:color w:val="000000"/>
          <w:sz w:val="28"/>
          <w:u w:val="single"/>
          <w:lang w:val="ru-RU"/>
        </w:rPr>
        <w:t>диалогической речи</w:t>
      </w:r>
      <w:r w:rsidRPr="00E55F43">
        <w:rPr>
          <w:rFonts w:ascii="Times New Roman" w:hAnsi="Times New Roman"/>
          <w:color w:val="000000"/>
          <w:sz w:val="28"/>
          <w:lang w:val="ru-RU"/>
        </w:rPr>
        <w:t>,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диалога – до 6 реплик со стороны каждого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 xml:space="preserve">Развитие коммуникативных умений </w:t>
      </w:r>
      <w:r w:rsidRPr="00E55F43">
        <w:rPr>
          <w:rFonts w:ascii="Times New Roman" w:hAnsi="Times New Roman"/>
          <w:color w:val="000000"/>
          <w:sz w:val="28"/>
          <w:u w:val="single"/>
          <w:lang w:val="ru-RU"/>
        </w:rPr>
        <w:t>монологической речи</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повествование (сообщение);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изложение (пересказ) основного содержания, прочитанного (прослушанного)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краткое изложение результатов выполненной проектной работы.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ключевыхе слов, планов, вопросов и (или) иллюстраций, фотографий, таблиц.</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монологического высказывания – 8–9 фраз.</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Аудирование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Время звучания текста (текстов) для аудирования – до 1,5 минуты.</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Смысловое чтение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w:t>
      </w:r>
      <w:r w:rsidRPr="00E55F43">
        <w:rPr>
          <w:rFonts w:ascii="Times New Roman" w:hAnsi="Times New Roman"/>
          <w:color w:val="000000"/>
          <w:sz w:val="28"/>
          <w:lang w:val="ru-RU"/>
        </w:rPr>
        <w:lastRenderedPageBreak/>
        <w:t>содержания, с пониманием нужной (запрашиваемой) информации, с полным пониманием содержания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полным пониманием предполагает полное и точное понимание информации, представленной в тексте, в эксплицитной (явной) форме.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несплошных текстов (таблиц, диаграмм) и понимание представленной в них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(текстов) для чтения – до 350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Письменная речь</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создание небольшого письменного высказывания с использованием образца, плана, таблицы. Объём письменного высказывания – до 90 слов.</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Языковые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Фонетическая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w:t>
      </w:r>
      <w:r w:rsidRPr="00E55F43">
        <w:rPr>
          <w:rFonts w:ascii="Times New Roman" w:hAnsi="Times New Roman"/>
          <w:color w:val="000000"/>
          <w:sz w:val="28"/>
          <w:lang w:val="ru-RU"/>
        </w:rPr>
        <w:lastRenderedPageBreak/>
        <w:t>отсутствия фразового ударения на служебных словах, чтение новых слов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вслух: диалог (беседа), рассказ, сообщение информационного характера, отрывок из статьи научно-популярного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для чтения вслух – до 100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Графика, орфография и пунктуация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Правильное написание изученных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Лексическая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в устной речи и письменном тексте и употребление в устной и письменной речи различных средств связи для обеспечения логичности и целостности высказывания.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Основные способы словообразования: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аффиксация: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образование имён существительных при помощи префикса </w:t>
      </w:r>
      <w:r>
        <w:rPr>
          <w:rFonts w:ascii="Times New Roman" w:hAnsi="Times New Roman"/>
          <w:color w:val="000000"/>
          <w:sz w:val="28"/>
        </w:rPr>
        <w:t>un</w:t>
      </w:r>
      <w:r w:rsidRPr="00E55F43">
        <w:rPr>
          <w:rFonts w:ascii="Times New Roman" w:hAnsi="Times New Roman"/>
          <w:color w:val="000000"/>
          <w:sz w:val="28"/>
          <w:lang w:val="ru-RU"/>
        </w:rPr>
        <w:t xml:space="preserve"> (</w:t>
      </w:r>
      <w:r>
        <w:rPr>
          <w:rFonts w:ascii="Times New Roman" w:hAnsi="Times New Roman"/>
          <w:color w:val="000000"/>
          <w:sz w:val="28"/>
        </w:rPr>
        <w:t>unreality</w:t>
      </w:r>
      <w:r w:rsidRPr="00E55F43">
        <w:rPr>
          <w:rFonts w:ascii="Times New Roman" w:hAnsi="Times New Roman"/>
          <w:color w:val="000000"/>
          <w:sz w:val="28"/>
          <w:lang w:val="ru-RU"/>
        </w:rPr>
        <w:t>) и при помощи суффиксов: -</w:t>
      </w:r>
      <w:r>
        <w:rPr>
          <w:rFonts w:ascii="Times New Roman" w:hAnsi="Times New Roman"/>
          <w:color w:val="000000"/>
          <w:sz w:val="28"/>
        </w:rPr>
        <w:t>ment</w:t>
      </w:r>
      <w:r w:rsidRPr="00E55F43">
        <w:rPr>
          <w:rFonts w:ascii="Times New Roman" w:hAnsi="Times New Roman"/>
          <w:color w:val="000000"/>
          <w:sz w:val="28"/>
          <w:lang w:val="ru-RU"/>
        </w:rPr>
        <w:t xml:space="preserve"> (</w:t>
      </w:r>
      <w:r>
        <w:rPr>
          <w:rFonts w:ascii="Times New Roman" w:hAnsi="Times New Roman"/>
          <w:color w:val="000000"/>
          <w:sz w:val="28"/>
        </w:rPr>
        <w:t>development</w:t>
      </w:r>
      <w:r w:rsidRPr="00E55F43">
        <w:rPr>
          <w:rFonts w:ascii="Times New Roman" w:hAnsi="Times New Roman"/>
          <w:color w:val="000000"/>
          <w:sz w:val="28"/>
          <w:lang w:val="ru-RU"/>
        </w:rPr>
        <w:t>), -</w:t>
      </w:r>
      <w:r>
        <w:rPr>
          <w:rFonts w:ascii="Times New Roman" w:hAnsi="Times New Roman"/>
          <w:color w:val="000000"/>
          <w:sz w:val="28"/>
        </w:rPr>
        <w:t>ness</w:t>
      </w:r>
      <w:r w:rsidRPr="00E55F43">
        <w:rPr>
          <w:rFonts w:ascii="Times New Roman" w:hAnsi="Times New Roman"/>
          <w:color w:val="000000"/>
          <w:sz w:val="28"/>
          <w:lang w:val="ru-RU"/>
        </w:rPr>
        <w:t xml:space="preserve"> (</w:t>
      </w:r>
      <w:r>
        <w:rPr>
          <w:rFonts w:ascii="Times New Roman" w:hAnsi="Times New Roman"/>
          <w:color w:val="000000"/>
          <w:sz w:val="28"/>
        </w:rPr>
        <w:t>darkness</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имён прилагательных при помощи суффиксов -</w:t>
      </w:r>
      <w:r>
        <w:rPr>
          <w:rFonts w:ascii="Times New Roman" w:hAnsi="Times New Roman"/>
          <w:color w:val="000000"/>
          <w:sz w:val="28"/>
        </w:rPr>
        <w:t>ly</w:t>
      </w:r>
      <w:r w:rsidRPr="00E55F43">
        <w:rPr>
          <w:rFonts w:ascii="Times New Roman" w:hAnsi="Times New Roman"/>
          <w:color w:val="000000"/>
          <w:sz w:val="28"/>
          <w:lang w:val="ru-RU"/>
        </w:rPr>
        <w:t xml:space="preserve"> (</w:t>
      </w:r>
      <w:r>
        <w:rPr>
          <w:rFonts w:ascii="Times New Roman" w:hAnsi="Times New Roman"/>
          <w:color w:val="000000"/>
          <w:sz w:val="28"/>
        </w:rPr>
        <w:t>friendly</w:t>
      </w:r>
      <w:r w:rsidRPr="00E55F43">
        <w:rPr>
          <w:rFonts w:ascii="Times New Roman" w:hAnsi="Times New Roman"/>
          <w:color w:val="000000"/>
          <w:sz w:val="28"/>
          <w:lang w:val="ru-RU"/>
        </w:rPr>
        <w:t>), -</w:t>
      </w:r>
      <w:r>
        <w:rPr>
          <w:rFonts w:ascii="Times New Roman" w:hAnsi="Times New Roman"/>
          <w:color w:val="000000"/>
          <w:sz w:val="28"/>
        </w:rPr>
        <w:t>ous</w:t>
      </w:r>
      <w:r w:rsidRPr="00E55F43">
        <w:rPr>
          <w:rFonts w:ascii="Times New Roman" w:hAnsi="Times New Roman"/>
          <w:color w:val="000000"/>
          <w:sz w:val="28"/>
          <w:lang w:val="ru-RU"/>
        </w:rPr>
        <w:t xml:space="preserve"> (</w:t>
      </w:r>
      <w:r>
        <w:rPr>
          <w:rFonts w:ascii="Times New Roman" w:hAnsi="Times New Roman"/>
          <w:color w:val="000000"/>
          <w:sz w:val="28"/>
        </w:rPr>
        <w:t>famous</w:t>
      </w:r>
      <w:r w:rsidRPr="00E55F43">
        <w:rPr>
          <w:rFonts w:ascii="Times New Roman" w:hAnsi="Times New Roman"/>
          <w:color w:val="000000"/>
          <w:sz w:val="28"/>
          <w:lang w:val="ru-RU"/>
        </w:rPr>
        <w:t>), -</w:t>
      </w:r>
      <w:r>
        <w:rPr>
          <w:rFonts w:ascii="Times New Roman" w:hAnsi="Times New Roman"/>
          <w:color w:val="000000"/>
          <w:sz w:val="28"/>
        </w:rPr>
        <w:t>y</w:t>
      </w:r>
      <w:r w:rsidRPr="00E55F43">
        <w:rPr>
          <w:rFonts w:ascii="Times New Roman" w:hAnsi="Times New Roman"/>
          <w:color w:val="000000"/>
          <w:sz w:val="28"/>
          <w:lang w:val="ru-RU"/>
        </w:rPr>
        <w:t xml:space="preserve"> (</w:t>
      </w:r>
      <w:r>
        <w:rPr>
          <w:rFonts w:ascii="Times New Roman" w:hAnsi="Times New Roman"/>
          <w:color w:val="000000"/>
          <w:sz w:val="28"/>
        </w:rPr>
        <w:t>busy</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образование имён прилагательных и наречий при помощи префиксов </w:t>
      </w:r>
      <w:r>
        <w:rPr>
          <w:rFonts w:ascii="Times New Roman" w:hAnsi="Times New Roman"/>
          <w:color w:val="000000"/>
          <w:sz w:val="28"/>
        </w:rPr>
        <w:t>in</w:t>
      </w:r>
      <w:r w:rsidRPr="00E55F43">
        <w:rPr>
          <w:rFonts w:ascii="Times New Roman" w:hAnsi="Times New Roman"/>
          <w:color w:val="000000"/>
          <w:sz w:val="28"/>
          <w:lang w:val="ru-RU"/>
        </w:rPr>
        <w:t>-/</w:t>
      </w:r>
      <w:r>
        <w:rPr>
          <w:rFonts w:ascii="Times New Roman" w:hAnsi="Times New Roman"/>
          <w:color w:val="000000"/>
          <w:sz w:val="28"/>
        </w:rPr>
        <w:t>im</w:t>
      </w:r>
      <w:r w:rsidRPr="00E55F43">
        <w:rPr>
          <w:rFonts w:ascii="Times New Roman" w:hAnsi="Times New Roman"/>
          <w:color w:val="000000"/>
          <w:sz w:val="28"/>
          <w:lang w:val="ru-RU"/>
        </w:rPr>
        <w:t>- (</w:t>
      </w:r>
      <w:r>
        <w:rPr>
          <w:rFonts w:ascii="Times New Roman" w:hAnsi="Times New Roman"/>
          <w:color w:val="000000"/>
          <w:sz w:val="28"/>
        </w:rPr>
        <w:t>informal</w:t>
      </w:r>
      <w:r w:rsidRPr="00E55F43">
        <w:rPr>
          <w:rFonts w:ascii="Times New Roman" w:hAnsi="Times New Roman"/>
          <w:color w:val="000000"/>
          <w:sz w:val="28"/>
          <w:lang w:val="ru-RU"/>
        </w:rPr>
        <w:t xml:space="preserve">, </w:t>
      </w:r>
      <w:r>
        <w:rPr>
          <w:rFonts w:ascii="Times New Roman" w:hAnsi="Times New Roman"/>
          <w:color w:val="000000"/>
          <w:sz w:val="28"/>
        </w:rPr>
        <w:t>independently</w:t>
      </w:r>
      <w:r w:rsidRPr="00E55F43">
        <w:rPr>
          <w:rFonts w:ascii="Times New Roman" w:hAnsi="Times New Roman"/>
          <w:color w:val="000000"/>
          <w:sz w:val="28"/>
          <w:lang w:val="ru-RU"/>
        </w:rPr>
        <w:t xml:space="preserve">, </w:t>
      </w:r>
      <w:r>
        <w:rPr>
          <w:rFonts w:ascii="Times New Roman" w:hAnsi="Times New Roman"/>
          <w:color w:val="000000"/>
          <w:sz w:val="28"/>
        </w:rPr>
        <w:t>impossible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словосложение: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образование сложных прилагательных путём соединения основы прилагательного с основой существительного с добавлением суффикса -</w:t>
      </w:r>
      <w:r>
        <w:rPr>
          <w:rFonts w:ascii="Times New Roman" w:hAnsi="Times New Roman"/>
          <w:color w:val="000000"/>
          <w:sz w:val="28"/>
        </w:rPr>
        <w:t>ed</w:t>
      </w:r>
      <w:r w:rsidRPr="00E55F43">
        <w:rPr>
          <w:rFonts w:ascii="Times New Roman" w:hAnsi="Times New Roman"/>
          <w:color w:val="000000"/>
          <w:sz w:val="28"/>
          <w:lang w:val="ru-RU"/>
        </w:rPr>
        <w:t xml:space="preserve"> (</w:t>
      </w:r>
      <w:r>
        <w:rPr>
          <w:rFonts w:ascii="Times New Roman" w:hAnsi="Times New Roman"/>
          <w:color w:val="000000"/>
          <w:sz w:val="28"/>
        </w:rPr>
        <w:t>blue</w:t>
      </w:r>
      <w:r w:rsidRPr="00E55F43">
        <w:rPr>
          <w:rFonts w:ascii="Times New Roman" w:hAnsi="Times New Roman"/>
          <w:color w:val="000000"/>
          <w:sz w:val="28"/>
          <w:lang w:val="ru-RU"/>
        </w:rPr>
        <w:t>-</w:t>
      </w:r>
      <w:r>
        <w:rPr>
          <w:rFonts w:ascii="Times New Roman" w:hAnsi="Times New Roman"/>
          <w:color w:val="000000"/>
          <w:sz w:val="28"/>
        </w:rPr>
        <w:t>eyed</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Многозначные лексические единицы. Синонимы. Антонимы. Интернациональные слова. Наиболее частотные фразовые глаголы.</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Грамматическая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E55F43">
        <w:rPr>
          <w:rFonts w:ascii="Times New Roman" w:hAnsi="Times New Roman"/>
          <w:color w:val="000000"/>
          <w:sz w:val="28"/>
          <w:lang w:val="ru-RU"/>
        </w:rPr>
        <w:t xml:space="preserve"> </w:t>
      </w:r>
      <w:r>
        <w:rPr>
          <w:rFonts w:ascii="Times New Roman" w:hAnsi="Times New Roman"/>
          <w:color w:val="000000"/>
          <w:sz w:val="28"/>
        </w:rPr>
        <w:t>Object</w:t>
      </w:r>
      <w:r w:rsidRPr="00E55F43">
        <w:rPr>
          <w:rFonts w:ascii="Times New Roman" w:hAnsi="Times New Roman"/>
          <w:color w:val="000000"/>
          <w:sz w:val="28"/>
          <w:lang w:val="ru-RU"/>
        </w:rPr>
        <w:t>). Условные предложения реального (</w:t>
      </w:r>
      <w:r>
        <w:rPr>
          <w:rFonts w:ascii="Times New Roman" w:hAnsi="Times New Roman"/>
          <w:color w:val="000000"/>
          <w:sz w:val="28"/>
        </w:rPr>
        <w:t>Conditional</w:t>
      </w:r>
      <w:r w:rsidRPr="00E55F43">
        <w:rPr>
          <w:rFonts w:ascii="Times New Roman" w:hAnsi="Times New Roman"/>
          <w:color w:val="000000"/>
          <w:sz w:val="28"/>
          <w:lang w:val="ru-RU"/>
        </w:rPr>
        <w:t xml:space="preserve"> 0, </w:t>
      </w:r>
      <w:r>
        <w:rPr>
          <w:rFonts w:ascii="Times New Roman" w:hAnsi="Times New Roman"/>
          <w:color w:val="000000"/>
          <w:sz w:val="28"/>
        </w:rPr>
        <w:t>Conditional</w:t>
      </w:r>
      <w:r w:rsidRPr="00E55F43">
        <w:rPr>
          <w:rFonts w:ascii="Times New Roman" w:hAnsi="Times New Roman"/>
          <w:color w:val="000000"/>
          <w:sz w:val="28"/>
          <w:lang w:val="ru-RU"/>
        </w:rPr>
        <w:t xml:space="preserve"> </w:t>
      </w:r>
      <w:r>
        <w:rPr>
          <w:rFonts w:ascii="Times New Roman" w:hAnsi="Times New Roman"/>
          <w:color w:val="000000"/>
          <w:sz w:val="28"/>
        </w:rPr>
        <w:t>I</w:t>
      </w:r>
      <w:r w:rsidRPr="00E55F43">
        <w:rPr>
          <w:rFonts w:ascii="Times New Roman" w:hAnsi="Times New Roman"/>
          <w:color w:val="000000"/>
          <w:sz w:val="28"/>
          <w:lang w:val="ru-RU"/>
        </w:rPr>
        <w:t>)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Предложения с конструкцией </w:t>
      </w:r>
      <w:r>
        <w:rPr>
          <w:rFonts w:ascii="Times New Roman" w:hAnsi="Times New Roman"/>
          <w:color w:val="000000"/>
          <w:sz w:val="28"/>
        </w:rPr>
        <w:t>to</w:t>
      </w:r>
      <w:r w:rsidRPr="00E55F43">
        <w:rPr>
          <w:rFonts w:ascii="Times New Roman" w:hAnsi="Times New Roman"/>
          <w:color w:val="000000"/>
          <w:sz w:val="28"/>
          <w:lang w:val="ru-RU"/>
        </w:rPr>
        <w:t xml:space="preserve"> </w:t>
      </w:r>
      <w:r>
        <w:rPr>
          <w:rFonts w:ascii="Times New Roman" w:hAnsi="Times New Roman"/>
          <w:color w:val="000000"/>
          <w:sz w:val="28"/>
        </w:rPr>
        <w:t>be</w:t>
      </w:r>
      <w:r w:rsidRPr="00E55F43">
        <w:rPr>
          <w:rFonts w:ascii="Times New Roman" w:hAnsi="Times New Roman"/>
          <w:color w:val="000000"/>
          <w:sz w:val="28"/>
          <w:lang w:val="ru-RU"/>
        </w:rPr>
        <w:t xml:space="preserve"> </w:t>
      </w:r>
      <w:r>
        <w:rPr>
          <w:rFonts w:ascii="Times New Roman" w:hAnsi="Times New Roman"/>
          <w:color w:val="000000"/>
          <w:sz w:val="28"/>
        </w:rPr>
        <w:t>going</w:t>
      </w:r>
      <w:r w:rsidRPr="00E55F43">
        <w:rPr>
          <w:rFonts w:ascii="Times New Roman" w:hAnsi="Times New Roman"/>
          <w:color w:val="000000"/>
          <w:sz w:val="28"/>
          <w:lang w:val="ru-RU"/>
        </w:rPr>
        <w:t xml:space="preserve"> </w:t>
      </w:r>
      <w:r>
        <w:rPr>
          <w:rFonts w:ascii="Times New Roman" w:hAnsi="Times New Roman"/>
          <w:color w:val="000000"/>
          <w:sz w:val="28"/>
        </w:rPr>
        <w:t>to</w:t>
      </w:r>
      <w:r w:rsidRPr="00E55F43">
        <w:rPr>
          <w:rFonts w:ascii="Times New Roman" w:hAnsi="Times New Roman"/>
          <w:color w:val="000000"/>
          <w:sz w:val="28"/>
          <w:lang w:val="ru-RU"/>
        </w:rPr>
        <w:t xml:space="preserve"> + инфинитив и формы </w:t>
      </w:r>
      <w:r>
        <w:rPr>
          <w:rFonts w:ascii="Times New Roman" w:hAnsi="Times New Roman"/>
          <w:color w:val="000000"/>
          <w:sz w:val="28"/>
        </w:rPr>
        <w:t>Future</w:t>
      </w:r>
      <w:r w:rsidRPr="00E55F43">
        <w:rPr>
          <w:rFonts w:ascii="Times New Roman" w:hAnsi="Times New Roman"/>
          <w:color w:val="000000"/>
          <w:sz w:val="28"/>
          <w:lang w:val="ru-RU"/>
        </w:rPr>
        <w:t xml:space="preserve"> </w:t>
      </w:r>
      <w:r>
        <w:rPr>
          <w:rFonts w:ascii="Times New Roman" w:hAnsi="Times New Roman"/>
          <w:color w:val="000000"/>
          <w:sz w:val="28"/>
        </w:rPr>
        <w:t>Simple</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и </w:t>
      </w:r>
      <w:r>
        <w:rPr>
          <w:rFonts w:ascii="Times New Roman" w:hAnsi="Times New Roman"/>
          <w:color w:val="000000"/>
          <w:sz w:val="28"/>
        </w:rPr>
        <w:t>Present</w:t>
      </w:r>
      <w:r w:rsidRPr="00E55F43">
        <w:rPr>
          <w:rFonts w:ascii="Times New Roman" w:hAnsi="Times New Roman"/>
          <w:color w:val="000000"/>
          <w:sz w:val="28"/>
          <w:lang w:val="ru-RU"/>
        </w:rPr>
        <w:t xml:space="preserve"> </w:t>
      </w:r>
      <w:r>
        <w:rPr>
          <w:rFonts w:ascii="Times New Roman" w:hAnsi="Times New Roman"/>
          <w:color w:val="000000"/>
          <w:sz w:val="28"/>
        </w:rPr>
        <w:t>Continuous</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для выражения будущего действия.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Конструкция </w:t>
      </w:r>
      <w:r>
        <w:rPr>
          <w:rFonts w:ascii="Times New Roman" w:hAnsi="Times New Roman"/>
          <w:color w:val="000000"/>
          <w:sz w:val="28"/>
        </w:rPr>
        <w:t>used</w:t>
      </w:r>
      <w:r w:rsidRPr="00E55F43">
        <w:rPr>
          <w:rFonts w:ascii="Times New Roman" w:hAnsi="Times New Roman"/>
          <w:color w:val="000000"/>
          <w:sz w:val="28"/>
          <w:lang w:val="ru-RU"/>
        </w:rPr>
        <w:t xml:space="preserve"> </w:t>
      </w:r>
      <w:r>
        <w:rPr>
          <w:rFonts w:ascii="Times New Roman" w:hAnsi="Times New Roman"/>
          <w:color w:val="000000"/>
          <w:sz w:val="28"/>
        </w:rPr>
        <w:t>to</w:t>
      </w:r>
      <w:r w:rsidRPr="00E55F43">
        <w:rPr>
          <w:rFonts w:ascii="Times New Roman" w:hAnsi="Times New Roman"/>
          <w:color w:val="000000"/>
          <w:sz w:val="28"/>
          <w:lang w:val="ru-RU"/>
        </w:rPr>
        <w:t xml:space="preserve"> + инфинитив глагола.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Глаголы в наиболее употребительных формах страдательного залога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Simple</w:t>
      </w:r>
      <w:r w:rsidRPr="00E55F43">
        <w:rPr>
          <w:rFonts w:ascii="Times New Roman" w:hAnsi="Times New Roman"/>
          <w:color w:val="000000"/>
          <w:sz w:val="28"/>
          <w:lang w:val="ru-RU"/>
        </w:rPr>
        <w:t xml:space="preserve"> </w:t>
      </w:r>
      <w:r>
        <w:rPr>
          <w:rFonts w:ascii="Times New Roman" w:hAnsi="Times New Roman"/>
          <w:color w:val="000000"/>
          <w:sz w:val="28"/>
        </w:rPr>
        <w:t>Passive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Предлоги, употребляемые с глаголами в страдательном залоге.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Модальный глагол </w:t>
      </w:r>
      <w:r>
        <w:rPr>
          <w:rFonts w:ascii="Times New Roman" w:hAnsi="Times New Roman"/>
          <w:color w:val="000000"/>
          <w:sz w:val="28"/>
        </w:rPr>
        <w:t>might</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Наречия, совпадающие по форме с прилагательными (</w:t>
      </w:r>
      <w:r>
        <w:rPr>
          <w:rFonts w:ascii="Times New Roman" w:hAnsi="Times New Roman"/>
          <w:color w:val="000000"/>
          <w:sz w:val="28"/>
        </w:rPr>
        <w:t>fast</w:t>
      </w:r>
      <w:r w:rsidRPr="00E55F43">
        <w:rPr>
          <w:rFonts w:ascii="Times New Roman" w:hAnsi="Times New Roman"/>
          <w:color w:val="000000"/>
          <w:sz w:val="28"/>
          <w:lang w:val="ru-RU"/>
        </w:rPr>
        <w:t xml:space="preserve">, </w:t>
      </w:r>
      <w:r>
        <w:rPr>
          <w:rFonts w:ascii="Times New Roman" w:hAnsi="Times New Roman"/>
          <w:color w:val="000000"/>
          <w:sz w:val="28"/>
        </w:rPr>
        <w:t>high</w:t>
      </w:r>
      <w:r w:rsidRPr="00E55F43">
        <w:rPr>
          <w:rFonts w:ascii="Times New Roman" w:hAnsi="Times New Roman"/>
          <w:color w:val="000000"/>
          <w:sz w:val="28"/>
          <w:lang w:val="ru-RU"/>
        </w:rPr>
        <w:t xml:space="preserve">; </w:t>
      </w:r>
      <w:r>
        <w:rPr>
          <w:rFonts w:ascii="Times New Roman" w:hAnsi="Times New Roman"/>
          <w:color w:val="000000"/>
          <w:sz w:val="28"/>
        </w:rPr>
        <w:t>early</w:t>
      </w:r>
      <w:r w:rsidRPr="00E55F43">
        <w:rPr>
          <w:rFonts w:ascii="Times New Roman" w:hAnsi="Times New Roman"/>
          <w:color w:val="000000"/>
          <w:sz w:val="28"/>
          <w:lang w:val="ru-RU"/>
        </w:rPr>
        <w:t>).</w:t>
      </w:r>
    </w:p>
    <w:p w:rsidR="00110E1F" w:rsidRDefault="003A4434">
      <w:pPr>
        <w:spacing w:after="0" w:line="264" w:lineRule="auto"/>
        <w:ind w:firstLine="600"/>
        <w:jc w:val="both"/>
      </w:pPr>
      <w:r>
        <w:rPr>
          <w:rFonts w:ascii="Times New Roman" w:hAnsi="Times New Roman"/>
          <w:color w:val="000000"/>
          <w:sz w:val="28"/>
        </w:rPr>
        <w:t>Местоимения other/another, both, all, one.</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Количественные числительные для обозначения больших чисел (до 1 000 000).</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Социокультурные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писать свои имя и фамилию, а также имена и фамилии своих родственников и друзей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 оформлять свой адрес на английском языке (в анкете);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Россию и страну (страны)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 спортсменах).</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Компенсаторные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Переспрашивать, просить повторить, уточняя значение незнакомых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формулировании собственных высказываний, ключевых слов, плана.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8 КЛАСС</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Коммуникативные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Взаимоотношения в семье и с друзьями.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Внешность и характер человека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Досуг и увлечения (хобби) современного подростка (чтение, кино, театр, музей, спорт, музыка).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Здоровый образ жизни: режим труда и отдыха, фитнес, сбалансированное питание. Посещение врача.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Покупки: одежда, обувь и продукты питания. Карманные деньги.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Виды отдыха в различное время года. Путешествия по России и иностранным странам.</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Природа: флора и фауна. Проблемы экологии. Климат, погода. Стихийные бедствия.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Условия проживания в городской (сельской) местности. Транспорт.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Выдающиеся люди родной страны и страны (стран) изучаемого языка: учёные, писатели, поэты, художники, музыканты, спортсмены.</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Говорение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Развитие коммуникативных умений </w:t>
      </w:r>
      <w:r w:rsidRPr="00E55F43">
        <w:rPr>
          <w:rFonts w:ascii="Times New Roman" w:hAnsi="Times New Roman"/>
          <w:color w:val="000000"/>
          <w:sz w:val="28"/>
          <w:u w:val="single"/>
          <w:lang w:val="ru-RU"/>
        </w:rPr>
        <w:t>диалогической речи</w:t>
      </w:r>
      <w:r w:rsidRPr="00E55F43">
        <w:rPr>
          <w:rFonts w:ascii="Times New Roman" w:hAnsi="Times New Roman"/>
          <w:color w:val="000000"/>
          <w:sz w:val="28"/>
          <w:lang w:val="ru-RU"/>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w:t>
      </w:r>
      <w:r w:rsidRPr="00E55F43">
        <w:rPr>
          <w:rFonts w:ascii="Times New Roman" w:hAnsi="Times New Roman"/>
          <w:color w:val="000000"/>
          <w:sz w:val="28"/>
          <w:lang w:val="ru-RU"/>
        </w:rPr>
        <w:lastRenderedPageBreak/>
        <w:t>иллюстраций, фотографий с соблюдением нормы речевого этикета, принятых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диалога – до 7 реплик со стороны каждого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Развитие коммуникативных умений </w:t>
      </w:r>
      <w:r w:rsidRPr="00E55F43">
        <w:rPr>
          <w:rFonts w:ascii="Times New Roman" w:hAnsi="Times New Roman"/>
          <w:color w:val="000000"/>
          <w:sz w:val="28"/>
          <w:u w:val="single"/>
          <w:lang w:val="ru-RU"/>
        </w:rPr>
        <w:t>монологической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повествование (сообщение);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выражение и аргументирование своего мнения по отношению к услышанному (прочитанному);</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изложение (пересказ) основного содержания, прочитанного (прослушанного)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составление рассказа по картинкам;</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изложение результатов выполненной проектной работы. </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монологического высказывания – 9–10 фраз.</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Аудирование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Время звучания текста (текстов) для аудирования – до 2 минут.</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Смысловое чтение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несплошных текстов (таблиц, диаграмм, схем) и понимание представленной в них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Объём текста (текстов) для чтения – 350–500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Письменная речь</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составление плана (тезисов) устного или письменного сообщения;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Языковые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Фонетическая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для чтения вслух – до 110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Графика, орфография и пунктуация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Правильное написание изученных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E55F43">
        <w:rPr>
          <w:rFonts w:ascii="Times New Roman" w:hAnsi="Times New Roman"/>
          <w:color w:val="000000"/>
          <w:sz w:val="28"/>
          <w:lang w:val="ru-RU"/>
        </w:rPr>
        <w:t>/</w:t>
      </w:r>
      <w:r>
        <w:rPr>
          <w:rFonts w:ascii="Times New Roman" w:hAnsi="Times New Roman"/>
          <w:color w:val="000000"/>
          <w:sz w:val="28"/>
        </w:rPr>
        <w:t>first</w:t>
      </w:r>
      <w:r w:rsidRPr="00E55F43">
        <w:rPr>
          <w:rFonts w:ascii="Times New Roman" w:hAnsi="Times New Roman"/>
          <w:color w:val="000000"/>
          <w:sz w:val="28"/>
          <w:lang w:val="ru-RU"/>
        </w:rPr>
        <w:t xml:space="preserve"> </w:t>
      </w:r>
      <w:r>
        <w:rPr>
          <w:rFonts w:ascii="Times New Roman" w:hAnsi="Times New Roman"/>
          <w:color w:val="000000"/>
          <w:sz w:val="28"/>
        </w:rPr>
        <w:t>of</w:t>
      </w:r>
      <w:r w:rsidRPr="00E55F43">
        <w:rPr>
          <w:rFonts w:ascii="Times New Roman" w:hAnsi="Times New Roman"/>
          <w:color w:val="000000"/>
          <w:sz w:val="28"/>
          <w:lang w:val="ru-RU"/>
        </w:rPr>
        <w:t xml:space="preserve"> </w:t>
      </w:r>
      <w:r>
        <w:rPr>
          <w:rFonts w:ascii="Times New Roman" w:hAnsi="Times New Roman"/>
          <w:color w:val="000000"/>
          <w:sz w:val="28"/>
        </w:rPr>
        <w:t>all</w:t>
      </w:r>
      <w:r w:rsidRPr="00E55F43">
        <w:rPr>
          <w:rFonts w:ascii="Times New Roman" w:hAnsi="Times New Roman"/>
          <w:color w:val="000000"/>
          <w:sz w:val="28"/>
          <w:lang w:val="ru-RU"/>
        </w:rPr>
        <w:t xml:space="preserve">, </w:t>
      </w:r>
      <w:r>
        <w:rPr>
          <w:rFonts w:ascii="Times New Roman" w:hAnsi="Times New Roman"/>
          <w:color w:val="000000"/>
          <w:sz w:val="28"/>
        </w:rPr>
        <w:t>secondly</w:t>
      </w:r>
      <w:r w:rsidRPr="00E55F43">
        <w:rPr>
          <w:rFonts w:ascii="Times New Roman" w:hAnsi="Times New Roman"/>
          <w:color w:val="000000"/>
          <w:sz w:val="28"/>
          <w:lang w:val="ru-RU"/>
        </w:rPr>
        <w:t xml:space="preserve">, </w:t>
      </w:r>
      <w:r>
        <w:rPr>
          <w:rFonts w:ascii="Times New Roman" w:hAnsi="Times New Roman"/>
          <w:color w:val="000000"/>
          <w:sz w:val="28"/>
        </w:rPr>
        <w:t>finally</w:t>
      </w:r>
      <w:r w:rsidRPr="00E55F43">
        <w:rPr>
          <w:rFonts w:ascii="Times New Roman" w:hAnsi="Times New Roman"/>
          <w:color w:val="000000"/>
          <w:sz w:val="28"/>
          <w:lang w:val="ru-RU"/>
        </w:rPr>
        <w:t xml:space="preserve">; </w:t>
      </w:r>
      <w:r>
        <w:rPr>
          <w:rFonts w:ascii="Times New Roman" w:hAnsi="Times New Roman"/>
          <w:color w:val="000000"/>
          <w:sz w:val="28"/>
        </w:rPr>
        <w:t>on</w:t>
      </w:r>
      <w:r w:rsidRPr="00E55F43">
        <w:rPr>
          <w:rFonts w:ascii="Times New Roman" w:hAnsi="Times New Roman"/>
          <w:color w:val="000000"/>
          <w:sz w:val="28"/>
          <w:lang w:val="ru-RU"/>
        </w:rPr>
        <w:t xml:space="preserve"> </w:t>
      </w:r>
      <w:r>
        <w:rPr>
          <w:rFonts w:ascii="Times New Roman" w:hAnsi="Times New Roman"/>
          <w:color w:val="000000"/>
          <w:sz w:val="28"/>
        </w:rPr>
        <w:t>the</w:t>
      </w:r>
      <w:r w:rsidRPr="00E55F43">
        <w:rPr>
          <w:rFonts w:ascii="Times New Roman" w:hAnsi="Times New Roman"/>
          <w:color w:val="000000"/>
          <w:sz w:val="28"/>
          <w:lang w:val="ru-RU"/>
        </w:rPr>
        <w:t xml:space="preserve"> </w:t>
      </w:r>
      <w:r>
        <w:rPr>
          <w:rFonts w:ascii="Times New Roman" w:hAnsi="Times New Roman"/>
          <w:color w:val="000000"/>
          <w:sz w:val="28"/>
        </w:rPr>
        <w:t>one</w:t>
      </w:r>
      <w:r w:rsidRPr="00E55F43">
        <w:rPr>
          <w:rFonts w:ascii="Times New Roman" w:hAnsi="Times New Roman"/>
          <w:color w:val="000000"/>
          <w:sz w:val="28"/>
          <w:lang w:val="ru-RU"/>
        </w:rPr>
        <w:t xml:space="preserve"> </w:t>
      </w:r>
      <w:r>
        <w:rPr>
          <w:rFonts w:ascii="Times New Roman" w:hAnsi="Times New Roman"/>
          <w:color w:val="000000"/>
          <w:sz w:val="28"/>
        </w:rPr>
        <w:t>hand</w:t>
      </w:r>
      <w:r w:rsidRPr="00E55F43">
        <w:rPr>
          <w:rFonts w:ascii="Times New Roman" w:hAnsi="Times New Roman"/>
          <w:color w:val="000000"/>
          <w:sz w:val="28"/>
          <w:lang w:val="ru-RU"/>
        </w:rPr>
        <w:t xml:space="preserve">, </w:t>
      </w:r>
      <w:r>
        <w:rPr>
          <w:rFonts w:ascii="Times New Roman" w:hAnsi="Times New Roman"/>
          <w:color w:val="000000"/>
          <w:sz w:val="28"/>
        </w:rPr>
        <w:t>on</w:t>
      </w:r>
      <w:r w:rsidRPr="00E55F43">
        <w:rPr>
          <w:rFonts w:ascii="Times New Roman" w:hAnsi="Times New Roman"/>
          <w:color w:val="000000"/>
          <w:sz w:val="28"/>
          <w:lang w:val="ru-RU"/>
        </w:rPr>
        <w:t xml:space="preserve"> </w:t>
      </w:r>
      <w:r>
        <w:rPr>
          <w:rFonts w:ascii="Times New Roman" w:hAnsi="Times New Roman"/>
          <w:color w:val="000000"/>
          <w:sz w:val="28"/>
        </w:rPr>
        <w:t>the</w:t>
      </w:r>
      <w:r w:rsidRPr="00E55F43">
        <w:rPr>
          <w:rFonts w:ascii="Times New Roman" w:hAnsi="Times New Roman"/>
          <w:color w:val="000000"/>
          <w:sz w:val="28"/>
          <w:lang w:val="ru-RU"/>
        </w:rPr>
        <w:t xml:space="preserve"> </w:t>
      </w:r>
      <w:r>
        <w:rPr>
          <w:rFonts w:ascii="Times New Roman" w:hAnsi="Times New Roman"/>
          <w:color w:val="000000"/>
          <w:sz w:val="28"/>
        </w:rPr>
        <w:t>other</w:t>
      </w:r>
      <w:r w:rsidRPr="00E55F43">
        <w:rPr>
          <w:rFonts w:ascii="Times New Roman" w:hAnsi="Times New Roman"/>
          <w:color w:val="000000"/>
          <w:sz w:val="28"/>
          <w:lang w:val="ru-RU"/>
        </w:rPr>
        <w:t xml:space="preserve"> </w:t>
      </w:r>
      <w:r>
        <w:rPr>
          <w:rFonts w:ascii="Times New Roman" w:hAnsi="Times New Roman"/>
          <w:color w:val="000000"/>
          <w:sz w:val="28"/>
        </w:rPr>
        <w:t>hand</w:t>
      </w:r>
      <w:r w:rsidRPr="00E55F43">
        <w:rPr>
          <w:rFonts w:ascii="Times New Roman" w:hAnsi="Times New Roman"/>
          <w:color w:val="000000"/>
          <w:sz w:val="28"/>
          <w:lang w:val="ru-RU"/>
        </w:rPr>
        <w:t>), апострофа.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Лексическая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Распознавание и употребление в устной и письменной речи лексических единиц (слов, словосочетаний, речевых клише), обслуживающих ситуации </w:t>
      </w:r>
      <w:r w:rsidRPr="00E55F43">
        <w:rPr>
          <w:rFonts w:ascii="Times New Roman" w:hAnsi="Times New Roman"/>
          <w:color w:val="000000"/>
          <w:sz w:val="28"/>
          <w:lang w:val="ru-RU"/>
        </w:rPr>
        <w:lastRenderedPageBreak/>
        <w:t>общения в рамках тематического содержания речи, с соблюдением существующей в английском языке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Основные способы словообразования: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аффиксация: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имен существительных при помощи суффиксов: -</w:t>
      </w:r>
      <w:r>
        <w:rPr>
          <w:rFonts w:ascii="Times New Roman" w:hAnsi="Times New Roman"/>
          <w:color w:val="000000"/>
          <w:sz w:val="28"/>
        </w:rPr>
        <w:t>ance</w:t>
      </w:r>
      <w:r w:rsidRPr="00E55F43">
        <w:rPr>
          <w:rFonts w:ascii="Times New Roman" w:hAnsi="Times New Roman"/>
          <w:color w:val="000000"/>
          <w:sz w:val="28"/>
          <w:lang w:val="ru-RU"/>
        </w:rPr>
        <w:t>/-</w:t>
      </w:r>
      <w:r>
        <w:rPr>
          <w:rFonts w:ascii="Times New Roman" w:hAnsi="Times New Roman"/>
          <w:color w:val="000000"/>
          <w:sz w:val="28"/>
        </w:rPr>
        <w:t>ence</w:t>
      </w:r>
      <w:r w:rsidRPr="00E55F43">
        <w:rPr>
          <w:rFonts w:ascii="Times New Roman" w:hAnsi="Times New Roman"/>
          <w:color w:val="000000"/>
          <w:sz w:val="28"/>
          <w:lang w:val="ru-RU"/>
        </w:rPr>
        <w:t xml:space="preserve"> (</w:t>
      </w:r>
      <w:r>
        <w:rPr>
          <w:rFonts w:ascii="Times New Roman" w:hAnsi="Times New Roman"/>
          <w:color w:val="000000"/>
          <w:sz w:val="28"/>
        </w:rPr>
        <w:t>performance</w:t>
      </w:r>
      <w:r w:rsidRPr="00E55F43">
        <w:rPr>
          <w:rFonts w:ascii="Times New Roman" w:hAnsi="Times New Roman"/>
          <w:color w:val="000000"/>
          <w:sz w:val="28"/>
          <w:lang w:val="ru-RU"/>
        </w:rPr>
        <w:t>/</w:t>
      </w:r>
      <w:r>
        <w:rPr>
          <w:rFonts w:ascii="Times New Roman" w:hAnsi="Times New Roman"/>
          <w:color w:val="000000"/>
          <w:sz w:val="28"/>
        </w:rPr>
        <w:t>residence</w:t>
      </w:r>
      <w:r w:rsidRPr="00E55F43">
        <w:rPr>
          <w:rFonts w:ascii="Times New Roman" w:hAnsi="Times New Roman"/>
          <w:color w:val="000000"/>
          <w:sz w:val="28"/>
          <w:lang w:val="ru-RU"/>
        </w:rPr>
        <w:t>), -</w:t>
      </w:r>
      <w:r>
        <w:rPr>
          <w:rFonts w:ascii="Times New Roman" w:hAnsi="Times New Roman"/>
          <w:color w:val="000000"/>
          <w:sz w:val="28"/>
        </w:rPr>
        <w:t>ity</w:t>
      </w:r>
      <w:r w:rsidRPr="00E55F43">
        <w:rPr>
          <w:rFonts w:ascii="Times New Roman" w:hAnsi="Times New Roman"/>
          <w:color w:val="000000"/>
          <w:sz w:val="28"/>
          <w:lang w:val="ru-RU"/>
        </w:rPr>
        <w:t xml:space="preserve"> (</w:t>
      </w:r>
      <w:r>
        <w:rPr>
          <w:rFonts w:ascii="Times New Roman" w:hAnsi="Times New Roman"/>
          <w:color w:val="000000"/>
          <w:sz w:val="28"/>
        </w:rPr>
        <w:t>activity</w:t>
      </w:r>
      <w:r w:rsidRPr="00E55F43">
        <w:rPr>
          <w:rFonts w:ascii="Times New Roman" w:hAnsi="Times New Roman"/>
          <w:color w:val="000000"/>
          <w:sz w:val="28"/>
          <w:lang w:val="ru-RU"/>
        </w:rPr>
        <w:t>); -</w:t>
      </w:r>
      <w:r>
        <w:rPr>
          <w:rFonts w:ascii="Times New Roman" w:hAnsi="Times New Roman"/>
          <w:color w:val="000000"/>
          <w:sz w:val="28"/>
        </w:rPr>
        <w:t>ship</w:t>
      </w:r>
      <w:r w:rsidRPr="00E55F43">
        <w:rPr>
          <w:rFonts w:ascii="Times New Roman" w:hAnsi="Times New Roman"/>
          <w:color w:val="000000"/>
          <w:sz w:val="28"/>
          <w:lang w:val="ru-RU"/>
        </w:rPr>
        <w:t xml:space="preserve"> (</w:t>
      </w:r>
      <w:r>
        <w:rPr>
          <w:rFonts w:ascii="Times New Roman" w:hAnsi="Times New Roman"/>
          <w:color w:val="000000"/>
          <w:sz w:val="28"/>
        </w:rPr>
        <w:t>friendship</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образование имен прилагательных при помощи префикса </w:t>
      </w:r>
      <w:r>
        <w:rPr>
          <w:rFonts w:ascii="Times New Roman" w:hAnsi="Times New Roman"/>
          <w:color w:val="000000"/>
          <w:sz w:val="28"/>
        </w:rPr>
        <w:t>inter</w:t>
      </w:r>
      <w:r w:rsidRPr="00E55F43">
        <w:rPr>
          <w:rFonts w:ascii="Times New Roman" w:hAnsi="Times New Roman"/>
          <w:color w:val="000000"/>
          <w:sz w:val="28"/>
          <w:lang w:val="ru-RU"/>
        </w:rPr>
        <w:t>- (</w:t>
      </w:r>
      <w:r>
        <w:rPr>
          <w:rFonts w:ascii="Times New Roman" w:hAnsi="Times New Roman"/>
          <w:color w:val="000000"/>
          <w:sz w:val="28"/>
        </w:rPr>
        <w:t>international</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имен прилагательных при помощи -</w:t>
      </w:r>
      <w:r>
        <w:rPr>
          <w:rFonts w:ascii="Times New Roman" w:hAnsi="Times New Roman"/>
          <w:color w:val="000000"/>
          <w:sz w:val="28"/>
        </w:rPr>
        <w:t>ed</w:t>
      </w:r>
      <w:r w:rsidRPr="00E55F43">
        <w:rPr>
          <w:rFonts w:ascii="Times New Roman" w:hAnsi="Times New Roman"/>
          <w:color w:val="000000"/>
          <w:sz w:val="28"/>
          <w:lang w:val="ru-RU"/>
        </w:rPr>
        <w:t xml:space="preserve"> и -</w:t>
      </w:r>
      <w:r>
        <w:rPr>
          <w:rFonts w:ascii="Times New Roman" w:hAnsi="Times New Roman"/>
          <w:color w:val="000000"/>
          <w:sz w:val="28"/>
        </w:rPr>
        <w:t>ing</w:t>
      </w:r>
      <w:r w:rsidRPr="00E55F43">
        <w:rPr>
          <w:rFonts w:ascii="Times New Roman" w:hAnsi="Times New Roman"/>
          <w:color w:val="000000"/>
          <w:sz w:val="28"/>
          <w:lang w:val="ru-RU"/>
        </w:rPr>
        <w:t xml:space="preserve"> (</w:t>
      </w:r>
      <w:r>
        <w:rPr>
          <w:rFonts w:ascii="Times New Roman" w:hAnsi="Times New Roman"/>
          <w:color w:val="000000"/>
          <w:sz w:val="28"/>
        </w:rPr>
        <w:t>interested</w:t>
      </w:r>
      <w:r w:rsidRPr="00E55F43">
        <w:rPr>
          <w:rFonts w:ascii="Times New Roman" w:hAnsi="Times New Roman"/>
          <w:color w:val="000000"/>
          <w:sz w:val="28"/>
          <w:lang w:val="ru-RU"/>
        </w:rPr>
        <w:t>/</w:t>
      </w:r>
      <w:r>
        <w:rPr>
          <w:rFonts w:ascii="Times New Roman" w:hAnsi="Times New Roman"/>
          <w:color w:val="000000"/>
          <w:sz w:val="28"/>
        </w:rPr>
        <w:t>interesting</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конверсия: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имени существительного от неопределённой формы глагола (</w:t>
      </w:r>
      <w:r>
        <w:rPr>
          <w:rFonts w:ascii="Times New Roman" w:hAnsi="Times New Roman"/>
          <w:color w:val="000000"/>
          <w:sz w:val="28"/>
        </w:rPr>
        <w:t>to</w:t>
      </w:r>
      <w:r w:rsidRPr="00E55F43">
        <w:rPr>
          <w:rFonts w:ascii="Times New Roman" w:hAnsi="Times New Roman"/>
          <w:color w:val="000000"/>
          <w:sz w:val="28"/>
          <w:lang w:val="ru-RU"/>
        </w:rPr>
        <w:t xml:space="preserve"> </w:t>
      </w:r>
      <w:r>
        <w:rPr>
          <w:rFonts w:ascii="Times New Roman" w:hAnsi="Times New Roman"/>
          <w:color w:val="000000"/>
          <w:sz w:val="28"/>
        </w:rPr>
        <w:t>walk</w:t>
      </w:r>
      <w:r w:rsidRPr="00E55F43">
        <w:rPr>
          <w:rFonts w:ascii="Times New Roman" w:hAnsi="Times New Roman"/>
          <w:color w:val="000000"/>
          <w:sz w:val="28"/>
          <w:lang w:val="ru-RU"/>
        </w:rPr>
        <w:t xml:space="preserve"> – </w:t>
      </w:r>
      <w:r>
        <w:rPr>
          <w:rFonts w:ascii="Times New Roman" w:hAnsi="Times New Roman"/>
          <w:color w:val="000000"/>
          <w:sz w:val="28"/>
        </w:rPr>
        <w:t>a</w:t>
      </w:r>
      <w:r w:rsidRPr="00E55F43">
        <w:rPr>
          <w:rFonts w:ascii="Times New Roman" w:hAnsi="Times New Roman"/>
          <w:color w:val="000000"/>
          <w:sz w:val="28"/>
          <w:lang w:val="ru-RU"/>
        </w:rPr>
        <w:t xml:space="preserve"> </w:t>
      </w:r>
      <w:r>
        <w:rPr>
          <w:rFonts w:ascii="Times New Roman" w:hAnsi="Times New Roman"/>
          <w:color w:val="000000"/>
          <w:sz w:val="28"/>
        </w:rPr>
        <w:t>walk</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глагола от имени существительного (</w:t>
      </w:r>
      <w:r>
        <w:rPr>
          <w:rFonts w:ascii="Times New Roman" w:hAnsi="Times New Roman"/>
          <w:color w:val="000000"/>
          <w:sz w:val="28"/>
        </w:rPr>
        <w:t>a</w:t>
      </w:r>
      <w:r w:rsidRPr="00E55F43">
        <w:rPr>
          <w:rFonts w:ascii="Times New Roman" w:hAnsi="Times New Roman"/>
          <w:color w:val="000000"/>
          <w:sz w:val="28"/>
          <w:lang w:val="ru-RU"/>
        </w:rPr>
        <w:t xml:space="preserve"> </w:t>
      </w:r>
      <w:r>
        <w:rPr>
          <w:rFonts w:ascii="Times New Roman" w:hAnsi="Times New Roman"/>
          <w:color w:val="000000"/>
          <w:sz w:val="28"/>
        </w:rPr>
        <w:t>present</w:t>
      </w:r>
      <w:r w:rsidRPr="00E55F43">
        <w:rPr>
          <w:rFonts w:ascii="Times New Roman" w:hAnsi="Times New Roman"/>
          <w:color w:val="000000"/>
          <w:sz w:val="28"/>
          <w:lang w:val="ru-RU"/>
        </w:rPr>
        <w:t xml:space="preserve"> – </w:t>
      </w:r>
      <w:r>
        <w:rPr>
          <w:rFonts w:ascii="Times New Roman" w:hAnsi="Times New Roman"/>
          <w:color w:val="000000"/>
          <w:sz w:val="28"/>
        </w:rPr>
        <w:t>to</w:t>
      </w:r>
      <w:r w:rsidRPr="00E55F43">
        <w:rPr>
          <w:rFonts w:ascii="Times New Roman" w:hAnsi="Times New Roman"/>
          <w:color w:val="000000"/>
          <w:sz w:val="28"/>
          <w:lang w:val="ru-RU"/>
        </w:rPr>
        <w:t xml:space="preserve"> </w:t>
      </w:r>
      <w:r>
        <w:rPr>
          <w:rFonts w:ascii="Times New Roman" w:hAnsi="Times New Roman"/>
          <w:color w:val="000000"/>
          <w:sz w:val="28"/>
        </w:rPr>
        <w:t>present</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имени существительного от прилагательного (</w:t>
      </w:r>
      <w:r>
        <w:rPr>
          <w:rFonts w:ascii="Times New Roman" w:hAnsi="Times New Roman"/>
          <w:color w:val="000000"/>
          <w:sz w:val="28"/>
        </w:rPr>
        <w:t>rich</w:t>
      </w:r>
      <w:r w:rsidRPr="00E55F43">
        <w:rPr>
          <w:rFonts w:ascii="Times New Roman" w:hAnsi="Times New Roman"/>
          <w:color w:val="000000"/>
          <w:sz w:val="28"/>
          <w:lang w:val="ru-RU"/>
        </w:rPr>
        <w:t xml:space="preserve"> – </w:t>
      </w:r>
      <w:r>
        <w:rPr>
          <w:rFonts w:ascii="Times New Roman" w:hAnsi="Times New Roman"/>
          <w:color w:val="000000"/>
          <w:sz w:val="28"/>
        </w:rPr>
        <w:t>the</w:t>
      </w:r>
      <w:r w:rsidRPr="00E55F43">
        <w:rPr>
          <w:rFonts w:ascii="Times New Roman" w:hAnsi="Times New Roman"/>
          <w:color w:val="000000"/>
          <w:sz w:val="28"/>
          <w:lang w:val="ru-RU"/>
        </w:rPr>
        <w:t xml:space="preserve"> </w:t>
      </w:r>
      <w:r>
        <w:rPr>
          <w:rFonts w:ascii="Times New Roman" w:hAnsi="Times New Roman"/>
          <w:color w:val="000000"/>
          <w:sz w:val="28"/>
        </w:rPr>
        <w:t>rich</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E55F43">
        <w:rPr>
          <w:rFonts w:ascii="Times New Roman" w:hAnsi="Times New Roman"/>
          <w:color w:val="000000"/>
          <w:sz w:val="28"/>
          <w:lang w:val="ru-RU"/>
        </w:rPr>
        <w:t xml:space="preserve">, </w:t>
      </w:r>
      <w:r>
        <w:rPr>
          <w:rFonts w:ascii="Times New Roman" w:hAnsi="Times New Roman"/>
          <w:color w:val="000000"/>
          <w:sz w:val="28"/>
        </w:rPr>
        <w:t>however</w:t>
      </w:r>
      <w:r w:rsidRPr="00E55F43">
        <w:rPr>
          <w:rFonts w:ascii="Times New Roman" w:hAnsi="Times New Roman"/>
          <w:color w:val="000000"/>
          <w:sz w:val="28"/>
          <w:lang w:val="ru-RU"/>
        </w:rPr>
        <w:t xml:space="preserve">, </w:t>
      </w:r>
      <w:r>
        <w:rPr>
          <w:rFonts w:ascii="Times New Roman" w:hAnsi="Times New Roman"/>
          <w:color w:val="000000"/>
          <w:sz w:val="28"/>
        </w:rPr>
        <w:t>finally</w:t>
      </w:r>
      <w:r w:rsidRPr="00E55F43">
        <w:rPr>
          <w:rFonts w:ascii="Times New Roman" w:hAnsi="Times New Roman"/>
          <w:color w:val="000000"/>
          <w:sz w:val="28"/>
          <w:lang w:val="ru-RU"/>
        </w:rPr>
        <w:t xml:space="preserve">, </w:t>
      </w:r>
      <w:r>
        <w:rPr>
          <w:rFonts w:ascii="Times New Roman" w:hAnsi="Times New Roman"/>
          <w:color w:val="000000"/>
          <w:sz w:val="28"/>
        </w:rPr>
        <w:t>at</w:t>
      </w:r>
      <w:r w:rsidRPr="00E55F43">
        <w:rPr>
          <w:rFonts w:ascii="Times New Roman" w:hAnsi="Times New Roman"/>
          <w:color w:val="000000"/>
          <w:sz w:val="28"/>
          <w:lang w:val="ru-RU"/>
        </w:rPr>
        <w:t xml:space="preserve"> </w:t>
      </w:r>
      <w:r>
        <w:rPr>
          <w:rFonts w:ascii="Times New Roman" w:hAnsi="Times New Roman"/>
          <w:color w:val="000000"/>
          <w:sz w:val="28"/>
        </w:rPr>
        <w:t>last</w:t>
      </w:r>
      <w:r w:rsidRPr="00E55F43">
        <w:rPr>
          <w:rFonts w:ascii="Times New Roman" w:hAnsi="Times New Roman"/>
          <w:color w:val="000000"/>
          <w:sz w:val="28"/>
          <w:lang w:val="ru-RU"/>
        </w:rPr>
        <w:t xml:space="preserve">, </w:t>
      </w:r>
      <w:r>
        <w:rPr>
          <w:rFonts w:ascii="Times New Roman" w:hAnsi="Times New Roman"/>
          <w:color w:val="000000"/>
          <w:sz w:val="28"/>
        </w:rPr>
        <w:t>etc</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Грамматическая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110E1F" w:rsidRDefault="003A4434">
      <w:pPr>
        <w:spacing w:after="0" w:line="264" w:lineRule="auto"/>
        <w:ind w:firstLine="600"/>
        <w:jc w:val="both"/>
      </w:pPr>
      <w:r>
        <w:rPr>
          <w:rFonts w:ascii="Times New Roman" w:hAnsi="Times New Roman"/>
          <w:color w:val="000000"/>
          <w:sz w:val="28"/>
        </w:rPr>
        <w:t>Предложения со сложным дополнением (Complex Object) (I saw her cross/crossing the road.).</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Perfect</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Согласование времен в рамках сложного предложения.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E55F43">
        <w:rPr>
          <w:rFonts w:ascii="Times New Roman" w:hAnsi="Times New Roman"/>
          <w:color w:val="000000"/>
          <w:sz w:val="28"/>
          <w:lang w:val="ru-RU"/>
        </w:rPr>
        <w:t xml:space="preserve">, </w:t>
      </w:r>
      <w:r>
        <w:rPr>
          <w:rFonts w:ascii="Times New Roman" w:hAnsi="Times New Roman"/>
          <w:color w:val="000000"/>
          <w:sz w:val="28"/>
        </w:rPr>
        <w:t>police</w:t>
      </w:r>
      <w:r w:rsidRPr="00E55F43">
        <w:rPr>
          <w:rFonts w:ascii="Times New Roman" w:hAnsi="Times New Roman"/>
          <w:color w:val="000000"/>
          <w:sz w:val="28"/>
          <w:lang w:val="ru-RU"/>
        </w:rPr>
        <w:t>) со сказуемым.</w:t>
      </w:r>
    </w:p>
    <w:p w:rsidR="00110E1F" w:rsidRDefault="003A4434">
      <w:pPr>
        <w:spacing w:after="0" w:line="264" w:lineRule="auto"/>
        <w:ind w:firstLine="600"/>
        <w:jc w:val="both"/>
      </w:pPr>
      <w:r>
        <w:rPr>
          <w:rFonts w:ascii="Times New Roman" w:hAnsi="Times New Roman"/>
          <w:color w:val="000000"/>
          <w:sz w:val="28"/>
        </w:rPr>
        <w:t>Конструкции с глаголами на -ing: to love/hate doing something.</w:t>
      </w:r>
    </w:p>
    <w:p w:rsidR="00110E1F" w:rsidRDefault="003A4434">
      <w:pPr>
        <w:spacing w:after="0" w:line="264" w:lineRule="auto"/>
        <w:ind w:firstLine="600"/>
        <w:jc w:val="both"/>
      </w:pPr>
      <w:r>
        <w:rPr>
          <w:rFonts w:ascii="Times New Roman" w:hAnsi="Times New Roman"/>
          <w:color w:val="000000"/>
          <w:sz w:val="28"/>
        </w:rPr>
        <w:t>Конструкции, содержащие глаголы-связки to be/to look/to feel/to seem.</w:t>
      </w:r>
    </w:p>
    <w:p w:rsidR="00110E1F" w:rsidRDefault="003A4434">
      <w:pPr>
        <w:spacing w:after="0" w:line="264" w:lineRule="auto"/>
        <w:ind w:firstLine="600"/>
        <w:jc w:val="both"/>
      </w:pPr>
      <w:r>
        <w:rPr>
          <w:rFonts w:ascii="Times New Roman" w:hAnsi="Times New Roman"/>
          <w:color w:val="000000"/>
          <w:sz w:val="28"/>
        </w:rPr>
        <w:lastRenderedPageBreak/>
        <w:t>Конструкции be/get used to + инфинитив глагола, be/get used to + инфинитив глагол, be/get used to doing something, be/get used to something.</w:t>
      </w:r>
    </w:p>
    <w:p w:rsidR="00110E1F" w:rsidRDefault="003A4434">
      <w:pPr>
        <w:spacing w:after="0" w:line="264" w:lineRule="auto"/>
        <w:ind w:firstLine="600"/>
        <w:jc w:val="both"/>
      </w:pPr>
      <w:r>
        <w:rPr>
          <w:rFonts w:ascii="Times New Roman" w:hAnsi="Times New Roman"/>
          <w:color w:val="000000"/>
          <w:sz w:val="28"/>
        </w:rPr>
        <w:t>Конструкция both … and ….</w:t>
      </w:r>
    </w:p>
    <w:p w:rsidR="00110E1F" w:rsidRDefault="003A4434">
      <w:pPr>
        <w:spacing w:after="0" w:line="264" w:lineRule="auto"/>
        <w:ind w:firstLine="600"/>
        <w:jc w:val="both"/>
      </w:pPr>
      <w:r>
        <w:rPr>
          <w:rFonts w:ascii="Times New Roman" w:hAnsi="Times New Roman"/>
          <w:color w:val="000000"/>
          <w:sz w:val="28"/>
        </w:rPr>
        <w:t>Конструкции c глаголами to stop, to remember, to forget (разница в значении to stop doing smth и to stop to do smth).</w:t>
      </w:r>
    </w:p>
    <w:p w:rsidR="00110E1F" w:rsidRDefault="003A4434">
      <w:pPr>
        <w:spacing w:after="0" w:line="264" w:lineRule="auto"/>
        <w:ind w:firstLine="600"/>
        <w:jc w:val="both"/>
      </w:pPr>
      <w:r>
        <w:rPr>
          <w:rFonts w:ascii="Times New Roman" w:hAnsi="Times New Roman"/>
          <w:color w:val="000000"/>
          <w:sz w:val="28"/>
        </w:rPr>
        <w:t>Глаголы в видо-временных формах действительного залога в изъявительном наклонении (Past Perfect Tense, Present Perfect Continuous Tense, Future-in-the-Past).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Модальные глаголы в косвенной речи в настоящем и прошедшем времени.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Наречия </w:t>
      </w:r>
      <w:r>
        <w:rPr>
          <w:rFonts w:ascii="Times New Roman" w:hAnsi="Times New Roman"/>
          <w:color w:val="000000"/>
          <w:sz w:val="28"/>
        </w:rPr>
        <w:t>too</w:t>
      </w:r>
      <w:r w:rsidRPr="00E55F43">
        <w:rPr>
          <w:rFonts w:ascii="Times New Roman" w:hAnsi="Times New Roman"/>
          <w:color w:val="000000"/>
          <w:sz w:val="28"/>
          <w:lang w:val="ru-RU"/>
        </w:rPr>
        <w:t xml:space="preserve"> – </w:t>
      </w:r>
      <w:r>
        <w:rPr>
          <w:rFonts w:ascii="Times New Roman" w:hAnsi="Times New Roman"/>
          <w:color w:val="000000"/>
          <w:sz w:val="28"/>
        </w:rPr>
        <w:t>enough</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Отрицательные местоимения </w:t>
      </w:r>
      <w:r>
        <w:rPr>
          <w:rFonts w:ascii="Times New Roman" w:hAnsi="Times New Roman"/>
          <w:color w:val="000000"/>
          <w:sz w:val="28"/>
        </w:rPr>
        <w:t>no</w:t>
      </w:r>
      <w:r w:rsidRPr="00E55F43">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E55F43">
        <w:rPr>
          <w:rFonts w:ascii="Times New Roman" w:hAnsi="Times New Roman"/>
          <w:color w:val="000000"/>
          <w:sz w:val="28"/>
          <w:lang w:val="ru-RU"/>
        </w:rPr>
        <w:t xml:space="preserve">, </w:t>
      </w:r>
      <w:r>
        <w:rPr>
          <w:rFonts w:ascii="Times New Roman" w:hAnsi="Times New Roman"/>
          <w:color w:val="000000"/>
          <w:sz w:val="28"/>
        </w:rPr>
        <w:t>nothing</w:t>
      </w:r>
      <w:r w:rsidRPr="00E55F43">
        <w:rPr>
          <w:rFonts w:ascii="Times New Roman" w:hAnsi="Times New Roman"/>
          <w:color w:val="000000"/>
          <w:sz w:val="28"/>
          <w:lang w:val="ru-RU"/>
        </w:rPr>
        <w:t xml:space="preserve"> и другие), </w:t>
      </w:r>
      <w:r>
        <w:rPr>
          <w:rFonts w:ascii="Times New Roman" w:hAnsi="Times New Roman"/>
          <w:color w:val="000000"/>
          <w:sz w:val="28"/>
        </w:rPr>
        <w:t>none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Социокультурные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Соблюдение нормы вежливости в межкультурном общении.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Знание социокультурного портрета родной страны и страны (стран) изучаемого языка: символики, достопримечательностей, культурных </w:t>
      </w:r>
      <w:r w:rsidRPr="00E55F43">
        <w:rPr>
          <w:rFonts w:ascii="Times New Roman" w:hAnsi="Times New Roman"/>
          <w:color w:val="000000"/>
          <w:sz w:val="28"/>
          <w:lang w:val="ru-RU"/>
        </w:rPr>
        <w:lastRenderedPageBreak/>
        <w:t>особенностей (национальные праздники, традиции), образцов поэзии и прозы, доступных в языковом отношении.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Россию и страну (страны) изучаемого языка (культурные явления, события, достопримечательности);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Компенсаторные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Переспрашивать, просить повторить, уточняя значение незнакомых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формулировании собственных высказываний, ключевых слов, плана.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9 КЛАСС</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Коммуникативные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Взаимоотношения в семье и с друзьями. Конфликты и их разрешение.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Внешность и характер человека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Досуг и увлечения (хобби) современного подростка (чтение, кино, театр, музыка, музей, спорт, живопись; компьютерные игры). Роль книги в жизни подростка.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Здоровый образ жизни: режим труда и отдыха, фитнес, сбалансированное питание. Посещение врача.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Покупки: одежда, обувь и продукты питания. Карманные деньги. Молодёжная мода.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Виды отдыха в различное время года. Путешествия по России и иностранным странам. Транспорт.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Природа: флора и фауна. Проблемы экологии. Защита окружающей среды. Климат, погода. Стихийные бедствия.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Средства массовой информации (телевидение, радио, пресса, Интернет).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Говорение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Развитие коммуникативных умений </w:t>
      </w:r>
      <w:r w:rsidRPr="00E55F43">
        <w:rPr>
          <w:rFonts w:ascii="Times New Roman" w:hAnsi="Times New Roman"/>
          <w:color w:val="000000"/>
          <w:sz w:val="28"/>
          <w:u w:val="single"/>
          <w:lang w:val="ru-RU"/>
        </w:rPr>
        <w:t>диалогической речи,</w:t>
      </w:r>
      <w:r w:rsidRPr="00E55F43">
        <w:rPr>
          <w:rFonts w:ascii="Times New Roman" w:hAnsi="Times New Roman"/>
          <w:color w:val="000000"/>
          <w:sz w:val="28"/>
          <w:lang w:val="ru-RU"/>
        </w:rPr>
        <w:t xml:space="preserve">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диалог-обмен мнениями: выражать свою точку мнения и обосновывать её, высказывать своё согласие (несогласие) с точкой зрения собеседника, </w:t>
      </w:r>
      <w:r w:rsidRPr="00E55F43">
        <w:rPr>
          <w:rFonts w:ascii="Times New Roman" w:hAnsi="Times New Roman"/>
          <w:color w:val="000000"/>
          <w:sz w:val="28"/>
          <w:lang w:val="ru-RU"/>
        </w:rPr>
        <w:lastRenderedPageBreak/>
        <w:t>выражать сомнение, давать эмоциональную оценку обсуждаемым событиям: восхищение, удивление, радость, огорчение и так далее.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Развитие коммуникативных умений </w:t>
      </w:r>
      <w:r w:rsidRPr="00E55F43">
        <w:rPr>
          <w:rFonts w:ascii="Times New Roman" w:hAnsi="Times New Roman"/>
          <w:color w:val="000000"/>
          <w:sz w:val="28"/>
          <w:u w:val="single"/>
          <w:lang w:val="ru-RU"/>
        </w:rPr>
        <w:t>монологической речи</w:t>
      </w:r>
      <w:r w:rsidRPr="00E55F43">
        <w:rPr>
          <w:rFonts w:ascii="Times New Roman" w:hAnsi="Times New Roman"/>
          <w:color w:val="000000"/>
          <w:sz w:val="28"/>
          <w:lang w:val="ru-RU"/>
        </w:rPr>
        <w:t>: создание устных связных монологических высказываний с использованием основных коммуникативных типов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повествование (сообщение);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рассуждение;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выражение и краткое аргументирование своего мнения по отношению к услышанному (прочитанному);</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составление рассказа по картинкам;</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изложение результатов выполненной проектной работы.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монологического высказывания – 10–12 фраз.</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Аудирование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w:t>
      </w:r>
      <w:r w:rsidRPr="00E55F43">
        <w:rPr>
          <w:rFonts w:ascii="Times New Roman" w:hAnsi="Times New Roman"/>
          <w:color w:val="000000"/>
          <w:sz w:val="28"/>
          <w:lang w:val="ru-RU"/>
        </w:rPr>
        <w:lastRenderedPageBreak/>
        <w:t>пониманием основного содержания, с пониманием нужной (интересующей,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Языковая сложность текстов для аудирования должна соответствовать базовому уровню (А2 – допороговому уровню по общеевропейской шкале).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Время звучания текста (текстов) для аудирования – до 2 минут.</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Смысловое чтение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Чтение несплошных текстов (таблиц, диаграмм, схем) и понимание представленной в них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Языковая сложность текстов для чтения должна соответствовать базовому уровню (А2 – допороговому уровню по общеевропейской шкале).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(текстов) для чтения – 500–600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Письменная речь</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составление плана (тезисов) устного или письменного сообщения;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создание небольшого письменного высказывания с использованием образца, плана, таблицы и (или) прочитанного/прослушанного текста (объём письменного высказывания – до 120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заполнение таблицы с краткой фиксацией содержания прочитанного (прослушанного)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преобразование таблицы, схемы в текстовый вариант представления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письменное представление результатов выполненной проектной работы (объём – 100–120 слов).</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Языковые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Фонетическая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Различение на слух, без фонематических ошибок, ведущих к сбою в коммуникации, произнесение слов с соблюдением правильного ударения и </w:t>
      </w:r>
      <w:r w:rsidRPr="00E55F43">
        <w:rPr>
          <w:rFonts w:ascii="Times New Roman" w:hAnsi="Times New Roman"/>
          <w:color w:val="000000"/>
          <w:sz w:val="28"/>
          <w:lang w:val="ru-RU"/>
        </w:rPr>
        <w:lastRenderedPageBreak/>
        <w:t>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Выражение модального значения, чувства и эмоции.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Различение на слух британского и американского вариантов произношения в прослушанных текстах или услышанных высказываниях.</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текста для чтения вслух – до 110 слов.</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Графика, орфография и пунктуация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Правильное написание изученных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E55F43">
        <w:rPr>
          <w:rFonts w:ascii="Times New Roman" w:hAnsi="Times New Roman"/>
          <w:color w:val="000000"/>
          <w:sz w:val="28"/>
          <w:lang w:val="ru-RU"/>
        </w:rPr>
        <w:t>/</w:t>
      </w:r>
      <w:r>
        <w:rPr>
          <w:rFonts w:ascii="Times New Roman" w:hAnsi="Times New Roman"/>
          <w:color w:val="000000"/>
          <w:sz w:val="28"/>
        </w:rPr>
        <w:t>first</w:t>
      </w:r>
      <w:r w:rsidRPr="00E55F43">
        <w:rPr>
          <w:rFonts w:ascii="Times New Roman" w:hAnsi="Times New Roman"/>
          <w:color w:val="000000"/>
          <w:sz w:val="28"/>
          <w:lang w:val="ru-RU"/>
        </w:rPr>
        <w:t xml:space="preserve"> </w:t>
      </w:r>
      <w:r>
        <w:rPr>
          <w:rFonts w:ascii="Times New Roman" w:hAnsi="Times New Roman"/>
          <w:color w:val="000000"/>
          <w:sz w:val="28"/>
        </w:rPr>
        <w:t>of</w:t>
      </w:r>
      <w:r w:rsidRPr="00E55F43">
        <w:rPr>
          <w:rFonts w:ascii="Times New Roman" w:hAnsi="Times New Roman"/>
          <w:color w:val="000000"/>
          <w:sz w:val="28"/>
          <w:lang w:val="ru-RU"/>
        </w:rPr>
        <w:t xml:space="preserve"> </w:t>
      </w:r>
      <w:r>
        <w:rPr>
          <w:rFonts w:ascii="Times New Roman" w:hAnsi="Times New Roman"/>
          <w:color w:val="000000"/>
          <w:sz w:val="28"/>
        </w:rPr>
        <w:t>all</w:t>
      </w:r>
      <w:r w:rsidRPr="00E55F43">
        <w:rPr>
          <w:rFonts w:ascii="Times New Roman" w:hAnsi="Times New Roman"/>
          <w:color w:val="000000"/>
          <w:sz w:val="28"/>
          <w:lang w:val="ru-RU"/>
        </w:rPr>
        <w:t xml:space="preserve">, </w:t>
      </w:r>
      <w:r>
        <w:rPr>
          <w:rFonts w:ascii="Times New Roman" w:hAnsi="Times New Roman"/>
          <w:color w:val="000000"/>
          <w:sz w:val="28"/>
        </w:rPr>
        <w:t>secondly</w:t>
      </w:r>
      <w:r w:rsidRPr="00E55F43">
        <w:rPr>
          <w:rFonts w:ascii="Times New Roman" w:hAnsi="Times New Roman"/>
          <w:color w:val="000000"/>
          <w:sz w:val="28"/>
          <w:lang w:val="ru-RU"/>
        </w:rPr>
        <w:t xml:space="preserve">, </w:t>
      </w:r>
      <w:r>
        <w:rPr>
          <w:rFonts w:ascii="Times New Roman" w:hAnsi="Times New Roman"/>
          <w:color w:val="000000"/>
          <w:sz w:val="28"/>
        </w:rPr>
        <w:t>finally</w:t>
      </w:r>
      <w:r w:rsidRPr="00E55F43">
        <w:rPr>
          <w:rFonts w:ascii="Times New Roman" w:hAnsi="Times New Roman"/>
          <w:color w:val="000000"/>
          <w:sz w:val="28"/>
          <w:lang w:val="ru-RU"/>
        </w:rPr>
        <w:t xml:space="preserve">; </w:t>
      </w:r>
      <w:r>
        <w:rPr>
          <w:rFonts w:ascii="Times New Roman" w:hAnsi="Times New Roman"/>
          <w:color w:val="000000"/>
          <w:sz w:val="28"/>
        </w:rPr>
        <w:t>on</w:t>
      </w:r>
      <w:r w:rsidRPr="00E55F43">
        <w:rPr>
          <w:rFonts w:ascii="Times New Roman" w:hAnsi="Times New Roman"/>
          <w:color w:val="000000"/>
          <w:sz w:val="28"/>
          <w:lang w:val="ru-RU"/>
        </w:rPr>
        <w:t xml:space="preserve"> </w:t>
      </w:r>
      <w:r>
        <w:rPr>
          <w:rFonts w:ascii="Times New Roman" w:hAnsi="Times New Roman"/>
          <w:color w:val="000000"/>
          <w:sz w:val="28"/>
        </w:rPr>
        <w:t>the</w:t>
      </w:r>
      <w:r w:rsidRPr="00E55F43">
        <w:rPr>
          <w:rFonts w:ascii="Times New Roman" w:hAnsi="Times New Roman"/>
          <w:color w:val="000000"/>
          <w:sz w:val="28"/>
          <w:lang w:val="ru-RU"/>
        </w:rPr>
        <w:t xml:space="preserve"> </w:t>
      </w:r>
      <w:r>
        <w:rPr>
          <w:rFonts w:ascii="Times New Roman" w:hAnsi="Times New Roman"/>
          <w:color w:val="000000"/>
          <w:sz w:val="28"/>
        </w:rPr>
        <w:t>one</w:t>
      </w:r>
      <w:r w:rsidRPr="00E55F43">
        <w:rPr>
          <w:rFonts w:ascii="Times New Roman" w:hAnsi="Times New Roman"/>
          <w:color w:val="000000"/>
          <w:sz w:val="28"/>
          <w:lang w:val="ru-RU"/>
        </w:rPr>
        <w:t xml:space="preserve"> </w:t>
      </w:r>
      <w:r>
        <w:rPr>
          <w:rFonts w:ascii="Times New Roman" w:hAnsi="Times New Roman"/>
          <w:color w:val="000000"/>
          <w:sz w:val="28"/>
        </w:rPr>
        <w:t>hand</w:t>
      </w:r>
      <w:r w:rsidRPr="00E55F43">
        <w:rPr>
          <w:rFonts w:ascii="Times New Roman" w:hAnsi="Times New Roman"/>
          <w:color w:val="000000"/>
          <w:sz w:val="28"/>
          <w:lang w:val="ru-RU"/>
        </w:rPr>
        <w:t xml:space="preserve">, </w:t>
      </w:r>
      <w:r>
        <w:rPr>
          <w:rFonts w:ascii="Times New Roman" w:hAnsi="Times New Roman"/>
          <w:color w:val="000000"/>
          <w:sz w:val="28"/>
        </w:rPr>
        <w:t>on</w:t>
      </w:r>
      <w:r w:rsidRPr="00E55F43">
        <w:rPr>
          <w:rFonts w:ascii="Times New Roman" w:hAnsi="Times New Roman"/>
          <w:color w:val="000000"/>
          <w:sz w:val="28"/>
          <w:lang w:val="ru-RU"/>
        </w:rPr>
        <w:t xml:space="preserve"> </w:t>
      </w:r>
      <w:r>
        <w:rPr>
          <w:rFonts w:ascii="Times New Roman" w:hAnsi="Times New Roman"/>
          <w:color w:val="000000"/>
          <w:sz w:val="28"/>
        </w:rPr>
        <w:t>the</w:t>
      </w:r>
      <w:r w:rsidRPr="00E55F43">
        <w:rPr>
          <w:rFonts w:ascii="Times New Roman" w:hAnsi="Times New Roman"/>
          <w:color w:val="000000"/>
          <w:sz w:val="28"/>
          <w:lang w:val="ru-RU"/>
        </w:rPr>
        <w:t xml:space="preserve"> </w:t>
      </w:r>
      <w:r>
        <w:rPr>
          <w:rFonts w:ascii="Times New Roman" w:hAnsi="Times New Roman"/>
          <w:color w:val="000000"/>
          <w:sz w:val="28"/>
        </w:rPr>
        <w:t>other</w:t>
      </w:r>
      <w:r w:rsidRPr="00E55F43">
        <w:rPr>
          <w:rFonts w:ascii="Times New Roman" w:hAnsi="Times New Roman"/>
          <w:color w:val="000000"/>
          <w:sz w:val="28"/>
          <w:lang w:val="ru-RU"/>
        </w:rPr>
        <w:t xml:space="preserve"> </w:t>
      </w:r>
      <w:r>
        <w:rPr>
          <w:rFonts w:ascii="Times New Roman" w:hAnsi="Times New Roman"/>
          <w:color w:val="000000"/>
          <w:sz w:val="28"/>
        </w:rPr>
        <w:t>hand</w:t>
      </w:r>
      <w:r w:rsidRPr="00E55F43">
        <w:rPr>
          <w:rFonts w:ascii="Times New Roman" w:hAnsi="Times New Roman"/>
          <w:color w:val="000000"/>
          <w:sz w:val="28"/>
          <w:lang w:val="ru-RU"/>
        </w:rPr>
        <w:t>), апострофа.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Лексическая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различных средств связи для обеспечения логичности и целостности высказывания.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Основные способы словообразования: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аффиксация: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глаголов с помощью префиксов </w:t>
      </w:r>
      <w:r>
        <w:rPr>
          <w:rFonts w:ascii="Times New Roman" w:hAnsi="Times New Roman"/>
          <w:color w:val="000000"/>
          <w:sz w:val="28"/>
        </w:rPr>
        <w:t>under</w:t>
      </w:r>
      <w:r w:rsidRPr="00E55F43">
        <w:rPr>
          <w:rFonts w:ascii="Times New Roman" w:hAnsi="Times New Roman"/>
          <w:color w:val="000000"/>
          <w:sz w:val="28"/>
          <w:lang w:val="ru-RU"/>
        </w:rPr>
        <w:t xml:space="preserve">-, </w:t>
      </w:r>
      <w:r>
        <w:rPr>
          <w:rFonts w:ascii="Times New Roman" w:hAnsi="Times New Roman"/>
          <w:color w:val="000000"/>
          <w:sz w:val="28"/>
        </w:rPr>
        <w:t>over</w:t>
      </w:r>
      <w:r w:rsidRPr="00E55F43">
        <w:rPr>
          <w:rFonts w:ascii="Times New Roman" w:hAnsi="Times New Roman"/>
          <w:color w:val="000000"/>
          <w:sz w:val="28"/>
          <w:lang w:val="ru-RU"/>
        </w:rPr>
        <w:t xml:space="preserve">-, </w:t>
      </w:r>
      <w:r>
        <w:rPr>
          <w:rFonts w:ascii="Times New Roman" w:hAnsi="Times New Roman"/>
          <w:color w:val="000000"/>
          <w:sz w:val="28"/>
        </w:rPr>
        <w:t>dis</w:t>
      </w:r>
      <w:r w:rsidRPr="00E55F43">
        <w:rPr>
          <w:rFonts w:ascii="Times New Roman" w:hAnsi="Times New Roman"/>
          <w:color w:val="000000"/>
          <w:sz w:val="28"/>
          <w:lang w:val="ru-RU"/>
        </w:rPr>
        <w:t xml:space="preserve">-, </w:t>
      </w:r>
      <w:r>
        <w:rPr>
          <w:rFonts w:ascii="Times New Roman" w:hAnsi="Times New Roman"/>
          <w:color w:val="000000"/>
          <w:sz w:val="28"/>
        </w:rPr>
        <w:t>mis</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имён прилагательных с помощью суффиксов -</w:t>
      </w:r>
      <w:r>
        <w:rPr>
          <w:rFonts w:ascii="Times New Roman" w:hAnsi="Times New Roman"/>
          <w:color w:val="000000"/>
          <w:sz w:val="28"/>
        </w:rPr>
        <w:t>able</w:t>
      </w:r>
      <w:r w:rsidRPr="00E55F43">
        <w:rPr>
          <w:rFonts w:ascii="Times New Roman" w:hAnsi="Times New Roman"/>
          <w:color w:val="000000"/>
          <w:sz w:val="28"/>
          <w:lang w:val="ru-RU"/>
        </w:rPr>
        <w:t>/-</w:t>
      </w:r>
      <w:r>
        <w:rPr>
          <w:rFonts w:ascii="Times New Roman" w:hAnsi="Times New Roman"/>
          <w:color w:val="000000"/>
          <w:sz w:val="28"/>
        </w:rPr>
        <w:t>ible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имён существительных с помощью отрицательных префиксов </w:t>
      </w:r>
      <w:r>
        <w:rPr>
          <w:rFonts w:ascii="Times New Roman" w:hAnsi="Times New Roman"/>
          <w:color w:val="000000"/>
          <w:sz w:val="28"/>
        </w:rPr>
        <w:t>in</w:t>
      </w:r>
      <w:r w:rsidRPr="00E55F43">
        <w:rPr>
          <w:rFonts w:ascii="Times New Roman" w:hAnsi="Times New Roman"/>
          <w:color w:val="000000"/>
          <w:sz w:val="28"/>
          <w:lang w:val="ru-RU"/>
        </w:rPr>
        <w:t>-/</w:t>
      </w:r>
      <w:r>
        <w:rPr>
          <w:rFonts w:ascii="Times New Roman" w:hAnsi="Times New Roman"/>
          <w:color w:val="000000"/>
          <w:sz w:val="28"/>
        </w:rPr>
        <w:t>im</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словосложение: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образование сложных существительных путём соединения основы числительного с основой существительного с добавлением суффикса -</w:t>
      </w:r>
      <w:r>
        <w:rPr>
          <w:rFonts w:ascii="Times New Roman" w:hAnsi="Times New Roman"/>
          <w:color w:val="000000"/>
          <w:sz w:val="28"/>
        </w:rPr>
        <w:t>ed</w:t>
      </w:r>
      <w:r w:rsidRPr="00E55F43">
        <w:rPr>
          <w:rFonts w:ascii="Times New Roman" w:hAnsi="Times New Roman"/>
          <w:color w:val="000000"/>
          <w:sz w:val="28"/>
          <w:lang w:val="ru-RU"/>
        </w:rPr>
        <w:t xml:space="preserve"> (</w:t>
      </w:r>
      <w:r>
        <w:rPr>
          <w:rFonts w:ascii="Times New Roman" w:hAnsi="Times New Roman"/>
          <w:color w:val="000000"/>
          <w:sz w:val="28"/>
        </w:rPr>
        <w:t>eight</w:t>
      </w:r>
      <w:r w:rsidRPr="00E55F43">
        <w:rPr>
          <w:rFonts w:ascii="Times New Roman" w:hAnsi="Times New Roman"/>
          <w:color w:val="000000"/>
          <w:sz w:val="28"/>
          <w:lang w:val="ru-RU"/>
        </w:rPr>
        <w:t>-</w:t>
      </w:r>
      <w:r>
        <w:rPr>
          <w:rFonts w:ascii="Times New Roman" w:hAnsi="Times New Roman"/>
          <w:color w:val="000000"/>
          <w:sz w:val="28"/>
        </w:rPr>
        <w:t>legged</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сложных существительных путём соединения основ существительных с предлогом (</w:t>
      </w:r>
      <w:r>
        <w:rPr>
          <w:rFonts w:ascii="Times New Roman" w:hAnsi="Times New Roman"/>
          <w:color w:val="000000"/>
          <w:sz w:val="28"/>
        </w:rPr>
        <w:t>father</w:t>
      </w:r>
      <w:r w:rsidRPr="00E55F43">
        <w:rPr>
          <w:rFonts w:ascii="Times New Roman" w:hAnsi="Times New Roman"/>
          <w:color w:val="000000"/>
          <w:sz w:val="28"/>
          <w:lang w:val="ru-RU"/>
        </w:rPr>
        <w:t>-</w:t>
      </w:r>
      <w:r>
        <w:rPr>
          <w:rFonts w:ascii="Times New Roman" w:hAnsi="Times New Roman"/>
          <w:color w:val="000000"/>
          <w:sz w:val="28"/>
        </w:rPr>
        <w:t>in</w:t>
      </w:r>
      <w:r w:rsidRPr="00E55F43">
        <w:rPr>
          <w:rFonts w:ascii="Times New Roman" w:hAnsi="Times New Roman"/>
          <w:color w:val="000000"/>
          <w:sz w:val="28"/>
          <w:lang w:val="ru-RU"/>
        </w:rPr>
        <w:t>-</w:t>
      </w:r>
      <w:r>
        <w:rPr>
          <w:rFonts w:ascii="Times New Roman" w:hAnsi="Times New Roman"/>
          <w:color w:val="000000"/>
          <w:sz w:val="28"/>
        </w:rPr>
        <w:t>law</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сложных прилагательных путём соединения основы прилагательного с основой причастия настоящего времени (</w:t>
      </w:r>
      <w:r>
        <w:rPr>
          <w:rFonts w:ascii="Times New Roman" w:hAnsi="Times New Roman"/>
          <w:color w:val="000000"/>
          <w:sz w:val="28"/>
        </w:rPr>
        <w:t>nice</w:t>
      </w:r>
      <w:r w:rsidRPr="00E55F43">
        <w:rPr>
          <w:rFonts w:ascii="Times New Roman" w:hAnsi="Times New Roman"/>
          <w:color w:val="000000"/>
          <w:sz w:val="28"/>
          <w:lang w:val="ru-RU"/>
        </w:rPr>
        <w:t>-</w:t>
      </w:r>
      <w:r>
        <w:rPr>
          <w:rFonts w:ascii="Times New Roman" w:hAnsi="Times New Roman"/>
          <w:color w:val="000000"/>
          <w:sz w:val="28"/>
        </w:rPr>
        <w:t>looking</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сложных прилагательных путём соединения основы прилагательного с основой причастия прошедшего времени (</w:t>
      </w:r>
      <w:r>
        <w:rPr>
          <w:rFonts w:ascii="Times New Roman" w:hAnsi="Times New Roman"/>
          <w:color w:val="000000"/>
          <w:sz w:val="28"/>
        </w:rPr>
        <w:t>well</w:t>
      </w:r>
      <w:r w:rsidRPr="00E55F43">
        <w:rPr>
          <w:rFonts w:ascii="Times New Roman" w:hAnsi="Times New Roman"/>
          <w:color w:val="000000"/>
          <w:sz w:val="28"/>
          <w:lang w:val="ru-RU"/>
        </w:rPr>
        <w:t>-</w:t>
      </w:r>
      <w:r>
        <w:rPr>
          <w:rFonts w:ascii="Times New Roman" w:hAnsi="Times New Roman"/>
          <w:color w:val="000000"/>
          <w:sz w:val="28"/>
        </w:rPr>
        <w:t>behaved</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конверсия: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образование глагола от имени прилагательного (</w:t>
      </w:r>
      <w:r>
        <w:rPr>
          <w:rFonts w:ascii="Times New Roman" w:hAnsi="Times New Roman"/>
          <w:color w:val="000000"/>
          <w:sz w:val="28"/>
        </w:rPr>
        <w:t>cool</w:t>
      </w:r>
      <w:r w:rsidRPr="00E55F43">
        <w:rPr>
          <w:rFonts w:ascii="Times New Roman" w:hAnsi="Times New Roman"/>
          <w:color w:val="000000"/>
          <w:sz w:val="28"/>
          <w:lang w:val="ru-RU"/>
        </w:rPr>
        <w:t xml:space="preserve"> – </w:t>
      </w:r>
      <w:r>
        <w:rPr>
          <w:rFonts w:ascii="Times New Roman" w:hAnsi="Times New Roman"/>
          <w:color w:val="000000"/>
          <w:sz w:val="28"/>
        </w:rPr>
        <w:t>to</w:t>
      </w:r>
      <w:r w:rsidRPr="00E55F43">
        <w:rPr>
          <w:rFonts w:ascii="Times New Roman" w:hAnsi="Times New Roman"/>
          <w:color w:val="000000"/>
          <w:sz w:val="28"/>
          <w:lang w:val="ru-RU"/>
        </w:rPr>
        <w:t xml:space="preserve"> </w:t>
      </w:r>
      <w:r>
        <w:rPr>
          <w:rFonts w:ascii="Times New Roman" w:hAnsi="Times New Roman"/>
          <w:color w:val="000000"/>
          <w:sz w:val="28"/>
        </w:rPr>
        <w:t>cool</w:t>
      </w:r>
      <w:r w:rsidRPr="00E55F43">
        <w:rPr>
          <w:rFonts w:ascii="Times New Roman" w:hAnsi="Times New Roman"/>
          <w:color w:val="000000"/>
          <w:sz w:val="28"/>
          <w:lang w:val="ru-RU"/>
        </w:rPr>
        <w:t>). Многозначность лексических единиц. Синонимы. Антонимы. Интернациональные слова. Наиболее частотные фразовые глаголы. Сокращения и аббревиатуры.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E55F43">
        <w:rPr>
          <w:rFonts w:ascii="Times New Roman" w:hAnsi="Times New Roman"/>
          <w:color w:val="000000"/>
          <w:sz w:val="28"/>
          <w:lang w:val="ru-RU"/>
        </w:rPr>
        <w:t xml:space="preserve">, </w:t>
      </w:r>
      <w:r>
        <w:rPr>
          <w:rFonts w:ascii="Times New Roman" w:hAnsi="Times New Roman"/>
          <w:color w:val="000000"/>
          <w:sz w:val="28"/>
        </w:rPr>
        <w:t>however</w:t>
      </w:r>
      <w:r w:rsidRPr="00E55F43">
        <w:rPr>
          <w:rFonts w:ascii="Times New Roman" w:hAnsi="Times New Roman"/>
          <w:color w:val="000000"/>
          <w:sz w:val="28"/>
          <w:lang w:val="ru-RU"/>
        </w:rPr>
        <w:t xml:space="preserve">, </w:t>
      </w:r>
      <w:r>
        <w:rPr>
          <w:rFonts w:ascii="Times New Roman" w:hAnsi="Times New Roman"/>
          <w:color w:val="000000"/>
          <w:sz w:val="28"/>
        </w:rPr>
        <w:t>finally</w:t>
      </w:r>
      <w:r w:rsidRPr="00E55F43">
        <w:rPr>
          <w:rFonts w:ascii="Times New Roman" w:hAnsi="Times New Roman"/>
          <w:color w:val="000000"/>
          <w:sz w:val="28"/>
          <w:lang w:val="ru-RU"/>
        </w:rPr>
        <w:t xml:space="preserve">, </w:t>
      </w:r>
      <w:r>
        <w:rPr>
          <w:rFonts w:ascii="Times New Roman" w:hAnsi="Times New Roman"/>
          <w:color w:val="000000"/>
          <w:sz w:val="28"/>
        </w:rPr>
        <w:t>at</w:t>
      </w:r>
      <w:r w:rsidRPr="00E55F43">
        <w:rPr>
          <w:rFonts w:ascii="Times New Roman" w:hAnsi="Times New Roman"/>
          <w:color w:val="000000"/>
          <w:sz w:val="28"/>
          <w:lang w:val="ru-RU"/>
        </w:rPr>
        <w:t xml:space="preserve"> </w:t>
      </w:r>
      <w:r>
        <w:rPr>
          <w:rFonts w:ascii="Times New Roman" w:hAnsi="Times New Roman"/>
          <w:color w:val="000000"/>
          <w:sz w:val="28"/>
        </w:rPr>
        <w:t>last</w:t>
      </w:r>
      <w:r w:rsidRPr="00E55F43">
        <w:rPr>
          <w:rFonts w:ascii="Times New Roman" w:hAnsi="Times New Roman"/>
          <w:color w:val="000000"/>
          <w:sz w:val="28"/>
          <w:lang w:val="ru-RU"/>
        </w:rPr>
        <w:t xml:space="preserve">, </w:t>
      </w:r>
      <w:r>
        <w:rPr>
          <w:rFonts w:ascii="Times New Roman" w:hAnsi="Times New Roman"/>
          <w:color w:val="000000"/>
          <w:sz w:val="28"/>
        </w:rPr>
        <w:t>etc</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i/>
          <w:color w:val="000000"/>
          <w:sz w:val="28"/>
          <w:lang w:val="ru-RU"/>
        </w:rPr>
        <w:t>Грамматическая сторона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110E1F" w:rsidRDefault="003A4434">
      <w:pPr>
        <w:spacing w:after="0" w:line="264" w:lineRule="auto"/>
        <w:ind w:firstLine="600"/>
        <w:jc w:val="both"/>
      </w:pPr>
      <w:r>
        <w:rPr>
          <w:rFonts w:ascii="Times New Roman" w:hAnsi="Times New Roman"/>
          <w:color w:val="000000"/>
          <w:sz w:val="28"/>
        </w:rPr>
        <w:t>Предложения со сложным дополнением (Complex Object) (I want to have my hair cut.).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Условные предложения нереального характера (</w:t>
      </w:r>
      <w:r>
        <w:rPr>
          <w:rFonts w:ascii="Times New Roman" w:hAnsi="Times New Roman"/>
          <w:color w:val="000000"/>
          <w:sz w:val="28"/>
        </w:rPr>
        <w:t>Conditional</w:t>
      </w:r>
      <w:r w:rsidRPr="00E55F43">
        <w:rPr>
          <w:rFonts w:ascii="Times New Roman" w:hAnsi="Times New Roman"/>
          <w:color w:val="000000"/>
          <w:sz w:val="28"/>
          <w:lang w:val="ru-RU"/>
        </w:rPr>
        <w:t xml:space="preserve"> </w:t>
      </w:r>
      <w:r>
        <w:rPr>
          <w:rFonts w:ascii="Times New Roman" w:hAnsi="Times New Roman"/>
          <w:color w:val="000000"/>
          <w:sz w:val="28"/>
        </w:rPr>
        <w:t>II</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Конструкции для выражения предпочтения </w:t>
      </w:r>
      <w:r>
        <w:rPr>
          <w:rFonts w:ascii="Times New Roman" w:hAnsi="Times New Roman"/>
          <w:color w:val="000000"/>
          <w:sz w:val="28"/>
        </w:rPr>
        <w:t>I</w:t>
      </w:r>
      <w:r w:rsidRPr="00E55F43">
        <w:rPr>
          <w:rFonts w:ascii="Times New Roman" w:hAnsi="Times New Roman"/>
          <w:color w:val="000000"/>
          <w:sz w:val="28"/>
          <w:lang w:val="ru-RU"/>
        </w:rPr>
        <w:t xml:space="preserve"> </w:t>
      </w:r>
      <w:r>
        <w:rPr>
          <w:rFonts w:ascii="Times New Roman" w:hAnsi="Times New Roman"/>
          <w:color w:val="000000"/>
          <w:sz w:val="28"/>
        </w:rPr>
        <w:t>prefer</w:t>
      </w:r>
      <w:r w:rsidRPr="00E55F43">
        <w:rPr>
          <w:rFonts w:ascii="Times New Roman" w:hAnsi="Times New Roman"/>
          <w:color w:val="000000"/>
          <w:sz w:val="28"/>
          <w:lang w:val="ru-RU"/>
        </w:rPr>
        <w:t xml:space="preserve"> …/</w:t>
      </w:r>
      <w:r>
        <w:rPr>
          <w:rFonts w:ascii="Times New Roman" w:hAnsi="Times New Roman"/>
          <w:color w:val="000000"/>
          <w:sz w:val="28"/>
        </w:rPr>
        <w:t>I</w:t>
      </w:r>
      <w:r w:rsidRPr="00E55F43">
        <w:rPr>
          <w:rFonts w:ascii="Times New Roman" w:hAnsi="Times New Roman"/>
          <w:color w:val="000000"/>
          <w:sz w:val="28"/>
          <w:lang w:val="ru-RU"/>
        </w:rPr>
        <w:t>’</w:t>
      </w:r>
      <w:r>
        <w:rPr>
          <w:rFonts w:ascii="Times New Roman" w:hAnsi="Times New Roman"/>
          <w:color w:val="000000"/>
          <w:sz w:val="28"/>
        </w:rPr>
        <w:t>d</w:t>
      </w:r>
      <w:r w:rsidRPr="00E55F43">
        <w:rPr>
          <w:rFonts w:ascii="Times New Roman" w:hAnsi="Times New Roman"/>
          <w:color w:val="000000"/>
          <w:sz w:val="28"/>
          <w:lang w:val="ru-RU"/>
        </w:rPr>
        <w:t xml:space="preserve"> </w:t>
      </w:r>
      <w:r>
        <w:rPr>
          <w:rFonts w:ascii="Times New Roman" w:hAnsi="Times New Roman"/>
          <w:color w:val="000000"/>
          <w:sz w:val="28"/>
        </w:rPr>
        <w:t>prefer</w:t>
      </w:r>
      <w:r w:rsidRPr="00E55F43">
        <w:rPr>
          <w:rFonts w:ascii="Times New Roman" w:hAnsi="Times New Roman"/>
          <w:color w:val="000000"/>
          <w:sz w:val="28"/>
          <w:lang w:val="ru-RU"/>
        </w:rPr>
        <w:t xml:space="preserve"> …/</w:t>
      </w:r>
      <w:r>
        <w:rPr>
          <w:rFonts w:ascii="Times New Roman" w:hAnsi="Times New Roman"/>
          <w:color w:val="000000"/>
          <w:sz w:val="28"/>
        </w:rPr>
        <w:t>I</w:t>
      </w:r>
      <w:r w:rsidRPr="00E55F43">
        <w:rPr>
          <w:rFonts w:ascii="Times New Roman" w:hAnsi="Times New Roman"/>
          <w:color w:val="000000"/>
          <w:sz w:val="28"/>
          <w:lang w:val="ru-RU"/>
        </w:rPr>
        <w:t>’</w:t>
      </w:r>
      <w:r>
        <w:rPr>
          <w:rFonts w:ascii="Times New Roman" w:hAnsi="Times New Roman"/>
          <w:color w:val="000000"/>
          <w:sz w:val="28"/>
        </w:rPr>
        <w:t>d</w:t>
      </w:r>
      <w:r w:rsidRPr="00E55F43">
        <w:rPr>
          <w:rFonts w:ascii="Times New Roman" w:hAnsi="Times New Roman"/>
          <w:color w:val="000000"/>
          <w:sz w:val="28"/>
          <w:lang w:val="ru-RU"/>
        </w:rPr>
        <w:t xml:space="preserve"> </w:t>
      </w:r>
      <w:r>
        <w:rPr>
          <w:rFonts w:ascii="Times New Roman" w:hAnsi="Times New Roman"/>
          <w:color w:val="000000"/>
          <w:sz w:val="28"/>
        </w:rPr>
        <w:t>rather</w:t>
      </w:r>
      <w:r w:rsidRPr="00E55F43">
        <w:rPr>
          <w:rFonts w:ascii="Times New Roman" w:hAnsi="Times New Roman"/>
          <w:color w:val="000000"/>
          <w:sz w:val="28"/>
          <w:lang w:val="ru-RU"/>
        </w:rPr>
        <w:t xml:space="preserve"> ….</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Конструкция </w:t>
      </w:r>
      <w:r>
        <w:rPr>
          <w:rFonts w:ascii="Times New Roman" w:hAnsi="Times New Roman"/>
          <w:color w:val="000000"/>
          <w:sz w:val="28"/>
        </w:rPr>
        <w:t>I</w:t>
      </w:r>
      <w:r w:rsidRPr="00E55F43">
        <w:rPr>
          <w:rFonts w:ascii="Times New Roman" w:hAnsi="Times New Roman"/>
          <w:color w:val="000000"/>
          <w:sz w:val="28"/>
          <w:lang w:val="ru-RU"/>
        </w:rPr>
        <w:t xml:space="preserve"> </w:t>
      </w:r>
      <w:r>
        <w:rPr>
          <w:rFonts w:ascii="Times New Roman" w:hAnsi="Times New Roman"/>
          <w:color w:val="000000"/>
          <w:sz w:val="28"/>
        </w:rPr>
        <w:t>wish</w:t>
      </w:r>
      <w:r w:rsidRPr="00E55F43">
        <w:rPr>
          <w:rFonts w:ascii="Times New Roman" w:hAnsi="Times New Roman"/>
          <w:color w:val="000000"/>
          <w:sz w:val="28"/>
          <w:lang w:val="ru-RU"/>
        </w:rPr>
        <w:t xml:space="preserve"> ….</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Предложения с конструкцией </w:t>
      </w:r>
      <w:r>
        <w:rPr>
          <w:rFonts w:ascii="Times New Roman" w:hAnsi="Times New Roman"/>
          <w:color w:val="000000"/>
          <w:sz w:val="28"/>
        </w:rPr>
        <w:t>either</w:t>
      </w:r>
      <w:r w:rsidRPr="00E55F43">
        <w:rPr>
          <w:rFonts w:ascii="Times New Roman" w:hAnsi="Times New Roman"/>
          <w:color w:val="000000"/>
          <w:sz w:val="28"/>
          <w:lang w:val="ru-RU"/>
        </w:rPr>
        <w:t xml:space="preserve"> … </w:t>
      </w:r>
      <w:r>
        <w:rPr>
          <w:rFonts w:ascii="Times New Roman" w:hAnsi="Times New Roman"/>
          <w:color w:val="000000"/>
          <w:sz w:val="28"/>
        </w:rPr>
        <w:t>or</w:t>
      </w:r>
      <w:r w:rsidRPr="00E55F43">
        <w:rPr>
          <w:rFonts w:ascii="Times New Roman" w:hAnsi="Times New Roman"/>
          <w:color w:val="000000"/>
          <w:sz w:val="28"/>
          <w:lang w:val="ru-RU"/>
        </w:rPr>
        <w:t xml:space="preserve">, </w:t>
      </w:r>
      <w:r>
        <w:rPr>
          <w:rFonts w:ascii="Times New Roman" w:hAnsi="Times New Roman"/>
          <w:color w:val="000000"/>
          <w:sz w:val="28"/>
        </w:rPr>
        <w:t>neither</w:t>
      </w:r>
      <w:r w:rsidRPr="00E55F43">
        <w:rPr>
          <w:rFonts w:ascii="Times New Roman" w:hAnsi="Times New Roman"/>
          <w:color w:val="000000"/>
          <w:sz w:val="28"/>
          <w:lang w:val="ru-RU"/>
        </w:rPr>
        <w:t xml:space="preserve"> … </w:t>
      </w:r>
      <w:r>
        <w:rPr>
          <w:rFonts w:ascii="Times New Roman" w:hAnsi="Times New Roman"/>
          <w:color w:val="000000"/>
          <w:sz w:val="28"/>
        </w:rPr>
        <w:t>nor</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Глаголы в видовременных формах действительного залога в изъявительном наклонении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w:t>
      </w:r>
      <w:r>
        <w:rPr>
          <w:rFonts w:ascii="Times New Roman" w:hAnsi="Times New Roman"/>
          <w:color w:val="000000"/>
          <w:sz w:val="28"/>
        </w:rPr>
        <w:t>Future</w:t>
      </w:r>
      <w:r w:rsidRPr="00E55F43">
        <w:rPr>
          <w:rFonts w:ascii="Times New Roman" w:hAnsi="Times New Roman"/>
          <w:color w:val="000000"/>
          <w:sz w:val="28"/>
          <w:lang w:val="ru-RU"/>
        </w:rPr>
        <w:t xml:space="preserve"> </w:t>
      </w:r>
      <w:r>
        <w:rPr>
          <w:rFonts w:ascii="Times New Roman" w:hAnsi="Times New Roman"/>
          <w:color w:val="000000"/>
          <w:sz w:val="28"/>
        </w:rPr>
        <w:t>Simple</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Perfect</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Continuous</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w:t>
      </w:r>
      <w:r>
        <w:rPr>
          <w:rFonts w:ascii="Times New Roman" w:hAnsi="Times New Roman"/>
          <w:color w:val="000000"/>
          <w:sz w:val="28"/>
        </w:rPr>
        <w:t>Future</w:t>
      </w:r>
      <w:r w:rsidRPr="00E55F43">
        <w:rPr>
          <w:rFonts w:ascii="Times New Roman" w:hAnsi="Times New Roman"/>
          <w:color w:val="000000"/>
          <w:sz w:val="28"/>
          <w:lang w:val="ru-RU"/>
        </w:rPr>
        <w:t>-</w:t>
      </w:r>
      <w:r>
        <w:rPr>
          <w:rFonts w:ascii="Times New Roman" w:hAnsi="Times New Roman"/>
          <w:color w:val="000000"/>
          <w:sz w:val="28"/>
        </w:rPr>
        <w:t>in</w:t>
      </w:r>
      <w:r w:rsidRPr="00E55F43">
        <w:rPr>
          <w:rFonts w:ascii="Times New Roman" w:hAnsi="Times New Roman"/>
          <w:color w:val="000000"/>
          <w:sz w:val="28"/>
          <w:lang w:val="ru-RU"/>
        </w:rPr>
        <w:t>-</w:t>
      </w:r>
      <w:r>
        <w:rPr>
          <w:rFonts w:ascii="Times New Roman" w:hAnsi="Times New Roman"/>
          <w:color w:val="000000"/>
          <w:sz w:val="28"/>
        </w:rPr>
        <w:t>the</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и наиболее употребительных формах страдательного залога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Simple</w:t>
      </w:r>
      <w:r w:rsidRPr="00E55F43">
        <w:rPr>
          <w:rFonts w:ascii="Times New Roman" w:hAnsi="Times New Roman"/>
          <w:color w:val="000000"/>
          <w:sz w:val="28"/>
          <w:lang w:val="ru-RU"/>
        </w:rPr>
        <w:t xml:space="preserve"> </w:t>
      </w:r>
      <w:r>
        <w:rPr>
          <w:rFonts w:ascii="Times New Roman" w:hAnsi="Times New Roman"/>
          <w:color w:val="000000"/>
          <w:sz w:val="28"/>
        </w:rPr>
        <w:t>Passive</w:t>
      </w:r>
      <w:r w:rsidRPr="00E55F43">
        <w:rPr>
          <w:rFonts w:ascii="Times New Roman" w:hAnsi="Times New Roman"/>
          <w:color w:val="000000"/>
          <w:sz w:val="28"/>
          <w:lang w:val="ru-RU"/>
        </w:rPr>
        <w:t xml:space="preserve">, </w:t>
      </w:r>
      <w:r>
        <w:rPr>
          <w:rFonts w:ascii="Times New Roman" w:hAnsi="Times New Roman"/>
          <w:color w:val="000000"/>
          <w:sz w:val="28"/>
        </w:rPr>
        <w:t>Present</w:t>
      </w:r>
      <w:r w:rsidRPr="00E55F43">
        <w:rPr>
          <w:rFonts w:ascii="Times New Roman" w:hAnsi="Times New Roman"/>
          <w:color w:val="000000"/>
          <w:sz w:val="28"/>
          <w:lang w:val="ru-RU"/>
        </w:rPr>
        <w:t xml:space="preserve"> </w:t>
      </w:r>
      <w:r>
        <w:rPr>
          <w:rFonts w:ascii="Times New Roman" w:hAnsi="Times New Roman"/>
          <w:color w:val="000000"/>
          <w:sz w:val="28"/>
        </w:rPr>
        <w:t>Perfect</w:t>
      </w:r>
      <w:r w:rsidRPr="00E55F43">
        <w:rPr>
          <w:rFonts w:ascii="Times New Roman" w:hAnsi="Times New Roman"/>
          <w:color w:val="000000"/>
          <w:sz w:val="28"/>
          <w:lang w:val="ru-RU"/>
        </w:rPr>
        <w:t xml:space="preserve"> </w:t>
      </w:r>
      <w:r>
        <w:rPr>
          <w:rFonts w:ascii="Times New Roman" w:hAnsi="Times New Roman"/>
          <w:color w:val="000000"/>
          <w:sz w:val="28"/>
        </w:rPr>
        <w:t>Passive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Порядок следования имён прилагательных (</w:t>
      </w:r>
      <w:r>
        <w:rPr>
          <w:rFonts w:ascii="Times New Roman" w:hAnsi="Times New Roman"/>
          <w:color w:val="000000"/>
          <w:sz w:val="28"/>
        </w:rPr>
        <w:t>nice</w:t>
      </w:r>
      <w:r w:rsidRPr="00E55F43">
        <w:rPr>
          <w:rFonts w:ascii="Times New Roman" w:hAnsi="Times New Roman"/>
          <w:color w:val="000000"/>
          <w:sz w:val="28"/>
          <w:lang w:val="ru-RU"/>
        </w:rPr>
        <w:t xml:space="preserve"> </w:t>
      </w:r>
      <w:r>
        <w:rPr>
          <w:rFonts w:ascii="Times New Roman" w:hAnsi="Times New Roman"/>
          <w:color w:val="000000"/>
          <w:sz w:val="28"/>
        </w:rPr>
        <w:t>long</w:t>
      </w:r>
      <w:r w:rsidRPr="00E55F43">
        <w:rPr>
          <w:rFonts w:ascii="Times New Roman" w:hAnsi="Times New Roman"/>
          <w:color w:val="000000"/>
          <w:sz w:val="28"/>
          <w:lang w:val="ru-RU"/>
        </w:rPr>
        <w:t xml:space="preserve"> </w:t>
      </w:r>
      <w:r>
        <w:rPr>
          <w:rFonts w:ascii="Times New Roman" w:hAnsi="Times New Roman"/>
          <w:color w:val="000000"/>
          <w:sz w:val="28"/>
        </w:rPr>
        <w:t>blond</w:t>
      </w:r>
      <w:r w:rsidRPr="00E55F43">
        <w:rPr>
          <w:rFonts w:ascii="Times New Roman" w:hAnsi="Times New Roman"/>
          <w:color w:val="000000"/>
          <w:sz w:val="28"/>
          <w:lang w:val="ru-RU"/>
        </w:rPr>
        <w:t xml:space="preserve"> </w:t>
      </w:r>
      <w:r>
        <w:rPr>
          <w:rFonts w:ascii="Times New Roman" w:hAnsi="Times New Roman"/>
          <w:color w:val="000000"/>
          <w:sz w:val="28"/>
        </w:rPr>
        <w:t>hair</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Социокультурные знания и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w:t>
      </w:r>
      <w:r w:rsidRPr="00E55F43">
        <w:rPr>
          <w:rFonts w:ascii="Times New Roman" w:hAnsi="Times New Roman"/>
          <w:color w:val="000000"/>
          <w:sz w:val="28"/>
          <w:lang w:val="ru-RU"/>
        </w:rPr>
        <w:lastRenderedPageBreak/>
        <w:t>содержания (основные национальные праздники, традиции, обычаи, традиции в питании и проведении досуга, система образования).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Формирование элементарного представление о различных вариантах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Соблюдение норм вежливости в межкультурном общении. </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Развитие умений: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 оформлять свой адрес на английском языке (в анкете);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Россию и страну (страны)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и других людей);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другие ситуации).</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Компенсаторные умения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Переспрашивать, просить повторить, уточняя значение незнакомых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Использование при формулировании собственных высказываний, ключевых слов, плана.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w:t>
      </w:r>
    </w:p>
    <w:p w:rsidR="00110E1F" w:rsidRPr="00E55F43" w:rsidRDefault="00110E1F">
      <w:pPr>
        <w:rPr>
          <w:lang w:val="ru-RU"/>
        </w:rPr>
        <w:sectPr w:rsidR="00110E1F" w:rsidRPr="00E55F43">
          <w:pgSz w:w="11906" w:h="16383"/>
          <w:pgMar w:top="1134" w:right="850" w:bottom="1134" w:left="1701" w:header="720" w:footer="720" w:gutter="0"/>
          <w:cols w:space="720"/>
        </w:sectPr>
      </w:pPr>
    </w:p>
    <w:p w:rsidR="00110E1F" w:rsidRPr="00E55F43" w:rsidRDefault="003A4434">
      <w:pPr>
        <w:spacing w:after="0" w:line="264" w:lineRule="auto"/>
        <w:ind w:left="120"/>
        <w:jc w:val="both"/>
        <w:rPr>
          <w:lang w:val="ru-RU"/>
        </w:rPr>
      </w:pPr>
      <w:bookmarkStart w:id="5" w:name="block-7258457"/>
      <w:bookmarkEnd w:id="4"/>
      <w:r w:rsidRPr="00E55F43">
        <w:rPr>
          <w:rFonts w:ascii="Times New Roman" w:hAnsi="Times New Roman"/>
          <w:b/>
          <w:color w:val="000000"/>
          <w:sz w:val="28"/>
          <w:lang w:val="ru-RU"/>
        </w:rPr>
        <w:lastRenderedPageBreak/>
        <w:t>ПЛАНИРУЕМЫЕ РЕЗУЛЬТАТЫ ОСВОЕНИЯ ПРОГРАММЫ ПО ИНОСТРАННОМУ (АНГЛИЙСКОМУ) ЯЗЫКУ НА УРОВНЕ ОСНОВНОГО ОБЩЕГО ОБРАЗОВАНИЯ</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ЛИЧНОСТНЫЕ РЕЗУЛЬТАТЫ</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110E1F" w:rsidRDefault="003A4434">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proofErr w:type="gramStart"/>
      <w:r>
        <w:rPr>
          <w:rFonts w:ascii="Times New Roman" w:hAnsi="Times New Roman"/>
          <w:b/>
          <w:color w:val="000000"/>
          <w:sz w:val="28"/>
        </w:rPr>
        <w:t>гражданского</w:t>
      </w:r>
      <w:proofErr w:type="gramEnd"/>
      <w:r>
        <w:rPr>
          <w:rFonts w:ascii="Times New Roman" w:hAnsi="Times New Roman"/>
          <w:b/>
          <w:color w:val="000000"/>
          <w:sz w:val="28"/>
        </w:rPr>
        <w:t xml:space="preserve"> воспитания:</w:t>
      </w:r>
    </w:p>
    <w:p w:rsidR="00110E1F" w:rsidRPr="00E55F43" w:rsidRDefault="003A4434">
      <w:pPr>
        <w:numPr>
          <w:ilvl w:val="0"/>
          <w:numId w:val="1"/>
        </w:numPr>
        <w:spacing w:after="0" w:line="264" w:lineRule="auto"/>
        <w:jc w:val="both"/>
        <w:rPr>
          <w:lang w:val="ru-RU"/>
        </w:rPr>
      </w:pPr>
      <w:r w:rsidRPr="00E55F43">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110E1F" w:rsidRPr="00E55F43" w:rsidRDefault="003A4434">
      <w:pPr>
        <w:numPr>
          <w:ilvl w:val="0"/>
          <w:numId w:val="1"/>
        </w:numPr>
        <w:spacing w:after="0" w:line="264" w:lineRule="auto"/>
        <w:jc w:val="both"/>
        <w:rPr>
          <w:lang w:val="ru-RU"/>
        </w:rPr>
      </w:pPr>
      <w:r w:rsidRPr="00E55F43">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110E1F" w:rsidRPr="00E55F43" w:rsidRDefault="003A4434">
      <w:pPr>
        <w:numPr>
          <w:ilvl w:val="0"/>
          <w:numId w:val="1"/>
        </w:numPr>
        <w:spacing w:after="0" w:line="264" w:lineRule="auto"/>
        <w:jc w:val="both"/>
        <w:rPr>
          <w:lang w:val="ru-RU"/>
        </w:rPr>
      </w:pPr>
      <w:r w:rsidRPr="00E55F43">
        <w:rPr>
          <w:rFonts w:ascii="Times New Roman" w:hAnsi="Times New Roman"/>
          <w:color w:val="000000"/>
          <w:sz w:val="28"/>
          <w:lang w:val="ru-RU"/>
        </w:rPr>
        <w:t>неприятие любых форм экстремизма, дискриминации;</w:t>
      </w:r>
    </w:p>
    <w:p w:rsidR="00110E1F" w:rsidRPr="00E55F43" w:rsidRDefault="003A4434">
      <w:pPr>
        <w:numPr>
          <w:ilvl w:val="0"/>
          <w:numId w:val="1"/>
        </w:numPr>
        <w:spacing w:after="0" w:line="264" w:lineRule="auto"/>
        <w:jc w:val="both"/>
        <w:rPr>
          <w:lang w:val="ru-RU"/>
        </w:rPr>
      </w:pPr>
      <w:r w:rsidRPr="00E55F43">
        <w:rPr>
          <w:rFonts w:ascii="Times New Roman" w:hAnsi="Times New Roman"/>
          <w:color w:val="000000"/>
          <w:sz w:val="28"/>
          <w:lang w:val="ru-RU"/>
        </w:rPr>
        <w:t>понимание роли различных социальных институтов в жизни человека;</w:t>
      </w:r>
    </w:p>
    <w:p w:rsidR="00110E1F" w:rsidRPr="00E55F43" w:rsidRDefault="003A4434">
      <w:pPr>
        <w:numPr>
          <w:ilvl w:val="0"/>
          <w:numId w:val="1"/>
        </w:numPr>
        <w:spacing w:after="0" w:line="264" w:lineRule="auto"/>
        <w:jc w:val="both"/>
        <w:rPr>
          <w:lang w:val="ru-RU"/>
        </w:rPr>
      </w:pPr>
      <w:r w:rsidRPr="00E55F43">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110E1F" w:rsidRPr="00E55F43" w:rsidRDefault="003A4434">
      <w:pPr>
        <w:numPr>
          <w:ilvl w:val="0"/>
          <w:numId w:val="1"/>
        </w:numPr>
        <w:spacing w:after="0" w:line="264" w:lineRule="auto"/>
        <w:jc w:val="both"/>
        <w:rPr>
          <w:lang w:val="ru-RU"/>
        </w:rPr>
      </w:pPr>
      <w:r w:rsidRPr="00E55F43">
        <w:rPr>
          <w:rFonts w:ascii="Times New Roman" w:hAnsi="Times New Roman"/>
          <w:color w:val="000000"/>
          <w:sz w:val="28"/>
          <w:lang w:val="ru-RU"/>
        </w:rPr>
        <w:t>представление о способах противодействия коррупции;</w:t>
      </w:r>
    </w:p>
    <w:p w:rsidR="00110E1F" w:rsidRPr="00E55F43" w:rsidRDefault="003A4434">
      <w:pPr>
        <w:numPr>
          <w:ilvl w:val="0"/>
          <w:numId w:val="1"/>
        </w:numPr>
        <w:spacing w:after="0" w:line="264" w:lineRule="auto"/>
        <w:jc w:val="both"/>
        <w:rPr>
          <w:lang w:val="ru-RU"/>
        </w:rPr>
      </w:pPr>
      <w:r w:rsidRPr="00E55F43">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110E1F" w:rsidRPr="00E55F43" w:rsidRDefault="003A4434">
      <w:pPr>
        <w:numPr>
          <w:ilvl w:val="0"/>
          <w:numId w:val="1"/>
        </w:numPr>
        <w:spacing w:after="0" w:line="264" w:lineRule="auto"/>
        <w:jc w:val="both"/>
        <w:rPr>
          <w:lang w:val="ru-RU"/>
        </w:rPr>
      </w:pPr>
      <w:r w:rsidRPr="00E55F43">
        <w:rPr>
          <w:rFonts w:ascii="Times New Roman" w:hAnsi="Times New Roman"/>
          <w:color w:val="000000"/>
          <w:sz w:val="28"/>
          <w:lang w:val="ru-RU"/>
        </w:rPr>
        <w:t>готовность к участию в гуманитарной деятельности (волонтёрство, помощь людям, нуждающимся в ней).</w:t>
      </w:r>
    </w:p>
    <w:p w:rsidR="00110E1F" w:rsidRDefault="003A4434">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proofErr w:type="gramStart"/>
      <w:r>
        <w:rPr>
          <w:rFonts w:ascii="Times New Roman" w:hAnsi="Times New Roman"/>
          <w:b/>
          <w:color w:val="000000"/>
          <w:sz w:val="28"/>
        </w:rPr>
        <w:t>патриотического</w:t>
      </w:r>
      <w:proofErr w:type="gramEnd"/>
      <w:r>
        <w:rPr>
          <w:rFonts w:ascii="Times New Roman" w:hAnsi="Times New Roman"/>
          <w:b/>
          <w:color w:val="000000"/>
          <w:sz w:val="28"/>
        </w:rPr>
        <w:t xml:space="preserve"> воспитания:</w:t>
      </w:r>
    </w:p>
    <w:p w:rsidR="00110E1F" w:rsidRPr="00E55F43" w:rsidRDefault="003A4434">
      <w:pPr>
        <w:numPr>
          <w:ilvl w:val="0"/>
          <w:numId w:val="2"/>
        </w:numPr>
        <w:spacing w:after="0" w:line="264" w:lineRule="auto"/>
        <w:jc w:val="both"/>
        <w:rPr>
          <w:lang w:val="ru-RU"/>
        </w:rPr>
      </w:pPr>
      <w:r w:rsidRPr="00E55F43">
        <w:rPr>
          <w:rFonts w:ascii="Times New Roman" w:hAnsi="Times New Roman"/>
          <w:color w:val="000000"/>
          <w:sz w:val="28"/>
          <w:lang w:val="ru-RU"/>
        </w:rPr>
        <w:t xml:space="preserve">осознание российской гражданской идентичности в поликультурном и многоконфессиональном обществе, проявление </w:t>
      </w:r>
      <w:r w:rsidRPr="00E55F43">
        <w:rPr>
          <w:rFonts w:ascii="Times New Roman" w:hAnsi="Times New Roman"/>
          <w:color w:val="000000"/>
          <w:sz w:val="28"/>
          <w:lang w:val="ru-RU"/>
        </w:rPr>
        <w:lastRenderedPageBreak/>
        <w:t>интереса к познанию родного языка, истории, культуры Российской Федерации, своего края, народов России;</w:t>
      </w:r>
    </w:p>
    <w:p w:rsidR="00110E1F" w:rsidRPr="00E55F43" w:rsidRDefault="003A4434">
      <w:pPr>
        <w:numPr>
          <w:ilvl w:val="0"/>
          <w:numId w:val="2"/>
        </w:numPr>
        <w:spacing w:after="0" w:line="264" w:lineRule="auto"/>
        <w:jc w:val="both"/>
        <w:rPr>
          <w:lang w:val="ru-RU"/>
        </w:rPr>
      </w:pPr>
      <w:r w:rsidRPr="00E55F43">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110E1F" w:rsidRPr="00E55F43" w:rsidRDefault="003A4434">
      <w:pPr>
        <w:numPr>
          <w:ilvl w:val="0"/>
          <w:numId w:val="2"/>
        </w:numPr>
        <w:spacing w:after="0" w:line="264" w:lineRule="auto"/>
        <w:jc w:val="both"/>
        <w:rPr>
          <w:lang w:val="ru-RU"/>
        </w:rPr>
      </w:pPr>
      <w:r w:rsidRPr="00E55F43">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110E1F" w:rsidRDefault="003A4434">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r>
        <w:rPr>
          <w:rFonts w:ascii="Times New Roman" w:hAnsi="Times New Roman"/>
          <w:b/>
          <w:color w:val="000000"/>
          <w:sz w:val="28"/>
        </w:rPr>
        <w:t>духовно-нравственного воспитания:</w:t>
      </w:r>
    </w:p>
    <w:p w:rsidR="00110E1F" w:rsidRPr="00E55F43" w:rsidRDefault="003A4434">
      <w:pPr>
        <w:numPr>
          <w:ilvl w:val="0"/>
          <w:numId w:val="3"/>
        </w:numPr>
        <w:spacing w:after="0" w:line="264" w:lineRule="auto"/>
        <w:jc w:val="both"/>
        <w:rPr>
          <w:lang w:val="ru-RU"/>
        </w:rPr>
      </w:pPr>
      <w:r w:rsidRPr="00E55F43">
        <w:rPr>
          <w:rFonts w:ascii="Times New Roman" w:hAnsi="Times New Roman"/>
          <w:color w:val="000000"/>
          <w:sz w:val="28"/>
          <w:lang w:val="ru-RU"/>
        </w:rPr>
        <w:t>ориентация на моральные ценности и нормы в ситуациях нравственного выбора;</w:t>
      </w:r>
    </w:p>
    <w:p w:rsidR="00110E1F" w:rsidRPr="00E55F43" w:rsidRDefault="003A4434">
      <w:pPr>
        <w:numPr>
          <w:ilvl w:val="0"/>
          <w:numId w:val="3"/>
        </w:numPr>
        <w:spacing w:after="0" w:line="264" w:lineRule="auto"/>
        <w:jc w:val="both"/>
        <w:rPr>
          <w:lang w:val="ru-RU"/>
        </w:rPr>
      </w:pPr>
      <w:r w:rsidRPr="00E55F43">
        <w:rPr>
          <w:rFonts w:ascii="Times New Roman" w:hAnsi="Times New Roman"/>
          <w:color w:val="000000"/>
          <w:sz w:val="28"/>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110E1F" w:rsidRPr="00E55F43" w:rsidRDefault="003A4434">
      <w:pPr>
        <w:numPr>
          <w:ilvl w:val="0"/>
          <w:numId w:val="3"/>
        </w:numPr>
        <w:spacing w:after="0" w:line="264" w:lineRule="auto"/>
        <w:jc w:val="both"/>
        <w:rPr>
          <w:lang w:val="ru-RU"/>
        </w:rPr>
      </w:pPr>
      <w:r w:rsidRPr="00E55F43">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110E1F" w:rsidRDefault="003A4434">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proofErr w:type="gramStart"/>
      <w:r>
        <w:rPr>
          <w:rFonts w:ascii="Times New Roman" w:hAnsi="Times New Roman"/>
          <w:b/>
          <w:color w:val="000000"/>
          <w:sz w:val="28"/>
        </w:rPr>
        <w:t>эстетического</w:t>
      </w:r>
      <w:proofErr w:type="gramEnd"/>
      <w:r>
        <w:rPr>
          <w:rFonts w:ascii="Times New Roman" w:hAnsi="Times New Roman"/>
          <w:b/>
          <w:color w:val="000000"/>
          <w:sz w:val="28"/>
        </w:rPr>
        <w:t xml:space="preserve"> воспитания:</w:t>
      </w:r>
    </w:p>
    <w:p w:rsidR="00110E1F" w:rsidRPr="00E55F43" w:rsidRDefault="003A4434">
      <w:pPr>
        <w:numPr>
          <w:ilvl w:val="0"/>
          <w:numId w:val="4"/>
        </w:numPr>
        <w:spacing w:after="0" w:line="264" w:lineRule="auto"/>
        <w:jc w:val="both"/>
        <w:rPr>
          <w:lang w:val="ru-RU"/>
        </w:rPr>
      </w:pPr>
      <w:r w:rsidRPr="00E55F43">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110E1F" w:rsidRPr="00E55F43" w:rsidRDefault="003A4434">
      <w:pPr>
        <w:numPr>
          <w:ilvl w:val="0"/>
          <w:numId w:val="4"/>
        </w:numPr>
        <w:spacing w:after="0" w:line="264" w:lineRule="auto"/>
        <w:jc w:val="both"/>
        <w:rPr>
          <w:lang w:val="ru-RU"/>
        </w:rPr>
      </w:pPr>
      <w:r w:rsidRPr="00E55F43">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110E1F" w:rsidRPr="00E55F43" w:rsidRDefault="003A4434">
      <w:pPr>
        <w:numPr>
          <w:ilvl w:val="0"/>
          <w:numId w:val="4"/>
        </w:numPr>
        <w:spacing w:after="0" w:line="264" w:lineRule="auto"/>
        <w:jc w:val="both"/>
        <w:rPr>
          <w:lang w:val="ru-RU"/>
        </w:rPr>
      </w:pPr>
      <w:r w:rsidRPr="00E55F43">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110E1F" w:rsidRPr="00E55F43" w:rsidRDefault="003A4434">
      <w:pPr>
        <w:numPr>
          <w:ilvl w:val="0"/>
          <w:numId w:val="4"/>
        </w:numPr>
        <w:spacing w:after="0" w:line="264" w:lineRule="auto"/>
        <w:jc w:val="both"/>
        <w:rPr>
          <w:lang w:val="ru-RU"/>
        </w:rPr>
      </w:pPr>
      <w:r w:rsidRPr="00E55F43">
        <w:rPr>
          <w:rFonts w:ascii="Times New Roman" w:hAnsi="Times New Roman"/>
          <w:color w:val="000000"/>
          <w:sz w:val="28"/>
          <w:lang w:val="ru-RU"/>
        </w:rPr>
        <w:t>стремление к самовыражению в разных видах искусства.</w:t>
      </w: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5)</w:t>
      </w:r>
      <w:r w:rsidRPr="00E55F43">
        <w:rPr>
          <w:rFonts w:ascii="Times New Roman" w:hAnsi="Times New Roman"/>
          <w:color w:val="000000"/>
          <w:sz w:val="28"/>
          <w:lang w:val="ru-RU"/>
        </w:rPr>
        <w:t xml:space="preserve"> </w:t>
      </w:r>
      <w:r w:rsidRPr="00E55F43">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110E1F" w:rsidRDefault="003A4434">
      <w:pPr>
        <w:numPr>
          <w:ilvl w:val="0"/>
          <w:numId w:val="5"/>
        </w:numPr>
        <w:spacing w:after="0" w:line="264" w:lineRule="auto"/>
        <w:jc w:val="both"/>
      </w:pPr>
      <w:r>
        <w:rPr>
          <w:rFonts w:ascii="Times New Roman" w:hAnsi="Times New Roman"/>
          <w:color w:val="000000"/>
          <w:sz w:val="28"/>
        </w:rPr>
        <w:t>осознание ценности жизни;</w:t>
      </w:r>
    </w:p>
    <w:p w:rsidR="00110E1F" w:rsidRPr="00E55F43" w:rsidRDefault="003A4434">
      <w:pPr>
        <w:numPr>
          <w:ilvl w:val="0"/>
          <w:numId w:val="5"/>
        </w:numPr>
        <w:spacing w:after="0" w:line="264" w:lineRule="auto"/>
        <w:jc w:val="both"/>
        <w:rPr>
          <w:lang w:val="ru-RU"/>
        </w:rPr>
      </w:pPr>
      <w:r w:rsidRPr="00E55F43">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110E1F" w:rsidRPr="00E55F43" w:rsidRDefault="003A4434">
      <w:pPr>
        <w:numPr>
          <w:ilvl w:val="0"/>
          <w:numId w:val="5"/>
        </w:numPr>
        <w:spacing w:after="0" w:line="264" w:lineRule="auto"/>
        <w:jc w:val="both"/>
        <w:rPr>
          <w:lang w:val="ru-RU"/>
        </w:rPr>
      </w:pPr>
      <w:r w:rsidRPr="00E55F43">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110E1F" w:rsidRPr="00E55F43" w:rsidRDefault="003A4434">
      <w:pPr>
        <w:numPr>
          <w:ilvl w:val="0"/>
          <w:numId w:val="5"/>
        </w:numPr>
        <w:spacing w:after="0" w:line="264" w:lineRule="auto"/>
        <w:jc w:val="both"/>
        <w:rPr>
          <w:lang w:val="ru-RU"/>
        </w:rPr>
      </w:pPr>
      <w:r w:rsidRPr="00E55F43">
        <w:rPr>
          <w:rFonts w:ascii="Times New Roman" w:hAnsi="Times New Roman"/>
          <w:color w:val="000000"/>
          <w:sz w:val="28"/>
          <w:lang w:val="ru-RU"/>
        </w:rPr>
        <w:t>соблюдение правил безопасности, в том числе навыков безопасного поведения в Интернет-среде;</w:t>
      </w:r>
    </w:p>
    <w:p w:rsidR="00110E1F" w:rsidRPr="00E55F43" w:rsidRDefault="003A4434">
      <w:pPr>
        <w:numPr>
          <w:ilvl w:val="0"/>
          <w:numId w:val="5"/>
        </w:numPr>
        <w:spacing w:after="0" w:line="264" w:lineRule="auto"/>
        <w:jc w:val="both"/>
        <w:rPr>
          <w:lang w:val="ru-RU"/>
        </w:rPr>
      </w:pPr>
      <w:r w:rsidRPr="00E55F43">
        <w:rPr>
          <w:rFonts w:ascii="Times New Roman" w:hAnsi="Times New Roman"/>
          <w:color w:val="000000"/>
          <w:sz w:val="28"/>
          <w:lang w:val="ru-RU"/>
        </w:rPr>
        <w:lastRenderedPageBreak/>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110E1F" w:rsidRPr="00E55F43" w:rsidRDefault="003A4434">
      <w:pPr>
        <w:numPr>
          <w:ilvl w:val="0"/>
          <w:numId w:val="5"/>
        </w:numPr>
        <w:spacing w:after="0" w:line="264" w:lineRule="auto"/>
        <w:jc w:val="both"/>
        <w:rPr>
          <w:lang w:val="ru-RU"/>
        </w:rPr>
      </w:pPr>
      <w:r w:rsidRPr="00E55F43">
        <w:rPr>
          <w:rFonts w:ascii="Times New Roman" w:hAnsi="Times New Roman"/>
          <w:color w:val="000000"/>
          <w:sz w:val="28"/>
          <w:lang w:val="ru-RU"/>
        </w:rPr>
        <w:t>умение принимать себя и других, не осуждая;</w:t>
      </w:r>
    </w:p>
    <w:p w:rsidR="00110E1F" w:rsidRPr="00E55F43" w:rsidRDefault="003A4434">
      <w:pPr>
        <w:numPr>
          <w:ilvl w:val="0"/>
          <w:numId w:val="5"/>
        </w:numPr>
        <w:spacing w:after="0" w:line="264" w:lineRule="auto"/>
        <w:jc w:val="both"/>
        <w:rPr>
          <w:lang w:val="ru-RU"/>
        </w:rPr>
      </w:pPr>
      <w:r w:rsidRPr="00E55F43">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110E1F" w:rsidRPr="00E55F43" w:rsidRDefault="003A4434">
      <w:pPr>
        <w:numPr>
          <w:ilvl w:val="0"/>
          <w:numId w:val="5"/>
        </w:numPr>
        <w:spacing w:after="0" w:line="264" w:lineRule="auto"/>
        <w:jc w:val="both"/>
        <w:rPr>
          <w:lang w:val="ru-RU"/>
        </w:rPr>
      </w:pPr>
      <w:r w:rsidRPr="00E55F43">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w:t>
      </w:r>
    </w:p>
    <w:p w:rsidR="00110E1F" w:rsidRDefault="003A4434">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proofErr w:type="gramStart"/>
      <w:r>
        <w:rPr>
          <w:rFonts w:ascii="Times New Roman" w:hAnsi="Times New Roman"/>
          <w:b/>
          <w:color w:val="000000"/>
          <w:sz w:val="28"/>
        </w:rPr>
        <w:t>трудового</w:t>
      </w:r>
      <w:proofErr w:type="gramEnd"/>
      <w:r>
        <w:rPr>
          <w:rFonts w:ascii="Times New Roman" w:hAnsi="Times New Roman"/>
          <w:b/>
          <w:color w:val="000000"/>
          <w:sz w:val="28"/>
        </w:rPr>
        <w:t xml:space="preserve"> воспитания:</w:t>
      </w:r>
    </w:p>
    <w:p w:rsidR="00110E1F" w:rsidRPr="00E55F43" w:rsidRDefault="003A4434">
      <w:pPr>
        <w:numPr>
          <w:ilvl w:val="0"/>
          <w:numId w:val="6"/>
        </w:numPr>
        <w:spacing w:after="0" w:line="264" w:lineRule="auto"/>
        <w:jc w:val="both"/>
        <w:rPr>
          <w:lang w:val="ru-RU"/>
        </w:rPr>
      </w:pPr>
      <w:r w:rsidRPr="00E55F43">
        <w:rPr>
          <w:rFonts w:ascii="Times New Roman" w:hAnsi="Times New Roman"/>
          <w:color w:val="000000"/>
          <w:sz w:val="28"/>
          <w:lang w:val="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110E1F" w:rsidRPr="00E55F43" w:rsidRDefault="003A4434">
      <w:pPr>
        <w:numPr>
          <w:ilvl w:val="0"/>
          <w:numId w:val="6"/>
        </w:numPr>
        <w:spacing w:after="0" w:line="264" w:lineRule="auto"/>
        <w:jc w:val="both"/>
        <w:rPr>
          <w:lang w:val="ru-RU"/>
        </w:rPr>
      </w:pPr>
      <w:r w:rsidRPr="00E55F43">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110E1F" w:rsidRPr="00E55F43" w:rsidRDefault="003A4434">
      <w:pPr>
        <w:numPr>
          <w:ilvl w:val="0"/>
          <w:numId w:val="6"/>
        </w:numPr>
        <w:spacing w:after="0" w:line="264" w:lineRule="auto"/>
        <w:jc w:val="both"/>
        <w:rPr>
          <w:lang w:val="ru-RU"/>
        </w:rPr>
      </w:pPr>
      <w:r w:rsidRPr="00E55F43">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110E1F" w:rsidRPr="00E55F43" w:rsidRDefault="003A4434">
      <w:pPr>
        <w:numPr>
          <w:ilvl w:val="0"/>
          <w:numId w:val="6"/>
        </w:numPr>
        <w:spacing w:after="0" w:line="264" w:lineRule="auto"/>
        <w:jc w:val="both"/>
        <w:rPr>
          <w:lang w:val="ru-RU"/>
        </w:rPr>
      </w:pPr>
      <w:r w:rsidRPr="00E55F43">
        <w:rPr>
          <w:rFonts w:ascii="Times New Roman" w:hAnsi="Times New Roman"/>
          <w:color w:val="000000"/>
          <w:sz w:val="28"/>
          <w:lang w:val="ru-RU"/>
        </w:rPr>
        <w:t>готовность адаптироваться в профессиональной среде;</w:t>
      </w:r>
    </w:p>
    <w:p w:rsidR="00110E1F" w:rsidRPr="00E55F43" w:rsidRDefault="003A4434">
      <w:pPr>
        <w:numPr>
          <w:ilvl w:val="0"/>
          <w:numId w:val="6"/>
        </w:numPr>
        <w:spacing w:after="0" w:line="264" w:lineRule="auto"/>
        <w:jc w:val="both"/>
        <w:rPr>
          <w:lang w:val="ru-RU"/>
        </w:rPr>
      </w:pPr>
      <w:r w:rsidRPr="00E55F43">
        <w:rPr>
          <w:rFonts w:ascii="Times New Roman" w:hAnsi="Times New Roman"/>
          <w:color w:val="000000"/>
          <w:sz w:val="28"/>
          <w:lang w:val="ru-RU"/>
        </w:rPr>
        <w:t>уважение к труду и результатам трудовой деятельности;</w:t>
      </w:r>
    </w:p>
    <w:p w:rsidR="00110E1F" w:rsidRPr="00E55F43" w:rsidRDefault="003A4434">
      <w:pPr>
        <w:numPr>
          <w:ilvl w:val="0"/>
          <w:numId w:val="6"/>
        </w:numPr>
        <w:spacing w:after="0" w:line="264" w:lineRule="auto"/>
        <w:jc w:val="both"/>
        <w:rPr>
          <w:lang w:val="ru-RU"/>
        </w:rPr>
      </w:pPr>
      <w:r w:rsidRPr="00E55F43">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110E1F" w:rsidRDefault="003A4434">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proofErr w:type="gramStart"/>
      <w:r>
        <w:rPr>
          <w:rFonts w:ascii="Times New Roman" w:hAnsi="Times New Roman"/>
          <w:b/>
          <w:color w:val="000000"/>
          <w:sz w:val="28"/>
        </w:rPr>
        <w:t>экологического</w:t>
      </w:r>
      <w:proofErr w:type="gramEnd"/>
      <w:r>
        <w:rPr>
          <w:rFonts w:ascii="Times New Roman" w:hAnsi="Times New Roman"/>
          <w:b/>
          <w:color w:val="000000"/>
          <w:sz w:val="28"/>
        </w:rPr>
        <w:t xml:space="preserve"> воспитания:</w:t>
      </w:r>
    </w:p>
    <w:p w:rsidR="00110E1F" w:rsidRPr="00E55F43" w:rsidRDefault="003A4434">
      <w:pPr>
        <w:numPr>
          <w:ilvl w:val="0"/>
          <w:numId w:val="7"/>
        </w:numPr>
        <w:spacing w:after="0" w:line="264" w:lineRule="auto"/>
        <w:jc w:val="both"/>
        <w:rPr>
          <w:lang w:val="ru-RU"/>
        </w:rPr>
      </w:pPr>
      <w:r w:rsidRPr="00E55F43">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110E1F" w:rsidRPr="00E55F43" w:rsidRDefault="003A4434">
      <w:pPr>
        <w:numPr>
          <w:ilvl w:val="0"/>
          <w:numId w:val="7"/>
        </w:numPr>
        <w:spacing w:after="0" w:line="264" w:lineRule="auto"/>
        <w:jc w:val="both"/>
        <w:rPr>
          <w:lang w:val="ru-RU"/>
        </w:rPr>
      </w:pPr>
      <w:r w:rsidRPr="00E55F43">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110E1F" w:rsidRPr="00E55F43" w:rsidRDefault="003A4434">
      <w:pPr>
        <w:numPr>
          <w:ilvl w:val="0"/>
          <w:numId w:val="7"/>
        </w:numPr>
        <w:spacing w:after="0" w:line="264" w:lineRule="auto"/>
        <w:jc w:val="both"/>
        <w:rPr>
          <w:lang w:val="ru-RU"/>
        </w:rPr>
      </w:pPr>
      <w:r w:rsidRPr="00E55F43">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110E1F" w:rsidRPr="00E55F43" w:rsidRDefault="003A4434">
      <w:pPr>
        <w:numPr>
          <w:ilvl w:val="0"/>
          <w:numId w:val="7"/>
        </w:numPr>
        <w:spacing w:after="0" w:line="264" w:lineRule="auto"/>
        <w:jc w:val="both"/>
        <w:rPr>
          <w:lang w:val="ru-RU"/>
        </w:rPr>
      </w:pPr>
      <w:r w:rsidRPr="00E55F43">
        <w:rPr>
          <w:rFonts w:ascii="Times New Roman" w:hAnsi="Times New Roman"/>
          <w:color w:val="000000"/>
          <w:sz w:val="28"/>
          <w:lang w:val="ru-RU"/>
        </w:rPr>
        <w:t>готовность к участию в практической деятельности экологической направленности.</w:t>
      </w:r>
    </w:p>
    <w:p w:rsidR="00110E1F" w:rsidRDefault="003A4434">
      <w:pPr>
        <w:spacing w:after="0" w:line="264" w:lineRule="auto"/>
        <w:ind w:left="120"/>
        <w:jc w:val="both"/>
      </w:pPr>
      <w:r>
        <w:rPr>
          <w:rFonts w:ascii="Times New Roman" w:hAnsi="Times New Roman"/>
          <w:b/>
          <w:color w:val="000000"/>
          <w:sz w:val="28"/>
        </w:rPr>
        <w:lastRenderedPageBreak/>
        <w:t>8)</w:t>
      </w:r>
      <w:r>
        <w:rPr>
          <w:rFonts w:ascii="Times New Roman" w:hAnsi="Times New Roman"/>
          <w:color w:val="000000"/>
          <w:sz w:val="28"/>
        </w:rPr>
        <w:t xml:space="preserve"> </w:t>
      </w:r>
      <w:proofErr w:type="gramStart"/>
      <w:r>
        <w:rPr>
          <w:rFonts w:ascii="Times New Roman" w:hAnsi="Times New Roman"/>
          <w:b/>
          <w:color w:val="000000"/>
          <w:sz w:val="28"/>
        </w:rPr>
        <w:t>ценности</w:t>
      </w:r>
      <w:proofErr w:type="gramEnd"/>
      <w:r>
        <w:rPr>
          <w:rFonts w:ascii="Times New Roman" w:hAnsi="Times New Roman"/>
          <w:b/>
          <w:color w:val="000000"/>
          <w:sz w:val="28"/>
        </w:rPr>
        <w:t xml:space="preserve"> научного познания:</w:t>
      </w:r>
    </w:p>
    <w:p w:rsidR="00110E1F" w:rsidRPr="00E55F43" w:rsidRDefault="003A4434">
      <w:pPr>
        <w:numPr>
          <w:ilvl w:val="0"/>
          <w:numId w:val="8"/>
        </w:numPr>
        <w:spacing w:after="0" w:line="264" w:lineRule="auto"/>
        <w:jc w:val="both"/>
        <w:rPr>
          <w:lang w:val="ru-RU"/>
        </w:rPr>
      </w:pPr>
      <w:r w:rsidRPr="00E55F43">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110E1F" w:rsidRPr="00E55F43" w:rsidRDefault="003A4434">
      <w:pPr>
        <w:numPr>
          <w:ilvl w:val="0"/>
          <w:numId w:val="8"/>
        </w:numPr>
        <w:spacing w:after="0" w:line="264" w:lineRule="auto"/>
        <w:jc w:val="both"/>
        <w:rPr>
          <w:lang w:val="ru-RU"/>
        </w:rPr>
      </w:pPr>
      <w:r w:rsidRPr="00E55F43">
        <w:rPr>
          <w:rFonts w:ascii="Times New Roman" w:hAnsi="Times New Roman"/>
          <w:color w:val="000000"/>
          <w:sz w:val="28"/>
          <w:lang w:val="ru-RU"/>
        </w:rPr>
        <w:t>овладение языковой и читательской культурой как средством познания мира;</w:t>
      </w:r>
    </w:p>
    <w:p w:rsidR="00110E1F" w:rsidRPr="00E55F43" w:rsidRDefault="003A4434">
      <w:pPr>
        <w:numPr>
          <w:ilvl w:val="0"/>
          <w:numId w:val="8"/>
        </w:numPr>
        <w:spacing w:after="0" w:line="264" w:lineRule="auto"/>
        <w:jc w:val="both"/>
        <w:rPr>
          <w:lang w:val="ru-RU"/>
        </w:rPr>
      </w:pPr>
      <w:r w:rsidRPr="00E55F43">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9)</w:t>
      </w:r>
      <w:r w:rsidRPr="00E55F43">
        <w:rPr>
          <w:rFonts w:ascii="Times New Roman" w:hAnsi="Times New Roman"/>
          <w:color w:val="000000"/>
          <w:sz w:val="28"/>
          <w:lang w:val="ru-RU"/>
        </w:rPr>
        <w:t xml:space="preserve"> </w:t>
      </w:r>
      <w:r w:rsidRPr="00E55F43">
        <w:rPr>
          <w:rFonts w:ascii="Times New Roman" w:hAnsi="Times New Roman"/>
          <w:b/>
          <w:color w:val="000000"/>
          <w:sz w:val="28"/>
          <w:lang w:val="ru-RU"/>
        </w:rPr>
        <w:t>адаптации обучающегося к изменяющимся условиям социальной и природной среды:</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умение анализировать и выявлять взаимосвязи природы, общества и экономики;</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lastRenderedPageBreak/>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формулировать и оценивать риски и последствия, формировать опыт, находить позитивное в произошедшей ситуации;</w:t>
      </w:r>
    </w:p>
    <w:p w:rsidR="00110E1F" w:rsidRPr="00E55F43" w:rsidRDefault="003A4434">
      <w:pPr>
        <w:numPr>
          <w:ilvl w:val="0"/>
          <w:numId w:val="9"/>
        </w:numPr>
        <w:spacing w:after="0" w:line="264" w:lineRule="auto"/>
        <w:jc w:val="both"/>
        <w:rPr>
          <w:lang w:val="ru-RU"/>
        </w:rPr>
      </w:pPr>
      <w:r w:rsidRPr="00E55F43">
        <w:rPr>
          <w:rFonts w:ascii="Times New Roman" w:hAnsi="Times New Roman"/>
          <w:color w:val="000000"/>
          <w:sz w:val="28"/>
          <w:lang w:val="ru-RU"/>
        </w:rPr>
        <w:t>быть готовым действовать в отсутствие гарантий успеха.</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МЕТАПРЕДМЕТНЫЕ РЕЗУЛЬТАТЫ</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Познавательные универсальные учебные действия</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Базовые логические действия:</w:t>
      </w:r>
    </w:p>
    <w:p w:rsidR="00110E1F" w:rsidRPr="00E55F43" w:rsidRDefault="003A4434">
      <w:pPr>
        <w:numPr>
          <w:ilvl w:val="0"/>
          <w:numId w:val="10"/>
        </w:numPr>
        <w:spacing w:after="0" w:line="264" w:lineRule="auto"/>
        <w:jc w:val="both"/>
        <w:rPr>
          <w:lang w:val="ru-RU"/>
        </w:rPr>
      </w:pPr>
      <w:r w:rsidRPr="00E55F43">
        <w:rPr>
          <w:rFonts w:ascii="Times New Roman" w:hAnsi="Times New Roman"/>
          <w:color w:val="000000"/>
          <w:sz w:val="28"/>
          <w:lang w:val="ru-RU"/>
        </w:rPr>
        <w:t>выявлять и характеризовать существенные признаки объектов (явлений);</w:t>
      </w:r>
    </w:p>
    <w:p w:rsidR="00110E1F" w:rsidRPr="00E55F43" w:rsidRDefault="003A4434">
      <w:pPr>
        <w:numPr>
          <w:ilvl w:val="0"/>
          <w:numId w:val="10"/>
        </w:numPr>
        <w:spacing w:after="0" w:line="264" w:lineRule="auto"/>
        <w:jc w:val="both"/>
        <w:rPr>
          <w:lang w:val="ru-RU"/>
        </w:rPr>
      </w:pPr>
      <w:r w:rsidRPr="00E55F43">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110E1F" w:rsidRPr="00E55F43" w:rsidRDefault="003A4434">
      <w:pPr>
        <w:numPr>
          <w:ilvl w:val="0"/>
          <w:numId w:val="10"/>
        </w:numPr>
        <w:spacing w:after="0" w:line="264" w:lineRule="auto"/>
        <w:jc w:val="both"/>
        <w:rPr>
          <w:lang w:val="ru-RU"/>
        </w:rPr>
      </w:pPr>
      <w:r w:rsidRPr="00E55F43">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110E1F" w:rsidRPr="00E55F43" w:rsidRDefault="003A4434">
      <w:pPr>
        <w:numPr>
          <w:ilvl w:val="0"/>
          <w:numId w:val="10"/>
        </w:numPr>
        <w:spacing w:after="0" w:line="264" w:lineRule="auto"/>
        <w:jc w:val="both"/>
        <w:rPr>
          <w:lang w:val="ru-RU"/>
        </w:rPr>
      </w:pPr>
      <w:r w:rsidRPr="00E55F43">
        <w:rPr>
          <w:rFonts w:ascii="Times New Roman" w:hAnsi="Times New Roman"/>
          <w:color w:val="000000"/>
          <w:sz w:val="28"/>
          <w:lang w:val="ru-RU"/>
        </w:rPr>
        <w:t>предлагать критерии для выявления закономерностей и противоречий;</w:t>
      </w:r>
    </w:p>
    <w:p w:rsidR="00110E1F" w:rsidRPr="00E55F43" w:rsidRDefault="003A4434">
      <w:pPr>
        <w:numPr>
          <w:ilvl w:val="0"/>
          <w:numId w:val="10"/>
        </w:numPr>
        <w:spacing w:after="0" w:line="264" w:lineRule="auto"/>
        <w:jc w:val="both"/>
        <w:rPr>
          <w:lang w:val="ru-RU"/>
        </w:rPr>
      </w:pPr>
      <w:r w:rsidRPr="00E55F43">
        <w:rPr>
          <w:rFonts w:ascii="Times New Roman" w:hAnsi="Times New Roman"/>
          <w:color w:val="000000"/>
          <w:sz w:val="28"/>
          <w:lang w:val="ru-RU"/>
        </w:rPr>
        <w:t>выявлять дефицит информации, данных, необходимых для решения поставленной задачи;</w:t>
      </w:r>
    </w:p>
    <w:p w:rsidR="00110E1F" w:rsidRPr="00E55F43" w:rsidRDefault="003A4434">
      <w:pPr>
        <w:numPr>
          <w:ilvl w:val="0"/>
          <w:numId w:val="10"/>
        </w:numPr>
        <w:spacing w:after="0" w:line="264" w:lineRule="auto"/>
        <w:jc w:val="both"/>
        <w:rPr>
          <w:lang w:val="ru-RU"/>
        </w:rPr>
      </w:pPr>
      <w:r w:rsidRPr="00E55F43">
        <w:rPr>
          <w:rFonts w:ascii="Times New Roman" w:hAnsi="Times New Roman"/>
          <w:color w:val="000000"/>
          <w:sz w:val="28"/>
          <w:lang w:val="ru-RU"/>
        </w:rPr>
        <w:t>выявлять причинно-следственные связи при изучении явлений и процессов;</w:t>
      </w:r>
    </w:p>
    <w:p w:rsidR="00110E1F" w:rsidRPr="00E55F43" w:rsidRDefault="003A4434">
      <w:pPr>
        <w:numPr>
          <w:ilvl w:val="0"/>
          <w:numId w:val="10"/>
        </w:numPr>
        <w:spacing w:after="0" w:line="264" w:lineRule="auto"/>
        <w:jc w:val="both"/>
        <w:rPr>
          <w:lang w:val="ru-RU"/>
        </w:rPr>
      </w:pPr>
      <w:r w:rsidRPr="00E55F43">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110E1F" w:rsidRPr="00E55F43" w:rsidRDefault="003A4434">
      <w:pPr>
        <w:numPr>
          <w:ilvl w:val="0"/>
          <w:numId w:val="10"/>
        </w:numPr>
        <w:spacing w:after="0" w:line="264" w:lineRule="auto"/>
        <w:jc w:val="both"/>
        <w:rPr>
          <w:lang w:val="ru-RU"/>
        </w:rPr>
      </w:pPr>
      <w:r w:rsidRPr="00E55F43">
        <w:rPr>
          <w:rFonts w:ascii="Times New Roman" w:hAnsi="Times New Roman"/>
          <w:color w:val="000000"/>
          <w:sz w:val="28"/>
          <w:lang w:val="ru-RU"/>
        </w:rPr>
        <w:lastRenderedPageBreak/>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110E1F" w:rsidRDefault="003A4434">
      <w:pPr>
        <w:spacing w:after="0" w:line="264" w:lineRule="auto"/>
        <w:ind w:left="120"/>
        <w:jc w:val="both"/>
      </w:pPr>
      <w:r>
        <w:rPr>
          <w:rFonts w:ascii="Times New Roman" w:hAnsi="Times New Roman"/>
          <w:b/>
          <w:color w:val="000000"/>
          <w:sz w:val="28"/>
        </w:rPr>
        <w:t>Базовые исследовательские действия:</w:t>
      </w:r>
    </w:p>
    <w:p w:rsidR="00110E1F" w:rsidRPr="00E55F43" w:rsidRDefault="003A4434">
      <w:pPr>
        <w:numPr>
          <w:ilvl w:val="0"/>
          <w:numId w:val="11"/>
        </w:numPr>
        <w:spacing w:after="0" w:line="264" w:lineRule="auto"/>
        <w:jc w:val="both"/>
        <w:rPr>
          <w:lang w:val="ru-RU"/>
        </w:rPr>
      </w:pPr>
      <w:r w:rsidRPr="00E55F43">
        <w:rPr>
          <w:rFonts w:ascii="Times New Roman" w:hAnsi="Times New Roman"/>
          <w:color w:val="000000"/>
          <w:sz w:val="28"/>
          <w:lang w:val="ru-RU"/>
        </w:rPr>
        <w:t>использовать вопросы как исследовательский инструмент познания;</w:t>
      </w:r>
    </w:p>
    <w:p w:rsidR="00110E1F" w:rsidRPr="00E55F43" w:rsidRDefault="003A4434">
      <w:pPr>
        <w:numPr>
          <w:ilvl w:val="0"/>
          <w:numId w:val="11"/>
        </w:numPr>
        <w:spacing w:after="0" w:line="264" w:lineRule="auto"/>
        <w:jc w:val="both"/>
        <w:rPr>
          <w:lang w:val="ru-RU"/>
        </w:rPr>
      </w:pPr>
      <w:r w:rsidRPr="00E55F43">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110E1F" w:rsidRPr="00E55F43" w:rsidRDefault="003A4434">
      <w:pPr>
        <w:numPr>
          <w:ilvl w:val="0"/>
          <w:numId w:val="11"/>
        </w:numPr>
        <w:spacing w:after="0" w:line="264" w:lineRule="auto"/>
        <w:jc w:val="both"/>
        <w:rPr>
          <w:lang w:val="ru-RU"/>
        </w:rPr>
      </w:pPr>
      <w:r w:rsidRPr="00E55F43">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110E1F" w:rsidRPr="00E55F43" w:rsidRDefault="003A4434">
      <w:pPr>
        <w:numPr>
          <w:ilvl w:val="0"/>
          <w:numId w:val="11"/>
        </w:numPr>
        <w:spacing w:after="0" w:line="264" w:lineRule="auto"/>
        <w:jc w:val="both"/>
        <w:rPr>
          <w:lang w:val="ru-RU"/>
        </w:rPr>
      </w:pPr>
      <w:r w:rsidRPr="00E55F43">
        <w:rPr>
          <w:rFonts w:ascii="Times New Roman" w:hAnsi="Times New Roman"/>
          <w:color w:val="000000"/>
          <w:sz w:val="28"/>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110E1F" w:rsidRPr="00E55F43" w:rsidRDefault="003A4434">
      <w:pPr>
        <w:numPr>
          <w:ilvl w:val="0"/>
          <w:numId w:val="11"/>
        </w:numPr>
        <w:spacing w:after="0" w:line="264" w:lineRule="auto"/>
        <w:jc w:val="both"/>
        <w:rPr>
          <w:lang w:val="ru-RU"/>
        </w:rPr>
      </w:pPr>
      <w:r w:rsidRPr="00E55F43">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110E1F" w:rsidRPr="00E55F43" w:rsidRDefault="003A4434">
      <w:pPr>
        <w:numPr>
          <w:ilvl w:val="0"/>
          <w:numId w:val="11"/>
        </w:numPr>
        <w:spacing w:after="0" w:line="264" w:lineRule="auto"/>
        <w:jc w:val="both"/>
        <w:rPr>
          <w:lang w:val="ru-RU"/>
        </w:rPr>
      </w:pPr>
      <w:r w:rsidRPr="00E55F43">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110E1F" w:rsidRPr="00E55F43" w:rsidRDefault="003A4434">
      <w:pPr>
        <w:numPr>
          <w:ilvl w:val="0"/>
          <w:numId w:val="11"/>
        </w:numPr>
        <w:spacing w:after="0" w:line="264" w:lineRule="auto"/>
        <w:jc w:val="both"/>
        <w:rPr>
          <w:lang w:val="ru-RU"/>
        </w:rPr>
      </w:pPr>
      <w:r w:rsidRPr="00E55F43">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110E1F" w:rsidRDefault="003A4434">
      <w:pPr>
        <w:spacing w:after="0" w:line="264" w:lineRule="auto"/>
        <w:ind w:left="120"/>
        <w:jc w:val="both"/>
      </w:pPr>
      <w:r>
        <w:rPr>
          <w:rFonts w:ascii="Times New Roman" w:hAnsi="Times New Roman"/>
          <w:b/>
          <w:color w:val="000000"/>
          <w:sz w:val="28"/>
        </w:rPr>
        <w:t>Работа с информацией:</w:t>
      </w:r>
    </w:p>
    <w:p w:rsidR="00110E1F" w:rsidRPr="00E55F43" w:rsidRDefault="003A4434">
      <w:pPr>
        <w:numPr>
          <w:ilvl w:val="0"/>
          <w:numId w:val="12"/>
        </w:numPr>
        <w:spacing w:after="0" w:line="264" w:lineRule="auto"/>
        <w:jc w:val="both"/>
        <w:rPr>
          <w:lang w:val="ru-RU"/>
        </w:rPr>
      </w:pPr>
      <w:r w:rsidRPr="00E55F43">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110E1F" w:rsidRPr="00E55F43" w:rsidRDefault="003A4434">
      <w:pPr>
        <w:numPr>
          <w:ilvl w:val="0"/>
          <w:numId w:val="12"/>
        </w:numPr>
        <w:spacing w:after="0" w:line="264" w:lineRule="auto"/>
        <w:jc w:val="both"/>
        <w:rPr>
          <w:lang w:val="ru-RU"/>
        </w:rPr>
      </w:pPr>
      <w:r w:rsidRPr="00E55F43">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110E1F" w:rsidRPr="00E55F43" w:rsidRDefault="003A4434">
      <w:pPr>
        <w:numPr>
          <w:ilvl w:val="0"/>
          <w:numId w:val="12"/>
        </w:numPr>
        <w:spacing w:after="0" w:line="264" w:lineRule="auto"/>
        <w:jc w:val="both"/>
        <w:rPr>
          <w:lang w:val="ru-RU"/>
        </w:rPr>
      </w:pPr>
      <w:r w:rsidRPr="00E55F43">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110E1F" w:rsidRPr="00E55F43" w:rsidRDefault="003A4434">
      <w:pPr>
        <w:numPr>
          <w:ilvl w:val="0"/>
          <w:numId w:val="12"/>
        </w:numPr>
        <w:spacing w:after="0" w:line="264" w:lineRule="auto"/>
        <w:jc w:val="both"/>
        <w:rPr>
          <w:lang w:val="ru-RU"/>
        </w:rPr>
      </w:pPr>
      <w:r w:rsidRPr="00E55F43">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110E1F" w:rsidRPr="00E55F43" w:rsidRDefault="003A4434">
      <w:pPr>
        <w:numPr>
          <w:ilvl w:val="0"/>
          <w:numId w:val="12"/>
        </w:numPr>
        <w:spacing w:after="0" w:line="264" w:lineRule="auto"/>
        <w:jc w:val="both"/>
        <w:rPr>
          <w:lang w:val="ru-RU"/>
        </w:rPr>
      </w:pPr>
      <w:r w:rsidRPr="00E55F43">
        <w:rPr>
          <w:rFonts w:ascii="Times New Roman" w:hAnsi="Times New Roman"/>
          <w:color w:val="000000"/>
          <w:sz w:val="28"/>
          <w:lang w:val="ru-RU"/>
        </w:rPr>
        <w:lastRenderedPageBreak/>
        <w:t>оценивать надёжность информации по критериям, предложенным педагогическим работником или сформулированным самостоятельно;</w:t>
      </w:r>
    </w:p>
    <w:p w:rsidR="00110E1F" w:rsidRPr="00E55F43" w:rsidRDefault="003A4434">
      <w:pPr>
        <w:numPr>
          <w:ilvl w:val="0"/>
          <w:numId w:val="12"/>
        </w:numPr>
        <w:spacing w:after="0" w:line="264" w:lineRule="auto"/>
        <w:jc w:val="both"/>
        <w:rPr>
          <w:lang w:val="ru-RU"/>
        </w:rPr>
      </w:pPr>
      <w:r w:rsidRPr="00E55F43">
        <w:rPr>
          <w:rFonts w:ascii="Times New Roman" w:hAnsi="Times New Roman"/>
          <w:color w:val="000000"/>
          <w:sz w:val="28"/>
          <w:lang w:val="ru-RU"/>
        </w:rPr>
        <w:t>эффективно запоминать и систематизировать информацию.</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Коммуникативные универсальные учебные действия</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Общение:</w:t>
      </w:r>
    </w:p>
    <w:p w:rsidR="00110E1F" w:rsidRPr="00E55F43" w:rsidRDefault="003A4434">
      <w:pPr>
        <w:numPr>
          <w:ilvl w:val="0"/>
          <w:numId w:val="13"/>
        </w:numPr>
        <w:spacing w:after="0" w:line="264" w:lineRule="auto"/>
        <w:jc w:val="both"/>
        <w:rPr>
          <w:lang w:val="ru-RU"/>
        </w:rPr>
      </w:pPr>
      <w:r w:rsidRPr="00E55F43">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110E1F" w:rsidRPr="00E55F43" w:rsidRDefault="003A4434">
      <w:pPr>
        <w:numPr>
          <w:ilvl w:val="0"/>
          <w:numId w:val="13"/>
        </w:numPr>
        <w:spacing w:after="0" w:line="264" w:lineRule="auto"/>
        <w:jc w:val="both"/>
        <w:rPr>
          <w:lang w:val="ru-RU"/>
        </w:rPr>
      </w:pPr>
      <w:r w:rsidRPr="00E55F43">
        <w:rPr>
          <w:rFonts w:ascii="Times New Roman" w:hAnsi="Times New Roman"/>
          <w:color w:val="000000"/>
          <w:sz w:val="28"/>
          <w:lang w:val="ru-RU"/>
        </w:rPr>
        <w:t>выражать себя (свою точку зрения) в устных и письменных текстах;</w:t>
      </w:r>
    </w:p>
    <w:p w:rsidR="00110E1F" w:rsidRPr="00E55F43" w:rsidRDefault="003A4434">
      <w:pPr>
        <w:numPr>
          <w:ilvl w:val="0"/>
          <w:numId w:val="13"/>
        </w:numPr>
        <w:spacing w:after="0" w:line="264" w:lineRule="auto"/>
        <w:jc w:val="both"/>
        <w:rPr>
          <w:lang w:val="ru-RU"/>
        </w:rPr>
      </w:pPr>
      <w:r w:rsidRPr="00E55F43">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110E1F" w:rsidRPr="00E55F43" w:rsidRDefault="003A4434">
      <w:pPr>
        <w:numPr>
          <w:ilvl w:val="0"/>
          <w:numId w:val="13"/>
        </w:numPr>
        <w:spacing w:after="0" w:line="264" w:lineRule="auto"/>
        <w:jc w:val="both"/>
        <w:rPr>
          <w:lang w:val="ru-RU"/>
        </w:rPr>
      </w:pPr>
      <w:r w:rsidRPr="00E55F43">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110E1F" w:rsidRPr="00E55F43" w:rsidRDefault="003A4434">
      <w:pPr>
        <w:numPr>
          <w:ilvl w:val="0"/>
          <w:numId w:val="13"/>
        </w:numPr>
        <w:spacing w:after="0" w:line="264" w:lineRule="auto"/>
        <w:jc w:val="both"/>
        <w:rPr>
          <w:lang w:val="ru-RU"/>
        </w:rPr>
      </w:pPr>
      <w:r w:rsidRPr="00E55F43">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110E1F" w:rsidRPr="00E55F43" w:rsidRDefault="003A4434">
      <w:pPr>
        <w:numPr>
          <w:ilvl w:val="0"/>
          <w:numId w:val="13"/>
        </w:numPr>
        <w:spacing w:after="0" w:line="264" w:lineRule="auto"/>
        <w:jc w:val="both"/>
        <w:rPr>
          <w:lang w:val="ru-RU"/>
        </w:rPr>
      </w:pPr>
      <w:r w:rsidRPr="00E55F43">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110E1F" w:rsidRPr="00E55F43" w:rsidRDefault="003A4434">
      <w:pPr>
        <w:numPr>
          <w:ilvl w:val="0"/>
          <w:numId w:val="13"/>
        </w:numPr>
        <w:spacing w:after="0" w:line="264" w:lineRule="auto"/>
        <w:jc w:val="both"/>
        <w:rPr>
          <w:lang w:val="ru-RU"/>
        </w:rPr>
      </w:pPr>
      <w:r w:rsidRPr="00E55F43">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110E1F" w:rsidRPr="00E55F43" w:rsidRDefault="003A4434">
      <w:pPr>
        <w:numPr>
          <w:ilvl w:val="0"/>
          <w:numId w:val="13"/>
        </w:numPr>
        <w:spacing w:after="0" w:line="264" w:lineRule="auto"/>
        <w:jc w:val="both"/>
        <w:rPr>
          <w:lang w:val="ru-RU"/>
        </w:rPr>
      </w:pPr>
      <w:r w:rsidRPr="00E55F43">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Регулятивные универсальные учебные действия</w:t>
      </w:r>
    </w:p>
    <w:p w:rsidR="00110E1F" w:rsidRPr="00E55F43" w:rsidRDefault="003A4434">
      <w:pPr>
        <w:spacing w:after="0" w:line="264" w:lineRule="auto"/>
        <w:ind w:firstLine="600"/>
        <w:jc w:val="both"/>
        <w:rPr>
          <w:lang w:val="ru-RU"/>
        </w:rPr>
      </w:pPr>
      <w:r w:rsidRPr="00E55F43">
        <w:rPr>
          <w:rFonts w:ascii="Times New Roman" w:hAnsi="Times New Roman"/>
          <w:b/>
          <w:color w:val="000000"/>
          <w:sz w:val="28"/>
          <w:lang w:val="ru-RU"/>
        </w:rPr>
        <w:t>Совместная деятельность</w:t>
      </w:r>
    </w:p>
    <w:p w:rsidR="00110E1F" w:rsidRPr="00E55F43" w:rsidRDefault="003A4434">
      <w:pPr>
        <w:numPr>
          <w:ilvl w:val="0"/>
          <w:numId w:val="14"/>
        </w:numPr>
        <w:spacing w:after="0" w:line="264" w:lineRule="auto"/>
        <w:jc w:val="both"/>
        <w:rPr>
          <w:lang w:val="ru-RU"/>
        </w:rPr>
      </w:pPr>
      <w:r w:rsidRPr="00E55F43">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110E1F" w:rsidRPr="00E55F43" w:rsidRDefault="003A4434">
      <w:pPr>
        <w:numPr>
          <w:ilvl w:val="0"/>
          <w:numId w:val="14"/>
        </w:numPr>
        <w:spacing w:after="0" w:line="264" w:lineRule="auto"/>
        <w:jc w:val="both"/>
        <w:rPr>
          <w:lang w:val="ru-RU"/>
        </w:rPr>
      </w:pPr>
      <w:r w:rsidRPr="00E55F43">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110E1F" w:rsidRPr="00E55F43" w:rsidRDefault="003A4434">
      <w:pPr>
        <w:numPr>
          <w:ilvl w:val="0"/>
          <w:numId w:val="14"/>
        </w:numPr>
        <w:spacing w:after="0" w:line="264" w:lineRule="auto"/>
        <w:jc w:val="both"/>
        <w:rPr>
          <w:lang w:val="ru-RU"/>
        </w:rPr>
      </w:pPr>
      <w:r w:rsidRPr="00E55F43">
        <w:rPr>
          <w:rFonts w:ascii="Times New Roman" w:hAnsi="Times New Roman"/>
          <w:color w:val="000000"/>
          <w:sz w:val="28"/>
          <w:lang w:val="ru-RU"/>
        </w:rPr>
        <w:lastRenderedPageBreak/>
        <w:t>обобщать мнения нескольких человек, проявлять готовность руководить, выполнять поручения, подчиняться;</w:t>
      </w:r>
    </w:p>
    <w:p w:rsidR="00110E1F" w:rsidRPr="00E55F43" w:rsidRDefault="003A4434">
      <w:pPr>
        <w:numPr>
          <w:ilvl w:val="0"/>
          <w:numId w:val="14"/>
        </w:numPr>
        <w:spacing w:after="0" w:line="264" w:lineRule="auto"/>
        <w:jc w:val="both"/>
        <w:rPr>
          <w:lang w:val="ru-RU"/>
        </w:rPr>
      </w:pPr>
      <w:r w:rsidRPr="00E55F43">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110E1F" w:rsidRPr="00E55F43" w:rsidRDefault="003A4434">
      <w:pPr>
        <w:numPr>
          <w:ilvl w:val="0"/>
          <w:numId w:val="14"/>
        </w:numPr>
        <w:spacing w:after="0" w:line="264" w:lineRule="auto"/>
        <w:jc w:val="both"/>
        <w:rPr>
          <w:lang w:val="ru-RU"/>
        </w:rPr>
      </w:pPr>
      <w:r w:rsidRPr="00E55F43">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110E1F" w:rsidRPr="00E55F43" w:rsidRDefault="003A4434">
      <w:pPr>
        <w:numPr>
          <w:ilvl w:val="0"/>
          <w:numId w:val="14"/>
        </w:numPr>
        <w:spacing w:after="0" w:line="264" w:lineRule="auto"/>
        <w:jc w:val="both"/>
        <w:rPr>
          <w:lang w:val="ru-RU"/>
        </w:rPr>
      </w:pPr>
      <w:r w:rsidRPr="00E55F43">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110E1F" w:rsidRPr="00E55F43" w:rsidRDefault="003A4434">
      <w:pPr>
        <w:numPr>
          <w:ilvl w:val="0"/>
          <w:numId w:val="14"/>
        </w:numPr>
        <w:spacing w:after="0" w:line="264" w:lineRule="auto"/>
        <w:jc w:val="both"/>
        <w:rPr>
          <w:lang w:val="ru-RU"/>
        </w:rPr>
      </w:pPr>
      <w:r w:rsidRPr="00E55F43">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110E1F" w:rsidRDefault="003A4434">
      <w:pPr>
        <w:spacing w:after="0" w:line="264" w:lineRule="auto"/>
        <w:ind w:firstLine="600"/>
        <w:jc w:val="both"/>
      </w:pPr>
      <w:r>
        <w:rPr>
          <w:rFonts w:ascii="Times New Roman" w:hAnsi="Times New Roman"/>
          <w:b/>
          <w:color w:val="333333"/>
          <w:sz w:val="28"/>
        </w:rPr>
        <w:t>Самоорганизация</w:t>
      </w:r>
    </w:p>
    <w:p w:rsidR="00110E1F" w:rsidRPr="00E55F43" w:rsidRDefault="003A4434">
      <w:pPr>
        <w:numPr>
          <w:ilvl w:val="0"/>
          <w:numId w:val="15"/>
        </w:numPr>
        <w:spacing w:after="0" w:line="264" w:lineRule="auto"/>
        <w:jc w:val="both"/>
        <w:rPr>
          <w:lang w:val="ru-RU"/>
        </w:rPr>
      </w:pPr>
      <w:r w:rsidRPr="00E55F43">
        <w:rPr>
          <w:rFonts w:ascii="Times New Roman" w:hAnsi="Times New Roman"/>
          <w:color w:val="000000"/>
          <w:sz w:val="28"/>
          <w:lang w:val="ru-RU"/>
        </w:rPr>
        <w:t>выявлять проблемы для решения в жизненных и учебных ситуациях;</w:t>
      </w:r>
    </w:p>
    <w:p w:rsidR="00110E1F" w:rsidRPr="00E55F43" w:rsidRDefault="003A4434">
      <w:pPr>
        <w:numPr>
          <w:ilvl w:val="0"/>
          <w:numId w:val="15"/>
        </w:numPr>
        <w:spacing w:after="0" w:line="264" w:lineRule="auto"/>
        <w:jc w:val="both"/>
        <w:rPr>
          <w:lang w:val="ru-RU"/>
        </w:rPr>
      </w:pPr>
      <w:r w:rsidRPr="00E55F43">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110E1F" w:rsidRPr="00E55F43" w:rsidRDefault="003A4434">
      <w:pPr>
        <w:numPr>
          <w:ilvl w:val="0"/>
          <w:numId w:val="15"/>
        </w:numPr>
        <w:spacing w:after="0" w:line="264" w:lineRule="auto"/>
        <w:jc w:val="both"/>
        <w:rPr>
          <w:lang w:val="ru-RU"/>
        </w:rPr>
      </w:pPr>
      <w:r w:rsidRPr="00E55F43">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110E1F" w:rsidRPr="00E55F43" w:rsidRDefault="003A4434">
      <w:pPr>
        <w:numPr>
          <w:ilvl w:val="0"/>
          <w:numId w:val="15"/>
        </w:numPr>
        <w:spacing w:after="0" w:line="264" w:lineRule="auto"/>
        <w:jc w:val="both"/>
        <w:rPr>
          <w:lang w:val="ru-RU"/>
        </w:rPr>
      </w:pPr>
      <w:r w:rsidRPr="00E55F43">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110E1F" w:rsidRPr="00E55F43" w:rsidRDefault="003A4434">
      <w:pPr>
        <w:numPr>
          <w:ilvl w:val="0"/>
          <w:numId w:val="15"/>
        </w:numPr>
        <w:spacing w:after="0" w:line="264" w:lineRule="auto"/>
        <w:jc w:val="both"/>
        <w:rPr>
          <w:lang w:val="ru-RU"/>
        </w:rPr>
      </w:pPr>
      <w:r w:rsidRPr="00E55F43">
        <w:rPr>
          <w:rFonts w:ascii="Times New Roman" w:hAnsi="Times New Roman"/>
          <w:color w:val="000000"/>
          <w:sz w:val="28"/>
          <w:lang w:val="ru-RU"/>
        </w:rPr>
        <w:t>проводить выбор и брать ответственность за решение.</w:t>
      </w:r>
    </w:p>
    <w:p w:rsidR="00110E1F" w:rsidRDefault="003A4434">
      <w:pPr>
        <w:spacing w:after="0" w:line="264" w:lineRule="auto"/>
        <w:ind w:firstLine="600"/>
        <w:jc w:val="both"/>
      </w:pPr>
      <w:r>
        <w:rPr>
          <w:rFonts w:ascii="Times New Roman" w:hAnsi="Times New Roman"/>
          <w:b/>
          <w:color w:val="000000"/>
          <w:sz w:val="28"/>
        </w:rPr>
        <w:t>Самоконтроль</w:t>
      </w:r>
    </w:p>
    <w:p w:rsidR="00110E1F" w:rsidRPr="00E55F43" w:rsidRDefault="003A4434">
      <w:pPr>
        <w:numPr>
          <w:ilvl w:val="0"/>
          <w:numId w:val="16"/>
        </w:numPr>
        <w:spacing w:after="0" w:line="264" w:lineRule="auto"/>
        <w:jc w:val="both"/>
        <w:rPr>
          <w:lang w:val="ru-RU"/>
        </w:rPr>
      </w:pPr>
      <w:r w:rsidRPr="00E55F43">
        <w:rPr>
          <w:rFonts w:ascii="Times New Roman" w:hAnsi="Times New Roman"/>
          <w:color w:val="000000"/>
          <w:sz w:val="28"/>
          <w:lang w:val="ru-RU"/>
        </w:rPr>
        <w:t>владеть способами самоконтроля, самомотивации и рефлексии;</w:t>
      </w:r>
    </w:p>
    <w:p w:rsidR="00110E1F" w:rsidRPr="00E55F43" w:rsidRDefault="003A4434">
      <w:pPr>
        <w:numPr>
          <w:ilvl w:val="0"/>
          <w:numId w:val="16"/>
        </w:numPr>
        <w:spacing w:after="0" w:line="264" w:lineRule="auto"/>
        <w:jc w:val="both"/>
        <w:rPr>
          <w:lang w:val="ru-RU"/>
        </w:rPr>
      </w:pPr>
      <w:r w:rsidRPr="00E55F43">
        <w:rPr>
          <w:rFonts w:ascii="Times New Roman" w:hAnsi="Times New Roman"/>
          <w:color w:val="000000"/>
          <w:sz w:val="28"/>
          <w:lang w:val="ru-RU"/>
        </w:rPr>
        <w:t>давать оценку ситуации и предлагать план её изменения;</w:t>
      </w:r>
    </w:p>
    <w:p w:rsidR="00110E1F" w:rsidRPr="00E55F43" w:rsidRDefault="003A4434">
      <w:pPr>
        <w:numPr>
          <w:ilvl w:val="0"/>
          <w:numId w:val="16"/>
        </w:numPr>
        <w:spacing w:after="0" w:line="264" w:lineRule="auto"/>
        <w:jc w:val="both"/>
        <w:rPr>
          <w:lang w:val="ru-RU"/>
        </w:rPr>
      </w:pPr>
      <w:r w:rsidRPr="00E55F43">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110E1F" w:rsidRPr="00E55F43" w:rsidRDefault="003A4434">
      <w:pPr>
        <w:numPr>
          <w:ilvl w:val="0"/>
          <w:numId w:val="16"/>
        </w:numPr>
        <w:spacing w:after="0" w:line="264" w:lineRule="auto"/>
        <w:jc w:val="both"/>
        <w:rPr>
          <w:lang w:val="ru-RU"/>
        </w:rPr>
      </w:pPr>
      <w:r w:rsidRPr="00E55F43">
        <w:rPr>
          <w:rFonts w:ascii="Times New Roman" w:hAnsi="Times New Roman"/>
          <w:color w:val="000000"/>
          <w:sz w:val="28"/>
          <w:lang w:val="ru-RU"/>
        </w:rPr>
        <w:lastRenderedPageBreak/>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rsidR="00110E1F" w:rsidRPr="00E55F43" w:rsidRDefault="003A4434">
      <w:pPr>
        <w:numPr>
          <w:ilvl w:val="0"/>
          <w:numId w:val="16"/>
        </w:numPr>
        <w:spacing w:after="0" w:line="264" w:lineRule="auto"/>
        <w:jc w:val="both"/>
        <w:rPr>
          <w:lang w:val="ru-RU"/>
        </w:rPr>
      </w:pPr>
      <w:r w:rsidRPr="00E55F43">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110E1F" w:rsidRPr="00E55F43" w:rsidRDefault="003A4434">
      <w:pPr>
        <w:numPr>
          <w:ilvl w:val="0"/>
          <w:numId w:val="16"/>
        </w:numPr>
        <w:spacing w:after="0" w:line="264" w:lineRule="auto"/>
        <w:jc w:val="both"/>
        <w:rPr>
          <w:lang w:val="ru-RU"/>
        </w:rPr>
      </w:pPr>
      <w:r w:rsidRPr="00E55F43">
        <w:rPr>
          <w:rFonts w:ascii="Times New Roman" w:hAnsi="Times New Roman"/>
          <w:color w:val="000000"/>
          <w:sz w:val="28"/>
          <w:lang w:val="ru-RU"/>
        </w:rPr>
        <w:t>оценивать соответствие результата цели и условиям.</w:t>
      </w:r>
    </w:p>
    <w:p w:rsidR="00110E1F" w:rsidRDefault="003A4434">
      <w:pPr>
        <w:spacing w:after="0" w:line="264" w:lineRule="auto"/>
        <w:ind w:firstLine="600"/>
        <w:jc w:val="both"/>
      </w:pPr>
      <w:r>
        <w:rPr>
          <w:rFonts w:ascii="Times New Roman" w:hAnsi="Times New Roman"/>
          <w:b/>
          <w:color w:val="000000"/>
          <w:sz w:val="28"/>
        </w:rPr>
        <w:t xml:space="preserve">Эмоциональный интеллект </w:t>
      </w:r>
    </w:p>
    <w:p w:rsidR="00110E1F" w:rsidRPr="00E55F43" w:rsidRDefault="003A4434">
      <w:pPr>
        <w:numPr>
          <w:ilvl w:val="0"/>
          <w:numId w:val="17"/>
        </w:numPr>
        <w:spacing w:after="0" w:line="264" w:lineRule="auto"/>
        <w:jc w:val="both"/>
        <w:rPr>
          <w:lang w:val="ru-RU"/>
        </w:rPr>
      </w:pPr>
      <w:r w:rsidRPr="00E55F43">
        <w:rPr>
          <w:rFonts w:ascii="Times New Roman" w:hAnsi="Times New Roman"/>
          <w:color w:val="000000"/>
          <w:sz w:val="28"/>
          <w:lang w:val="ru-RU"/>
        </w:rPr>
        <w:t>различать, называть и управлять собственными эмоциями и эмоциями других;</w:t>
      </w:r>
    </w:p>
    <w:p w:rsidR="00110E1F" w:rsidRPr="00E55F43" w:rsidRDefault="003A4434">
      <w:pPr>
        <w:numPr>
          <w:ilvl w:val="0"/>
          <w:numId w:val="17"/>
        </w:numPr>
        <w:spacing w:after="0" w:line="264" w:lineRule="auto"/>
        <w:jc w:val="both"/>
        <w:rPr>
          <w:lang w:val="ru-RU"/>
        </w:rPr>
      </w:pPr>
      <w:r w:rsidRPr="00E55F43">
        <w:rPr>
          <w:rFonts w:ascii="Times New Roman" w:hAnsi="Times New Roman"/>
          <w:color w:val="000000"/>
          <w:sz w:val="28"/>
          <w:lang w:val="ru-RU"/>
        </w:rPr>
        <w:t>выявлять и анализировать причины эмоций;</w:t>
      </w:r>
    </w:p>
    <w:p w:rsidR="00110E1F" w:rsidRPr="00E55F43" w:rsidRDefault="003A4434">
      <w:pPr>
        <w:numPr>
          <w:ilvl w:val="0"/>
          <w:numId w:val="17"/>
        </w:numPr>
        <w:spacing w:after="0" w:line="264" w:lineRule="auto"/>
        <w:jc w:val="both"/>
        <w:rPr>
          <w:lang w:val="ru-RU"/>
        </w:rPr>
      </w:pPr>
      <w:r w:rsidRPr="00E55F43">
        <w:rPr>
          <w:rFonts w:ascii="Times New Roman" w:hAnsi="Times New Roman"/>
          <w:color w:val="000000"/>
          <w:sz w:val="28"/>
          <w:lang w:val="ru-RU"/>
        </w:rPr>
        <w:t>ставить себя на место другого человека, понимать мотивы и намерения другого;</w:t>
      </w:r>
    </w:p>
    <w:p w:rsidR="00110E1F" w:rsidRDefault="003A4434">
      <w:pPr>
        <w:numPr>
          <w:ilvl w:val="0"/>
          <w:numId w:val="17"/>
        </w:numPr>
        <w:spacing w:after="0" w:line="264" w:lineRule="auto"/>
        <w:jc w:val="both"/>
      </w:pPr>
      <w:proofErr w:type="gramStart"/>
      <w:r>
        <w:rPr>
          <w:rFonts w:ascii="Times New Roman" w:hAnsi="Times New Roman"/>
          <w:color w:val="000000"/>
          <w:sz w:val="28"/>
        </w:rPr>
        <w:t>регулировать</w:t>
      </w:r>
      <w:proofErr w:type="gramEnd"/>
      <w:r>
        <w:rPr>
          <w:rFonts w:ascii="Times New Roman" w:hAnsi="Times New Roman"/>
          <w:color w:val="000000"/>
          <w:sz w:val="28"/>
        </w:rPr>
        <w:t xml:space="preserve"> способ выражения эмоций.</w:t>
      </w:r>
    </w:p>
    <w:p w:rsidR="00110E1F" w:rsidRDefault="003A4434">
      <w:pPr>
        <w:spacing w:after="0" w:line="264" w:lineRule="auto"/>
        <w:ind w:firstLine="600"/>
        <w:jc w:val="both"/>
      </w:pPr>
      <w:r>
        <w:rPr>
          <w:rFonts w:ascii="Times New Roman" w:hAnsi="Times New Roman"/>
          <w:b/>
          <w:color w:val="000000"/>
          <w:sz w:val="28"/>
        </w:rPr>
        <w:t>Принимать себя и других</w:t>
      </w:r>
    </w:p>
    <w:p w:rsidR="00110E1F" w:rsidRPr="00E55F43" w:rsidRDefault="003A4434">
      <w:pPr>
        <w:numPr>
          <w:ilvl w:val="0"/>
          <w:numId w:val="18"/>
        </w:numPr>
        <w:spacing w:after="0" w:line="264" w:lineRule="auto"/>
        <w:jc w:val="both"/>
        <w:rPr>
          <w:lang w:val="ru-RU"/>
        </w:rPr>
      </w:pPr>
      <w:r w:rsidRPr="00E55F43">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110E1F" w:rsidRPr="00E55F43" w:rsidRDefault="003A4434">
      <w:pPr>
        <w:numPr>
          <w:ilvl w:val="0"/>
          <w:numId w:val="18"/>
        </w:numPr>
        <w:spacing w:after="0" w:line="264" w:lineRule="auto"/>
        <w:jc w:val="both"/>
        <w:rPr>
          <w:lang w:val="ru-RU"/>
        </w:rPr>
      </w:pPr>
      <w:r w:rsidRPr="00E55F43">
        <w:rPr>
          <w:rFonts w:ascii="Times New Roman" w:hAnsi="Times New Roman"/>
          <w:color w:val="000000"/>
          <w:sz w:val="28"/>
          <w:lang w:val="ru-RU"/>
        </w:rPr>
        <w:t>принимать себя и других, не осуждая;</w:t>
      </w:r>
    </w:p>
    <w:p w:rsidR="00110E1F" w:rsidRDefault="003A4434">
      <w:pPr>
        <w:numPr>
          <w:ilvl w:val="0"/>
          <w:numId w:val="18"/>
        </w:numPr>
        <w:spacing w:after="0" w:line="264" w:lineRule="auto"/>
        <w:jc w:val="both"/>
      </w:pPr>
      <w:r>
        <w:rPr>
          <w:rFonts w:ascii="Times New Roman" w:hAnsi="Times New Roman"/>
          <w:color w:val="000000"/>
          <w:sz w:val="28"/>
        </w:rPr>
        <w:t>открытость себе и другим;</w:t>
      </w:r>
    </w:p>
    <w:p w:rsidR="00110E1F" w:rsidRPr="00E55F43" w:rsidRDefault="003A4434">
      <w:pPr>
        <w:numPr>
          <w:ilvl w:val="0"/>
          <w:numId w:val="18"/>
        </w:numPr>
        <w:spacing w:after="0" w:line="264" w:lineRule="auto"/>
        <w:jc w:val="both"/>
        <w:rPr>
          <w:lang w:val="ru-RU"/>
        </w:rPr>
      </w:pPr>
      <w:r w:rsidRPr="00E55F43">
        <w:rPr>
          <w:rFonts w:ascii="Times New Roman" w:hAnsi="Times New Roman"/>
          <w:color w:val="000000"/>
          <w:sz w:val="28"/>
          <w:lang w:val="ru-RU"/>
        </w:rPr>
        <w:t>осознавать невозможность контролировать всё вокруг.</w:t>
      </w:r>
    </w:p>
    <w:p w:rsidR="00110E1F" w:rsidRPr="00E55F43" w:rsidRDefault="00110E1F">
      <w:pPr>
        <w:spacing w:after="0" w:line="264" w:lineRule="auto"/>
        <w:ind w:left="120"/>
        <w:jc w:val="both"/>
        <w:rPr>
          <w:lang w:val="ru-RU"/>
        </w:rPr>
      </w:pPr>
    </w:p>
    <w:p w:rsidR="00110E1F" w:rsidRPr="00E55F43" w:rsidRDefault="003A4434">
      <w:pPr>
        <w:spacing w:after="0" w:line="264" w:lineRule="auto"/>
        <w:ind w:left="120"/>
        <w:jc w:val="both"/>
        <w:rPr>
          <w:lang w:val="ru-RU"/>
        </w:rPr>
      </w:pPr>
      <w:r w:rsidRPr="00E55F43">
        <w:rPr>
          <w:rFonts w:ascii="Times New Roman" w:hAnsi="Times New Roman"/>
          <w:b/>
          <w:color w:val="000000"/>
          <w:sz w:val="28"/>
          <w:lang w:val="ru-RU"/>
        </w:rPr>
        <w:t>ПРЕДМЕТНЫЕ РЕЗУЛЬТАТЫ</w:t>
      </w:r>
    </w:p>
    <w:p w:rsidR="00110E1F" w:rsidRPr="00E55F43" w:rsidRDefault="00110E1F">
      <w:pPr>
        <w:spacing w:after="0" w:line="264" w:lineRule="auto"/>
        <w:ind w:left="120"/>
        <w:jc w:val="both"/>
        <w:rPr>
          <w:lang w:val="ru-RU"/>
        </w:rPr>
      </w:pP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E55F43">
        <w:rPr>
          <w:rFonts w:ascii="Times New Roman" w:hAnsi="Times New Roman"/>
          <w:b/>
          <w:i/>
          <w:color w:val="000000"/>
          <w:sz w:val="28"/>
          <w:lang w:val="ru-RU"/>
        </w:rPr>
        <w:t>в 5 классе</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 владеть основными видами речевой деятельности: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письменная речь: писать короткие поздравления с праздниками,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60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владеть орфографическими навыками: правильно писать изученные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3) 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w:t>
      </w:r>
      <w:r>
        <w:rPr>
          <w:rFonts w:ascii="Times New Roman" w:hAnsi="Times New Roman"/>
          <w:color w:val="000000"/>
          <w:sz w:val="28"/>
        </w:rPr>
        <w:t>er</w:t>
      </w:r>
      <w:r w:rsidRPr="00E55F43">
        <w:rPr>
          <w:rFonts w:ascii="Times New Roman" w:hAnsi="Times New Roman"/>
          <w:color w:val="000000"/>
          <w:sz w:val="28"/>
          <w:lang w:val="ru-RU"/>
        </w:rPr>
        <w:t>/-</w:t>
      </w:r>
      <w:r>
        <w:rPr>
          <w:rFonts w:ascii="Times New Roman" w:hAnsi="Times New Roman"/>
          <w:color w:val="000000"/>
          <w:sz w:val="28"/>
        </w:rPr>
        <w:t>or</w:t>
      </w:r>
      <w:r w:rsidRPr="00E55F43">
        <w:rPr>
          <w:rFonts w:ascii="Times New Roman" w:hAnsi="Times New Roman"/>
          <w:color w:val="000000"/>
          <w:sz w:val="28"/>
          <w:lang w:val="ru-RU"/>
        </w:rPr>
        <w:t>, -</w:t>
      </w:r>
      <w:r>
        <w:rPr>
          <w:rFonts w:ascii="Times New Roman" w:hAnsi="Times New Roman"/>
          <w:color w:val="000000"/>
          <w:sz w:val="28"/>
        </w:rPr>
        <w:t>ist</w:t>
      </w:r>
      <w:r w:rsidRPr="00E55F43">
        <w:rPr>
          <w:rFonts w:ascii="Times New Roman" w:hAnsi="Times New Roman"/>
          <w:color w:val="000000"/>
          <w:sz w:val="28"/>
          <w:lang w:val="ru-RU"/>
        </w:rPr>
        <w:t>, -</w:t>
      </w:r>
      <w:r>
        <w:rPr>
          <w:rFonts w:ascii="Times New Roman" w:hAnsi="Times New Roman"/>
          <w:color w:val="000000"/>
          <w:sz w:val="28"/>
        </w:rPr>
        <w:t>sion</w:t>
      </w:r>
      <w:r w:rsidRPr="00E55F43">
        <w:rPr>
          <w:rFonts w:ascii="Times New Roman" w:hAnsi="Times New Roman"/>
          <w:color w:val="000000"/>
          <w:sz w:val="28"/>
          <w:lang w:val="ru-RU"/>
        </w:rPr>
        <w:t>/-</w:t>
      </w:r>
      <w:r>
        <w:rPr>
          <w:rFonts w:ascii="Times New Roman" w:hAnsi="Times New Roman"/>
          <w:color w:val="000000"/>
          <w:sz w:val="28"/>
        </w:rPr>
        <w:t>tion</w:t>
      </w:r>
      <w:r w:rsidRPr="00E55F43">
        <w:rPr>
          <w:rFonts w:ascii="Times New Roman" w:hAnsi="Times New Roman"/>
          <w:color w:val="000000"/>
          <w:sz w:val="28"/>
          <w:lang w:val="ru-RU"/>
        </w:rPr>
        <w:t>, имена прилагательные с суффиксами -</w:t>
      </w:r>
      <w:r>
        <w:rPr>
          <w:rFonts w:ascii="Times New Roman" w:hAnsi="Times New Roman"/>
          <w:color w:val="000000"/>
          <w:sz w:val="28"/>
        </w:rPr>
        <w:t>ful</w:t>
      </w:r>
      <w:r w:rsidRPr="00E55F43">
        <w:rPr>
          <w:rFonts w:ascii="Times New Roman" w:hAnsi="Times New Roman"/>
          <w:color w:val="000000"/>
          <w:sz w:val="28"/>
          <w:lang w:val="ru-RU"/>
        </w:rPr>
        <w:t>, -</w:t>
      </w:r>
      <w:r>
        <w:rPr>
          <w:rFonts w:ascii="Times New Roman" w:hAnsi="Times New Roman"/>
          <w:color w:val="000000"/>
          <w:sz w:val="28"/>
        </w:rPr>
        <w:t>ian</w:t>
      </w:r>
      <w:r w:rsidRPr="00E55F43">
        <w:rPr>
          <w:rFonts w:ascii="Times New Roman" w:hAnsi="Times New Roman"/>
          <w:color w:val="000000"/>
          <w:sz w:val="28"/>
          <w:lang w:val="ru-RU"/>
        </w:rPr>
        <w:t>/-</w:t>
      </w:r>
      <w:r>
        <w:rPr>
          <w:rFonts w:ascii="Times New Roman" w:hAnsi="Times New Roman"/>
          <w:color w:val="000000"/>
          <w:sz w:val="28"/>
        </w:rPr>
        <w:t>an</w:t>
      </w:r>
      <w:r w:rsidRPr="00E55F43">
        <w:rPr>
          <w:rFonts w:ascii="Times New Roman" w:hAnsi="Times New Roman"/>
          <w:color w:val="000000"/>
          <w:sz w:val="28"/>
          <w:lang w:val="ru-RU"/>
        </w:rPr>
        <w:t>, наречия с суффиксом -</w:t>
      </w:r>
      <w:r>
        <w:rPr>
          <w:rFonts w:ascii="Times New Roman" w:hAnsi="Times New Roman"/>
          <w:color w:val="000000"/>
          <w:sz w:val="28"/>
        </w:rPr>
        <w:t>ly</w:t>
      </w:r>
      <w:r w:rsidRPr="00E55F43">
        <w:rPr>
          <w:rFonts w:ascii="Times New Roman" w:hAnsi="Times New Roman"/>
          <w:color w:val="000000"/>
          <w:sz w:val="28"/>
          <w:lang w:val="ru-RU"/>
        </w:rPr>
        <w:t xml:space="preserve">, имена прилагательные, имена существительные и наречия с отрицательным префиксом </w:t>
      </w:r>
      <w:r>
        <w:rPr>
          <w:rFonts w:ascii="Times New Roman" w:hAnsi="Times New Roman"/>
          <w:color w:val="000000"/>
          <w:sz w:val="28"/>
        </w:rPr>
        <w:t>un</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изученные синонимы и интернациональные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предложения с несколькими обстоятельствами, следующими в определённом порядке;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вопросительные предложения (альтернативный и разделительный вопросы в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w:t>
      </w:r>
      <w:r>
        <w:rPr>
          <w:rFonts w:ascii="Times New Roman" w:hAnsi="Times New Roman"/>
          <w:color w:val="000000"/>
          <w:sz w:val="28"/>
        </w:rPr>
        <w:t>Future</w:t>
      </w:r>
      <w:r w:rsidRPr="00E55F43">
        <w:rPr>
          <w:rFonts w:ascii="Times New Roman" w:hAnsi="Times New Roman"/>
          <w:color w:val="000000"/>
          <w:sz w:val="28"/>
          <w:lang w:val="ru-RU"/>
        </w:rPr>
        <w:t xml:space="preserve"> </w:t>
      </w:r>
      <w:r>
        <w:rPr>
          <w:rFonts w:ascii="Times New Roman" w:hAnsi="Times New Roman"/>
          <w:color w:val="000000"/>
          <w:sz w:val="28"/>
        </w:rPr>
        <w:t>Simple</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глаголы в </w:t>
      </w:r>
      <w:proofErr w:type="gramStart"/>
      <w:r w:rsidRPr="00E55F43">
        <w:rPr>
          <w:rFonts w:ascii="Times New Roman" w:hAnsi="Times New Roman"/>
          <w:color w:val="000000"/>
          <w:sz w:val="28"/>
          <w:lang w:val="ru-RU"/>
        </w:rPr>
        <w:t>видо-временных</w:t>
      </w:r>
      <w:proofErr w:type="gramEnd"/>
      <w:r w:rsidRPr="00E55F43">
        <w:rPr>
          <w:rFonts w:ascii="Times New Roman" w:hAnsi="Times New Roman"/>
          <w:color w:val="000000"/>
          <w:sz w:val="28"/>
          <w:lang w:val="ru-RU"/>
        </w:rPr>
        <w:t xml:space="preserve"> формах действительного залога в изъявительном наклонении в </w:t>
      </w:r>
      <w:r>
        <w:rPr>
          <w:rFonts w:ascii="Times New Roman" w:hAnsi="Times New Roman"/>
          <w:color w:val="000000"/>
          <w:sz w:val="28"/>
        </w:rPr>
        <w:t>Present</w:t>
      </w:r>
      <w:r w:rsidRPr="00E55F43">
        <w:rPr>
          <w:rFonts w:ascii="Times New Roman" w:hAnsi="Times New Roman"/>
          <w:color w:val="000000"/>
          <w:sz w:val="28"/>
          <w:lang w:val="ru-RU"/>
        </w:rPr>
        <w:t xml:space="preserve"> </w:t>
      </w:r>
      <w:r>
        <w:rPr>
          <w:rFonts w:ascii="Times New Roman" w:hAnsi="Times New Roman"/>
          <w:color w:val="000000"/>
          <w:sz w:val="28"/>
        </w:rPr>
        <w:t>Perfect</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в повествовательных (утвердительных и отрицательных) и вопросительных предложениях;</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имена существительные во множественном числе, в том числе имена существительные, имеющие форму только множественного числа;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имена существительные с причастиями настоящего и прошедшего времени;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наречия в положительной, сравнительной и превосходной степенях, образованные по правилу, и исключения;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5) владеть социокультурными знаниями и умениями: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правильно оформлять адрес, писать фамилии и имена (свои, родственников и друзей) на английском языке (в анкете, формуляре);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обладать базовыми знаниями о социокультурном портрете родной страны и страны (стран)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Россию и страны (стран)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E55F43">
        <w:rPr>
          <w:rFonts w:ascii="Times New Roman" w:hAnsi="Times New Roman"/>
          <w:b/>
          <w:i/>
          <w:color w:val="000000"/>
          <w:sz w:val="28"/>
          <w:lang w:val="ru-RU"/>
        </w:rPr>
        <w:t>в 6 классе: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 владеть основными видами речевой деятельности: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w:t>
      </w:r>
      <w:r w:rsidRPr="00E55F43">
        <w:rPr>
          <w:rFonts w:ascii="Times New Roman" w:hAnsi="Times New Roman"/>
          <w:color w:val="000000"/>
          <w:sz w:val="28"/>
          <w:lang w:val="ru-RU"/>
        </w:rPr>
        <w:lastRenderedPageBreak/>
        <w:t>содержания, с пониманием запрашиваемой информации (время звучания текста (текстов) для аудирования – до 1,5 минут);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 определять тему текста по заголовку;</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владеть орфографическими навыками: правильно писать изученные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w:t>
      </w:r>
      <w:r>
        <w:rPr>
          <w:rFonts w:ascii="Times New Roman" w:hAnsi="Times New Roman"/>
          <w:color w:val="000000"/>
          <w:sz w:val="28"/>
        </w:rPr>
        <w:t>ing</w:t>
      </w:r>
      <w:r w:rsidRPr="00E55F43">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ing</w:t>
      </w:r>
      <w:r w:rsidRPr="00E55F43">
        <w:rPr>
          <w:rFonts w:ascii="Times New Roman" w:hAnsi="Times New Roman"/>
          <w:color w:val="000000"/>
          <w:sz w:val="28"/>
          <w:lang w:val="ru-RU"/>
        </w:rPr>
        <w:t>, -</w:t>
      </w:r>
      <w:r>
        <w:rPr>
          <w:rFonts w:ascii="Times New Roman" w:hAnsi="Times New Roman"/>
          <w:color w:val="000000"/>
          <w:sz w:val="28"/>
        </w:rPr>
        <w:t>less</w:t>
      </w:r>
      <w:r w:rsidRPr="00E55F43">
        <w:rPr>
          <w:rFonts w:ascii="Times New Roman" w:hAnsi="Times New Roman"/>
          <w:color w:val="000000"/>
          <w:sz w:val="28"/>
          <w:lang w:val="ru-RU"/>
        </w:rPr>
        <w:t>, -</w:t>
      </w:r>
      <w:r>
        <w:rPr>
          <w:rFonts w:ascii="Times New Roman" w:hAnsi="Times New Roman"/>
          <w:color w:val="000000"/>
          <w:sz w:val="28"/>
        </w:rPr>
        <w:t>ive</w:t>
      </w:r>
      <w:r w:rsidRPr="00E55F43">
        <w:rPr>
          <w:rFonts w:ascii="Times New Roman" w:hAnsi="Times New Roman"/>
          <w:color w:val="000000"/>
          <w:sz w:val="28"/>
          <w:lang w:val="ru-RU"/>
        </w:rPr>
        <w:t>, -</w:t>
      </w:r>
      <w:r>
        <w:rPr>
          <w:rFonts w:ascii="Times New Roman" w:hAnsi="Times New Roman"/>
          <w:color w:val="000000"/>
          <w:sz w:val="28"/>
        </w:rPr>
        <w:t>al</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изученные синонимы, антонимы и интернациональные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различные средства связи для обеспечения целостности высказывания;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E55F43">
        <w:rPr>
          <w:rFonts w:ascii="Times New Roman" w:hAnsi="Times New Roman"/>
          <w:color w:val="000000"/>
          <w:sz w:val="28"/>
          <w:lang w:val="ru-RU"/>
        </w:rPr>
        <w:t xml:space="preserve">, </w:t>
      </w:r>
      <w:r>
        <w:rPr>
          <w:rFonts w:ascii="Times New Roman" w:hAnsi="Times New Roman"/>
          <w:color w:val="000000"/>
          <w:sz w:val="28"/>
        </w:rPr>
        <w:t>which</w:t>
      </w:r>
      <w:r w:rsidRPr="00E55F43">
        <w:rPr>
          <w:rFonts w:ascii="Times New Roman" w:hAnsi="Times New Roman"/>
          <w:color w:val="000000"/>
          <w:sz w:val="28"/>
          <w:lang w:val="ru-RU"/>
        </w:rPr>
        <w:t xml:space="preserve">, </w:t>
      </w:r>
      <w:r>
        <w:rPr>
          <w:rFonts w:ascii="Times New Roman" w:hAnsi="Times New Roman"/>
          <w:color w:val="000000"/>
          <w:sz w:val="28"/>
        </w:rPr>
        <w:t>that</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сложноподчинённые предложения </w:t>
      </w:r>
      <w:proofErr w:type="gramStart"/>
      <w:r w:rsidRPr="00E55F43">
        <w:rPr>
          <w:rFonts w:ascii="Times New Roman" w:hAnsi="Times New Roman"/>
          <w:color w:val="000000"/>
          <w:sz w:val="28"/>
          <w:lang w:val="ru-RU"/>
        </w:rPr>
        <w:t>с придаточными времени</w:t>
      </w:r>
      <w:proofErr w:type="gramEnd"/>
      <w:r w:rsidRPr="00E55F43">
        <w:rPr>
          <w:rFonts w:ascii="Times New Roman" w:hAnsi="Times New Roman"/>
          <w:color w:val="000000"/>
          <w:sz w:val="28"/>
          <w:lang w:val="ru-RU"/>
        </w:rPr>
        <w:t xml:space="preserve"> с союзами </w:t>
      </w:r>
      <w:r>
        <w:rPr>
          <w:rFonts w:ascii="Times New Roman" w:hAnsi="Times New Roman"/>
          <w:color w:val="000000"/>
          <w:sz w:val="28"/>
        </w:rPr>
        <w:t>for</w:t>
      </w:r>
      <w:r w:rsidRPr="00E55F43">
        <w:rPr>
          <w:rFonts w:ascii="Times New Roman" w:hAnsi="Times New Roman"/>
          <w:color w:val="000000"/>
          <w:sz w:val="28"/>
          <w:lang w:val="ru-RU"/>
        </w:rPr>
        <w:t xml:space="preserve">, </w:t>
      </w:r>
      <w:r>
        <w:rPr>
          <w:rFonts w:ascii="Times New Roman" w:hAnsi="Times New Roman"/>
          <w:color w:val="000000"/>
          <w:sz w:val="28"/>
        </w:rPr>
        <w:t>since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E55F43">
        <w:rPr>
          <w:rFonts w:ascii="Times New Roman" w:hAnsi="Times New Roman"/>
          <w:color w:val="000000"/>
          <w:sz w:val="28"/>
          <w:lang w:val="ru-RU"/>
        </w:rPr>
        <w:t xml:space="preserve"> … </w:t>
      </w:r>
      <w:r>
        <w:rPr>
          <w:rFonts w:ascii="Times New Roman" w:hAnsi="Times New Roman"/>
          <w:color w:val="000000"/>
          <w:sz w:val="28"/>
        </w:rPr>
        <w:t>as</w:t>
      </w:r>
      <w:r w:rsidRPr="00E55F43">
        <w:rPr>
          <w:rFonts w:ascii="Times New Roman" w:hAnsi="Times New Roman"/>
          <w:color w:val="000000"/>
          <w:sz w:val="28"/>
          <w:lang w:val="ru-RU"/>
        </w:rPr>
        <w:t xml:space="preserve">, </w:t>
      </w:r>
      <w:r>
        <w:rPr>
          <w:rFonts w:ascii="Times New Roman" w:hAnsi="Times New Roman"/>
          <w:color w:val="000000"/>
          <w:sz w:val="28"/>
        </w:rPr>
        <w:t>not</w:t>
      </w:r>
      <w:r w:rsidRPr="00E55F43">
        <w:rPr>
          <w:rFonts w:ascii="Times New Roman" w:hAnsi="Times New Roman"/>
          <w:color w:val="000000"/>
          <w:sz w:val="28"/>
          <w:lang w:val="ru-RU"/>
        </w:rPr>
        <w:t xml:space="preserve"> </w:t>
      </w:r>
      <w:r>
        <w:rPr>
          <w:rFonts w:ascii="Times New Roman" w:hAnsi="Times New Roman"/>
          <w:color w:val="000000"/>
          <w:sz w:val="28"/>
        </w:rPr>
        <w:t>so</w:t>
      </w:r>
      <w:r w:rsidRPr="00E55F43">
        <w:rPr>
          <w:rFonts w:ascii="Times New Roman" w:hAnsi="Times New Roman"/>
          <w:color w:val="000000"/>
          <w:sz w:val="28"/>
          <w:lang w:val="ru-RU"/>
        </w:rPr>
        <w:t xml:space="preserve"> … </w:t>
      </w:r>
      <w:r>
        <w:rPr>
          <w:rFonts w:ascii="Times New Roman" w:hAnsi="Times New Roman"/>
          <w:color w:val="000000"/>
          <w:sz w:val="28"/>
        </w:rPr>
        <w:t>as</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Continuous</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E55F43">
        <w:rPr>
          <w:rFonts w:ascii="Times New Roman" w:hAnsi="Times New Roman"/>
          <w:color w:val="000000"/>
          <w:sz w:val="28"/>
          <w:lang w:val="ru-RU"/>
        </w:rPr>
        <w:t xml:space="preserve">/ </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Continuous</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w:t>
      </w:r>
    </w:p>
    <w:p w:rsidR="00110E1F" w:rsidRDefault="003A4434">
      <w:pPr>
        <w:spacing w:after="0" w:line="264" w:lineRule="auto"/>
        <w:ind w:firstLine="600"/>
        <w:jc w:val="both"/>
      </w:pPr>
      <w:proofErr w:type="gramStart"/>
      <w:r>
        <w:rPr>
          <w:rFonts w:ascii="Times New Roman" w:hAnsi="Times New Roman"/>
          <w:color w:val="000000"/>
          <w:sz w:val="28"/>
        </w:rPr>
        <w:t>модальные</w:t>
      </w:r>
      <w:proofErr w:type="gramEnd"/>
      <w:r>
        <w:rPr>
          <w:rFonts w:ascii="Times New Roman" w:hAnsi="Times New Roman"/>
          <w:color w:val="000000"/>
          <w:sz w:val="28"/>
        </w:rPr>
        <w:t xml:space="preserve"> глаголы и их эквиваленты (can/be able to, must/ have to, may, should, need);</w:t>
      </w:r>
    </w:p>
    <w:p w:rsidR="00110E1F" w:rsidRDefault="003A4434">
      <w:pPr>
        <w:spacing w:after="0" w:line="264" w:lineRule="auto"/>
        <w:ind w:firstLine="600"/>
        <w:jc w:val="both"/>
      </w:pPr>
      <w:proofErr w:type="gramStart"/>
      <w:r>
        <w:rPr>
          <w:rFonts w:ascii="Times New Roman" w:hAnsi="Times New Roman"/>
          <w:color w:val="000000"/>
          <w:sz w:val="28"/>
        </w:rPr>
        <w:t>cлова</w:t>
      </w:r>
      <w:proofErr w:type="gramEnd"/>
      <w:r>
        <w:rPr>
          <w:rFonts w:ascii="Times New Roman" w:hAnsi="Times New Roman"/>
          <w:color w:val="000000"/>
          <w:sz w:val="28"/>
        </w:rPr>
        <w:t>, выражающие количество (little/a little, few/a few);</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возвратные, неопределённые местоимения </w:t>
      </w:r>
      <w:r>
        <w:rPr>
          <w:rFonts w:ascii="Times New Roman" w:hAnsi="Times New Roman"/>
          <w:color w:val="000000"/>
          <w:sz w:val="28"/>
        </w:rPr>
        <w:t>some</w:t>
      </w:r>
      <w:r w:rsidRPr="00E55F43">
        <w:rPr>
          <w:rFonts w:ascii="Times New Roman" w:hAnsi="Times New Roman"/>
          <w:color w:val="000000"/>
          <w:sz w:val="28"/>
          <w:lang w:val="ru-RU"/>
        </w:rPr>
        <w:t xml:space="preserve">, </w:t>
      </w:r>
      <w:r>
        <w:rPr>
          <w:rFonts w:ascii="Times New Roman" w:hAnsi="Times New Roman"/>
          <w:color w:val="000000"/>
          <w:sz w:val="28"/>
        </w:rPr>
        <w:t>any</w:t>
      </w:r>
      <w:r w:rsidRPr="00E55F43">
        <w:rPr>
          <w:rFonts w:ascii="Times New Roman" w:hAnsi="Times New Roman"/>
          <w:color w:val="000000"/>
          <w:sz w:val="28"/>
          <w:lang w:val="ru-RU"/>
        </w:rPr>
        <w:t xml:space="preserve"> и их производные (</w:t>
      </w:r>
      <w:r>
        <w:rPr>
          <w:rFonts w:ascii="Times New Roman" w:hAnsi="Times New Roman"/>
          <w:color w:val="000000"/>
          <w:sz w:val="28"/>
        </w:rPr>
        <w:t>somebody</w:t>
      </w:r>
      <w:r w:rsidRPr="00E55F43">
        <w:rPr>
          <w:rFonts w:ascii="Times New Roman" w:hAnsi="Times New Roman"/>
          <w:color w:val="000000"/>
          <w:sz w:val="28"/>
          <w:lang w:val="ru-RU"/>
        </w:rPr>
        <w:t xml:space="preserve">, </w:t>
      </w:r>
      <w:r>
        <w:rPr>
          <w:rFonts w:ascii="Times New Roman" w:hAnsi="Times New Roman"/>
          <w:color w:val="000000"/>
          <w:sz w:val="28"/>
        </w:rPr>
        <w:t>anybody</w:t>
      </w:r>
      <w:r w:rsidRPr="00E55F43">
        <w:rPr>
          <w:rFonts w:ascii="Times New Roman" w:hAnsi="Times New Roman"/>
          <w:color w:val="000000"/>
          <w:sz w:val="28"/>
          <w:lang w:val="ru-RU"/>
        </w:rPr>
        <w:t xml:space="preserve">; </w:t>
      </w:r>
      <w:r>
        <w:rPr>
          <w:rFonts w:ascii="Times New Roman" w:hAnsi="Times New Roman"/>
          <w:color w:val="000000"/>
          <w:sz w:val="28"/>
        </w:rPr>
        <w:t>something</w:t>
      </w:r>
      <w:r w:rsidRPr="00E55F43">
        <w:rPr>
          <w:rFonts w:ascii="Times New Roman" w:hAnsi="Times New Roman"/>
          <w:color w:val="000000"/>
          <w:sz w:val="28"/>
          <w:lang w:val="ru-RU"/>
        </w:rPr>
        <w:t xml:space="preserve">, </w:t>
      </w:r>
      <w:r>
        <w:rPr>
          <w:rFonts w:ascii="Times New Roman" w:hAnsi="Times New Roman"/>
          <w:color w:val="000000"/>
          <w:sz w:val="28"/>
        </w:rPr>
        <w:t>anything</w:t>
      </w:r>
      <w:r w:rsidRPr="00E55F43">
        <w:rPr>
          <w:rFonts w:ascii="Times New Roman" w:hAnsi="Times New Roman"/>
          <w:color w:val="000000"/>
          <w:sz w:val="28"/>
          <w:lang w:val="ru-RU"/>
        </w:rPr>
        <w:t xml:space="preserve">, </w:t>
      </w:r>
      <w:r>
        <w:rPr>
          <w:rFonts w:ascii="Times New Roman" w:hAnsi="Times New Roman"/>
          <w:color w:val="000000"/>
          <w:sz w:val="28"/>
        </w:rPr>
        <w:t>etc</w:t>
      </w:r>
      <w:r w:rsidRPr="00E55F43">
        <w:rPr>
          <w:rFonts w:ascii="Times New Roman" w:hAnsi="Times New Roman"/>
          <w:color w:val="000000"/>
          <w:sz w:val="28"/>
          <w:lang w:val="ru-RU"/>
        </w:rPr>
        <w:t xml:space="preserve">.), </w:t>
      </w:r>
      <w:r>
        <w:rPr>
          <w:rFonts w:ascii="Times New Roman" w:hAnsi="Times New Roman"/>
          <w:color w:val="000000"/>
          <w:sz w:val="28"/>
        </w:rPr>
        <w:t>every</w:t>
      </w:r>
      <w:r w:rsidRPr="00E55F43">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E55F43">
        <w:rPr>
          <w:rFonts w:ascii="Times New Roman" w:hAnsi="Times New Roman"/>
          <w:color w:val="000000"/>
          <w:sz w:val="28"/>
          <w:lang w:val="ru-RU"/>
        </w:rPr>
        <w:t xml:space="preserve">, </w:t>
      </w:r>
      <w:r>
        <w:rPr>
          <w:rFonts w:ascii="Times New Roman" w:hAnsi="Times New Roman"/>
          <w:color w:val="000000"/>
          <w:sz w:val="28"/>
        </w:rPr>
        <w:t>everything</w:t>
      </w:r>
      <w:r w:rsidRPr="00E55F43">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числительные для обозначения дат и больших чисел (100–1000);</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5) владеть социокультурными знаниями и умениями: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обладать базовыми знаниями о социокультурном портрете родной страны и страны (стран)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Россию и страну (страны)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E55F43">
        <w:rPr>
          <w:rFonts w:ascii="Times New Roman" w:hAnsi="Times New Roman"/>
          <w:b/>
          <w:i/>
          <w:color w:val="000000"/>
          <w:sz w:val="28"/>
          <w:lang w:val="ru-RU"/>
        </w:rPr>
        <w:t>в 7 классе: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 владеть основными видами речевой деятельности: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использованием образца, плана, ключевых слов, таблицы (объём высказывания – до 90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2) владеть фонетическими навыками: различать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владеть орфографическими навыками: правильно писать изученные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Pr>
          <w:rFonts w:ascii="Times New Roman" w:hAnsi="Times New Roman"/>
          <w:color w:val="000000"/>
          <w:sz w:val="28"/>
        </w:rPr>
        <w:t>ness</w:t>
      </w:r>
      <w:r w:rsidRPr="00E55F43">
        <w:rPr>
          <w:rFonts w:ascii="Times New Roman" w:hAnsi="Times New Roman"/>
          <w:color w:val="000000"/>
          <w:sz w:val="28"/>
          <w:lang w:val="ru-RU"/>
        </w:rPr>
        <w:t>, -</w:t>
      </w:r>
      <w:r>
        <w:rPr>
          <w:rFonts w:ascii="Times New Roman" w:hAnsi="Times New Roman"/>
          <w:color w:val="000000"/>
          <w:sz w:val="28"/>
        </w:rPr>
        <w:t>ment</w:t>
      </w:r>
      <w:r w:rsidRPr="00E55F43">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ous</w:t>
      </w:r>
      <w:r w:rsidRPr="00E55F43">
        <w:rPr>
          <w:rFonts w:ascii="Times New Roman" w:hAnsi="Times New Roman"/>
          <w:color w:val="000000"/>
          <w:sz w:val="28"/>
          <w:lang w:val="ru-RU"/>
        </w:rPr>
        <w:t>, -</w:t>
      </w:r>
      <w:r>
        <w:rPr>
          <w:rFonts w:ascii="Times New Roman" w:hAnsi="Times New Roman"/>
          <w:color w:val="000000"/>
          <w:sz w:val="28"/>
        </w:rPr>
        <w:t>ly</w:t>
      </w:r>
      <w:r w:rsidRPr="00E55F43">
        <w:rPr>
          <w:rFonts w:ascii="Times New Roman" w:hAnsi="Times New Roman"/>
          <w:color w:val="000000"/>
          <w:sz w:val="28"/>
          <w:lang w:val="ru-RU"/>
        </w:rPr>
        <w:t>, -</w:t>
      </w:r>
      <w:r>
        <w:rPr>
          <w:rFonts w:ascii="Times New Roman" w:hAnsi="Times New Roman"/>
          <w:color w:val="000000"/>
          <w:sz w:val="28"/>
        </w:rPr>
        <w:t>y</w:t>
      </w:r>
      <w:r w:rsidRPr="00E55F43">
        <w:rPr>
          <w:rFonts w:ascii="Times New Roman" w:hAnsi="Times New Roman"/>
          <w:color w:val="000000"/>
          <w:sz w:val="28"/>
          <w:lang w:val="ru-RU"/>
        </w:rPr>
        <w:t xml:space="preserve">, имена прилагательные и наречия с помощью </w:t>
      </w:r>
      <w:r w:rsidRPr="00E55F43">
        <w:rPr>
          <w:rFonts w:ascii="Times New Roman" w:hAnsi="Times New Roman"/>
          <w:color w:val="000000"/>
          <w:sz w:val="28"/>
          <w:lang w:val="ru-RU"/>
        </w:rPr>
        <w:lastRenderedPageBreak/>
        <w:t xml:space="preserve">отрицательных префиксов </w:t>
      </w:r>
      <w:r>
        <w:rPr>
          <w:rFonts w:ascii="Times New Roman" w:hAnsi="Times New Roman"/>
          <w:color w:val="000000"/>
          <w:sz w:val="28"/>
        </w:rPr>
        <w:t>in</w:t>
      </w:r>
      <w:r w:rsidRPr="00E55F43">
        <w:rPr>
          <w:rFonts w:ascii="Times New Roman" w:hAnsi="Times New Roman"/>
          <w:color w:val="000000"/>
          <w:sz w:val="28"/>
          <w:lang w:val="ru-RU"/>
        </w:rPr>
        <w:t>-/</w:t>
      </w:r>
      <w:r>
        <w:rPr>
          <w:rFonts w:ascii="Times New Roman" w:hAnsi="Times New Roman"/>
          <w:color w:val="000000"/>
          <w:sz w:val="28"/>
        </w:rPr>
        <w:t>im</w:t>
      </w:r>
      <w:r w:rsidRPr="00E55F43">
        <w:rPr>
          <w:rFonts w:ascii="Times New Roman" w:hAnsi="Times New Roman"/>
          <w:color w:val="000000"/>
          <w:sz w:val="28"/>
          <w:lang w:val="ru-RU"/>
        </w:rPr>
        <w:t>-, сложные имена прилагательные путем соединения основы прилагательного с основой существительного с добавлением суффикса -</w:t>
      </w:r>
      <w:r>
        <w:rPr>
          <w:rFonts w:ascii="Times New Roman" w:hAnsi="Times New Roman"/>
          <w:color w:val="000000"/>
          <w:sz w:val="28"/>
        </w:rPr>
        <w:t>ed</w:t>
      </w:r>
      <w:r w:rsidRPr="00E55F43">
        <w:rPr>
          <w:rFonts w:ascii="Times New Roman" w:hAnsi="Times New Roman"/>
          <w:color w:val="000000"/>
          <w:sz w:val="28"/>
          <w:lang w:val="ru-RU"/>
        </w:rPr>
        <w:t xml:space="preserve"> (</w:t>
      </w:r>
      <w:r>
        <w:rPr>
          <w:rFonts w:ascii="Times New Roman" w:hAnsi="Times New Roman"/>
          <w:color w:val="000000"/>
          <w:sz w:val="28"/>
        </w:rPr>
        <w:t>blue</w:t>
      </w:r>
      <w:r w:rsidRPr="00E55F43">
        <w:rPr>
          <w:rFonts w:ascii="Times New Roman" w:hAnsi="Times New Roman"/>
          <w:color w:val="000000"/>
          <w:sz w:val="28"/>
          <w:lang w:val="ru-RU"/>
        </w:rPr>
        <w:t>-</w:t>
      </w:r>
      <w:r>
        <w:rPr>
          <w:rFonts w:ascii="Times New Roman" w:hAnsi="Times New Roman"/>
          <w:color w:val="000000"/>
          <w:sz w:val="28"/>
        </w:rPr>
        <w:t>eyed</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4) понимать особенности структуры простых и сложных предложений и различных коммуникативных типов предложений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E55F43">
        <w:rPr>
          <w:rFonts w:ascii="Times New Roman" w:hAnsi="Times New Roman"/>
          <w:color w:val="000000"/>
          <w:sz w:val="28"/>
          <w:lang w:val="ru-RU"/>
        </w:rPr>
        <w:t xml:space="preserve"> </w:t>
      </w:r>
      <w:r>
        <w:rPr>
          <w:rFonts w:ascii="Times New Roman" w:hAnsi="Times New Roman"/>
          <w:color w:val="000000"/>
          <w:sz w:val="28"/>
        </w:rPr>
        <w:t>Object</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условные предложения реального (</w:t>
      </w:r>
      <w:r>
        <w:rPr>
          <w:rFonts w:ascii="Times New Roman" w:hAnsi="Times New Roman"/>
          <w:color w:val="000000"/>
          <w:sz w:val="28"/>
        </w:rPr>
        <w:t>Conditional</w:t>
      </w:r>
      <w:r w:rsidRPr="00E55F43">
        <w:rPr>
          <w:rFonts w:ascii="Times New Roman" w:hAnsi="Times New Roman"/>
          <w:color w:val="000000"/>
          <w:sz w:val="28"/>
          <w:lang w:val="ru-RU"/>
        </w:rPr>
        <w:t xml:space="preserve"> 0, </w:t>
      </w:r>
      <w:r>
        <w:rPr>
          <w:rFonts w:ascii="Times New Roman" w:hAnsi="Times New Roman"/>
          <w:color w:val="000000"/>
          <w:sz w:val="28"/>
        </w:rPr>
        <w:t>Conditional</w:t>
      </w:r>
      <w:r w:rsidRPr="00E55F43">
        <w:rPr>
          <w:rFonts w:ascii="Times New Roman" w:hAnsi="Times New Roman"/>
          <w:color w:val="000000"/>
          <w:sz w:val="28"/>
          <w:lang w:val="ru-RU"/>
        </w:rPr>
        <w:t xml:space="preserve"> </w:t>
      </w:r>
      <w:r>
        <w:rPr>
          <w:rFonts w:ascii="Times New Roman" w:hAnsi="Times New Roman"/>
          <w:color w:val="000000"/>
          <w:sz w:val="28"/>
        </w:rPr>
        <w:t>I</w:t>
      </w:r>
      <w:r w:rsidRPr="00E55F43">
        <w:rPr>
          <w:rFonts w:ascii="Times New Roman" w:hAnsi="Times New Roman"/>
          <w:color w:val="000000"/>
          <w:sz w:val="28"/>
          <w:lang w:val="ru-RU"/>
        </w:rPr>
        <w:t>)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предложения с конструкцией </w:t>
      </w:r>
      <w:r>
        <w:rPr>
          <w:rFonts w:ascii="Times New Roman" w:hAnsi="Times New Roman"/>
          <w:color w:val="000000"/>
          <w:sz w:val="28"/>
        </w:rPr>
        <w:t>to</w:t>
      </w:r>
      <w:r w:rsidRPr="00E55F43">
        <w:rPr>
          <w:rFonts w:ascii="Times New Roman" w:hAnsi="Times New Roman"/>
          <w:color w:val="000000"/>
          <w:sz w:val="28"/>
          <w:lang w:val="ru-RU"/>
        </w:rPr>
        <w:t xml:space="preserve"> </w:t>
      </w:r>
      <w:r>
        <w:rPr>
          <w:rFonts w:ascii="Times New Roman" w:hAnsi="Times New Roman"/>
          <w:color w:val="000000"/>
          <w:sz w:val="28"/>
        </w:rPr>
        <w:t>be</w:t>
      </w:r>
      <w:r w:rsidRPr="00E55F43">
        <w:rPr>
          <w:rFonts w:ascii="Times New Roman" w:hAnsi="Times New Roman"/>
          <w:color w:val="000000"/>
          <w:sz w:val="28"/>
          <w:lang w:val="ru-RU"/>
        </w:rPr>
        <w:t xml:space="preserve"> </w:t>
      </w:r>
      <w:r>
        <w:rPr>
          <w:rFonts w:ascii="Times New Roman" w:hAnsi="Times New Roman"/>
          <w:color w:val="000000"/>
          <w:sz w:val="28"/>
        </w:rPr>
        <w:t>going</w:t>
      </w:r>
      <w:r w:rsidRPr="00E55F43">
        <w:rPr>
          <w:rFonts w:ascii="Times New Roman" w:hAnsi="Times New Roman"/>
          <w:color w:val="000000"/>
          <w:sz w:val="28"/>
          <w:lang w:val="ru-RU"/>
        </w:rPr>
        <w:t xml:space="preserve"> </w:t>
      </w:r>
      <w:r>
        <w:rPr>
          <w:rFonts w:ascii="Times New Roman" w:hAnsi="Times New Roman"/>
          <w:color w:val="000000"/>
          <w:sz w:val="28"/>
        </w:rPr>
        <w:t>to</w:t>
      </w:r>
      <w:r w:rsidRPr="00E55F43">
        <w:rPr>
          <w:rFonts w:ascii="Times New Roman" w:hAnsi="Times New Roman"/>
          <w:color w:val="000000"/>
          <w:sz w:val="28"/>
          <w:lang w:val="ru-RU"/>
        </w:rPr>
        <w:t xml:space="preserve"> + инфинитив и формы </w:t>
      </w:r>
      <w:r>
        <w:rPr>
          <w:rFonts w:ascii="Times New Roman" w:hAnsi="Times New Roman"/>
          <w:color w:val="000000"/>
          <w:sz w:val="28"/>
        </w:rPr>
        <w:t>Future</w:t>
      </w:r>
      <w:r w:rsidRPr="00E55F43">
        <w:rPr>
          <w:rFonts w:ascii="Times New Roman" w:hAnsi="Times New Roman"/>
          <w:color w:val="000000"/>
          <w:sz w:val="28"/>
          <w:lang w:val="ru-RU"/>
        </w:rPr>
        <w:t xml:space="preserve"> </w:t>
      </w:r>
      <w:r>
        <w:rPr>
          <w:rFonts w:ascii="Times New Roman" w:hAnsi="Times New Roman"/>
          <w:color w:val="000000"/>
          <w:sz w:val="28"/>
        </w:rPr>
        <w:t>Simple</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и </w:t>
      </w:r>
      <w:r>
        <w:rPr>
          <w:rFonts w:ascii="Times New Roman" w:hAnsi="Times New Roman"/>
          <w:color w:val="000000"/>
          <w:sz w:val="28"/>
        </w:rPr>
        <w:t>Present</w:t>
      </w:r>
      <w:r w:rsidRPr="00E55F43">
        <w:rPr>
          <w:rFonts w:ascii="Times New Roman" w:hAnsi="Times New Roman"/>
          <w:color w:val="000000"/>
          <w:sz w:val="28"/>
          <w:lang w:val="ru-RU"/>
        </w:rPr>
        <w:t xml:space="preserve"> </w:t>
      </w:r>
      <w:r>
        <w:rPr>
          <w:rFonts w:ascii="Times New Roman" w:hAnsi="Times New Roman"/>
          <w:color w:val="000000"/>
          <w:sz w:val="28"/>
        </w:rPr>
        <w:t>Continuous</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 xml:space="preserve"> для выражения будущего действия;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конструкцию </w:t>
      </w:r>
      <w:r>
        <w:rPr>
          <w:rFonts w:ascii="Times New Roman" w:hAnsi="Times New Roman"/>
          <w:color w:val="000000"/>
          <w:sz w:val="28"/>
        </w:rPr>
        <w:t>used</w:t>
      </w:r>
      <w:r w:rsidRPr="00E55F43">
        <w:rPr>
          <w:rFonts w:ascii="Times New Roman" w:hAnsi="Times New Roman"/>
          <w:color w:val="000000"/>
          <w:sz w:val="28"/>
          <w:lang w:val="ru-RU"/>
        </w:rPr>
        <w:t xml:space="preserve"> </w:t>
      </w:r>
      <w:r>
        <w:rPr>
          <w:rFonts w:ascii="Times New Roman" w:hAnsi="Times New Roman"/>
          <w:color w:val="000000"/>
          <w:sz w:val="28"/>
        </w:rPr>
        <w:t>to</w:t>
      </w:r>
      <w:r w:rsidRPr="00E55F43">
        <w:rPr>
          <w:rFonts w:ascii="Times New Roman" w:hAnsi="Times New Roman"/>
          <w:color w:val="000000"/>
          <w:sz w:val="28"/>
          <w:lang w:val="ru-RU"/>
        </w:rPr>
        <w:t xml:space="preserve"> + инфинитив глагола;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глаголы в наиболее употребительных формах страдательного залога (</w:t>
      </w:r>
      <w:r>
        <w:rPr>
          <w:rFonts w:ascii="Times New Roman" w:hAnsi="Times New Roman"/>
          <w:color w:val="000000"/>
          <w:sz w:val="28"/>
        </w:rPr>
        <w:t>Present</w:t>
      </w:r>
      <w:r w:rsidRPr="00E55F43">
        <w:rPr>
          <w:rFonts w:ascii="Times New Roman" w:hAnsi="Times New Roman"/>
          <w:color w:val="000000"/>
          <w:sz w:val="28"/>
          <w:lang w:val="ru-RU"/>
        </w:rPr>
        <w:t>/</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Simple</w:t>
      </w:r>
      <w:r w:rsidRPr="00E55F43">
        <w:rPr>
          <w:rFonts w:ascii="Times New Roman" w:hAnsi="Times New Roman"/>
          <w:color w:val="000000"/>
          <w:sz w:val="28"/>
          <w:lang w:val="ru-RU"/>
        </w:rPr>
        <w:t xml:space="preserve"> </w:t>
      </w:r>
      <w:r>
        <w:rPr>
          <w:rFonts w:ascii="Times New Roman" w:hAnsi="Times New Roman"/>
          <w:color w:val="000000"/>
          <w:sz w:val="28"/>
        </w:rPr>
        <w:t>Passive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предлоги, употребляемые с глаголами в страдательном залоге;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модальный глагол </w:t>
      </w:r>
      <w:r>
        <w:rPr>
          <w:rFonts w:ascii="Times New Roman" w:hAnsi="Times New Roman"/>
          <w:color w:val="000000"/>
          <w:sz w:val="28"/>
        </w:rPr>
        <w:t>might</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наречия, совпадающие по форме с прилагательными (</w:t>
      </w:r>
      <w:r>
        <w:rPr>
          <w:rFonts w:ascii="Times New Roman" w:hAnsi="Times New Roman"/>
          <w:color w:val="000000"/>
          <w:sz w:val="28"/>
        </w:rPr>
        <w:t>fast</w:t>
      </w:r>
      <w:r w:rsidRPr="00E55F43">
        <w:rPr>
          <w:rFonts w:ascii="Times New Roman" w:hAnsi="Times New Roman"/>
          <w:color w:val="000000"/>
          <w:sz w:val="28"/>
          <w:lang w:val="ru-RU"/>
        </w:rPr>
        <w:t xml:space="preserve">, </w:t>
      </w:r>
      <w:r>
        <w:rPr>
          <w:rFonts w:ascii="Times New Roman" w:hAnsi="Times New Roman"/>
          <w:color w:val="000000"/>
          <w:sz w:val="28"/>
        </w:rPr>
        <w:t>high</w:t>
      </w:r>
      <w:r w:rsidRPr="00E55F43">
        <w:rPr>
          <w:rFonts w:ascii="Times New Roman" w:hAnsi="Times New Roman"/>
          <w:color w:val="000000"/>
          <w:sz w:val="28"/>
          <w:lang w:val="ru-RU"/>
        </w:rPr>
        <w:t xml:space="preserve">; </w:t>
      </w:r>
      <w:r>
        <w:rPr>
          <w:rFonts w:ascii="Times New Roman" w:hAnsi="Times New Roman"/>
          <w:color w:val="000000"/>
          <w:sz w:val="28"/>
        </w:rPr>
        <w:t>early</w:t>
      </w:r>
      <w:r w:rsidRPr="00E55F43">
        <w:rPr>
          <w:rFonts w:ascii="Times New Roman" w:hAnsi="Times New Roman"/>
          <w:color w:val="000000"/>
          <w:sz w:val="28"/>
          <w:lang w:val="ru-RU"/>
        </w:rPr>
        <w:t>);</w:t>
      </w:r>
    </w:p>
    <w:p w:rsidR="00110E1F" w:rsidRDefault="003A4434">
      <w:pPr>
        <w:spacing w:after="0" w:line="264" w:lineRule="auto"/>
        <w:ind w:firstLine="600"/>
        <w:jc w:val="both"/>
      </w:pPr>
      <w:proofErr w:type="gramStart"/>
      <w:r>
        <w:rPr>
          <w:rFonts w:ascii="Times New Roman" w:hAnsi="Times New Roman"/>
          <w:color w:val="000000"/>
          <w:sz w:val="28"/>
        </w:rPr>
        <w:t>местоимения</w:t>
      </w:r>
      <w:proofErr w:type="gramEnd"/>
      <w:r>
        <w:rPr>
          <w:rFonts w:ascii="Times New Roman" w:hAnsi="Times New Roman"/>
          <w:color w:val="000000"/>
          <w:sz w:val="28"/>
        </w:rPr>
        <w:t xml:space="preserve"> other/another, both, all, one;</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количественные числительные для обозначения больших чисел (до 1 000 000);</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5) владеть социокультурными знаниями и умениями: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обладать базовыми знаниями о социокультурном портрете и культурном наследии родной страны и страны (стран)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Россию и страну (страны) изучаемого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6) 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w:t>
      </w:r>
      <w:r w:rsidRPr="00E55F43">
        <w:rPr>
          <w:rFonts w:ascii="Times New Roman" w:hAnsi="Times New Roman"/>
          <w:color w:val="000000"/>
          <w:sz w:val="28"/>
          <w:lang w:val="ru-RU"/>
        </w:rPr>
        <w:lastRenderedPageBreak/>
        <w:t>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E55F43">
        <w:rPr>
          <w:rFonts w:ascii="Times New Roman" w:hAnsi="Times New Roman"/>
          <w:b/>
          <w:i/>
          <w:color w:val="000000"/>
          <w:sz w:val="28"/>
          <w:lang w:val="ru-RU"/>
        </w:rPr>
        <w:t>в 8 классе</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 владеть основными видами речевой деятельности: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w:t>
      </w:r>
      <w:r w:rsidRPr="00E55F43">
        <w:rPr>
          <w:rFonts w:ascii="Times New Roman" w:hAnsi="Times New Roman"/>
          <w:color w:val="000000"/>
          <w:sz w:val="28"/>
          <w:lang w:val="ru-RU"/>
        </w:rPr>
        <w:lastRenderedPageBreak/>
        <w:t>аудирования – до 2 минут), прогнозировать содержание звучащего текста по началу сообщения;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w:t>
      </w:r>
      <w:r w:rsidRPr="00E55F43">
        <w:rPr>
          <w:rFonts w:ascii="Times New Roman" w:hAnsi="Times New Roman"/>
          <w:color w:val="000000"/>
          <w:sz w:val="28"/>
          <w:lang w:val="ru-RU"/>
        </w:rPr>
        <w:lastRenderedPageBreak/>
        <w:t>с помощью суффиксов -</w:t>
      </w:r>
      <w:r>
        <w:rPr>
          <w:rFonts w:ascii="Times New Roman" w:hAnsi="Times New Roman"/>
          <w:color w:val="000000"/>
          <w:sz w:val="28"/>
        </w:rPr>
        <w:t>ity</w:t>
      </w:r>
      <w:r w:rsidRPr="00E55F43">
        <w:rPr>
          <w:rFonts w:ascii="Times New Roman" w:hAnsi="Times New Roman"/>
          <w:color w:val="000000"/>
          <w:sz w:val="28"/>
          <w:lang w:val="ru-RU"/>
        </w:rPr>
        <w:t>, -</w:t>
      </w:r>
      <w:r>
        <w:rPr>
          <w:rFonts w:ascii="Times New Roman" w:hAnsi="Times New Roman"/>
          <w:color w:val="000000"/>
          <w:sz w:val="28"/>
        </w:rPr>
        <w:t>ship</w:t>
      </w:r>
      <w:r w:rsidRPr="00E55F43">
        <w:rPr>
          <w:rFonts w:ascii="Times New Roman" w:hAnsi="Times New Roman"/>
          <w:color w:val="000000"/>
          <w:sz w:val="28"/>
          <w:lang w:val="ru-RU"/>
        </w:rPr>
        <w:t>, -</w:t>
      </w:r>
      <w:r>
        <w:rPr>
          <w:rFonts w:ascii="Times New Roman" w:hAnsi="Times New Roman"/>
          <w:color w:val="000000"/>
          <w:sz w:val="28"/>
        </w:rPr>
        <w:t>ance</w:t>
      </w:r>
      <w:r w:rsidRPr="00E55F43">
        <w:rPr>
          <w:rFonts w:ascii="Times New Roman" w:hAnsi="Times New Roman"/>
          <w:color w:val="000000"/>
          <w:sz w:val="28"/>
          <w:lang w:val="ru-RU"/>
        </w:rPr>
        <w:t>/-</w:t>
      </w:r>
      <w:r>
        <w:rPr>
          <w:rFonts w:ascii="Times New Roman" w:hAnsi="Times New Roman"/>
          <w:color w:val="000000"/>
          <w:sz w:val="28"/>
        </w:rPr>
        <w:t>ence</w:t>
      </w:r>
      <w:r w:rsidRPr="00E55F43">
        <w:rPr>
          <w:rFonts w:ascii="Times New Roman" w:hAnsi="Times New Roman"/>
          <w:color w:val="000000"/>
          <w:sz w:val="28"/>
          <w:lang w:val="ru-RU"/>
        </w:rPr>
        <w:t xml:space="preserve">, имена прилагательные с помощью префикса </w:t>
      </w:r>
      <w:r>
        <w:rPr>
          <w:rFonts w:ascii="Times New Roman" w:hAnsi="Times New Roman"/>
          <w:color w:val="000000"/>
          <w:sz w:val="28"/>
        </w:rPr>
        <w:t>inter</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w:t>
      </w:r>
      <w:r>
        <w:rPr>
          <w:rFonts w:ascii="Times New Roman" w:hAnsi="Times New Roman"/>
          <w:color w:val="000000"/>
          <w:sz w:val="28"/>
        </w:rPr>
        <w:t>to</w:t>
      </w:r>
      <w:r w:rsidRPr="00E55F43">
        <w:rPr>
          <w:rFonts w:ascii="Times New Roman" w:hAnsi="Times New Roman"/>
          <w:color w:val="000000"/>
          <w:sz w:val="28"/>
          <w:lang w:val="ru-RU"/>
        </w:rPr>
        <w:t xml:space="preserve"> </w:t>
      </w:r>
      <w:r>
        <w:rPr>
          <w:rFonts w:ascii="Times New Roman" w:hAnsi="Times New Roman"/>
          <w:color w:val="000000"/>
          <w:sz w:val="28"/>
        </w:rPr>
        <w:t>walk</w:t>
      </w:r>
      <w:r w:rsidRPr="00E55F43">
        <w:rPr>
          <w:rFonts w:ascii="Times New Roman" w:hAnsi="Times New Roman"/>
          <w:color w:val="000000"/>
          <w:sz w:val="28"/>
          <w:lang w:val="ru-RU"/>
        </w:rPr>
        <w:t xml:space="preserve"> – </w:t>
      </w:r>
      <w:r>
        <w:rPr>
          <w:rFonts w:ascii="Times New Roman" w:hAnsi="Times New Roman"/>
          <w:color w:val="000000"/>
          <w:sz w:val="28"/>
        </w:rPr>
        <w:t>a</w:t>
      </w:r>
      <w:r w:rsidRPr="00E55F43">
        <w:rPr>
          <w:rFonts w:ascii="Times New Roman" w:hAnsi="Times New Roman"/>
          <w:color w:val="000000"/>
          <w:sz w:val="28"/>
          <w:lang w:val="ru-RU"/>
        </w:rPr>
        <w:t xml:space="preserve"> </w:t>
      </w:r>
      <w:r>
        <w:rPr>
          <w:rFonts w:ascii="Times New Roman" w:hAnsi="Times New Roman"/>
          <w:color w:val="000000"/>
          <w:sz w:val="28"/>
        </w:rPr>
        <w:t>walk</w:t>
      </w:r>
      <w:r w:rsidRPr="00E55F43">
        <w:rPr>
          <w:rFonts w:ascii="Times New Roman" w:hAnsi="Times New Roman"/>
          <w:color w:val="000000"/>
          <w:sz w:val="28"/>
          <w:lang w:val="ru-RU"/>
        </w:rPr>
        <w:t>), глагол от имени существительного (</w:t>
      </w:r>
      <w:r>
        <w:rPr>
          <w:rFonts w:ascii="Times New Roman" w:hAnsi="Times New Roman"/>
          <w:color w:val="000000"/>
          <w:sz w:val="28"/>
        </w:rPr>
        <w:t>a</w:t>
      </w:r>
      <w:r w:rsidRPr="00E55F43">
        <w:rPr>
          <w:rFonts w:ascii="Times New Roman" w:hAnsi="Times New Roman"/>
          <w:color w:val="000000"/>
          <w:sz w:val="28"/>
          <w:lang w:val="ru-RU"/>
        </w:rPr>
        <w:t xml:space="preserve"> </w:t>
      </w:r>
      <w:r>
        <w:rPr>
          <w:rFonts w:ascii="Times New Roman" w:hAnsi="Times New Roman"/>
          <w:color w:val="000000"/>
          <w:sz w:val="28"/>
        </w:rPr>
        <w:t>present</w:t>
      </w:r>
      <w:r w:rsidRPr="00E55F43">
        <w:rPr>
          <w:rFonts w:ascii="Times New Roman" w:hAnsi="Times New Roman"/>
          <w:color w:val="000000"/>
          <w:sz w:val="28"/>
          <w:lang w:val="ru-RU"/>
        </w:rPr>
        <w:t xml:space="preserve"> – </w:t>
      </w:r>
      <w:r>
        <w:rPr>
          <w:rFonts w:ascii="Times New Roman" w:hAnsi="Times New Roman"/>
          <w:color w:val="000000"/>
          <w:sz w:val="28"/>
        </w:rPr>
        <w:t>to</w:t>
      </w:r>
      <w:r w:rsidRPr="00E55F43">
        <w:rPr>
          <w:rFonts w:ascii="Times New Roman" w:hAnsi="Times New Roman"/>
          <w:color w:val="000000"/>
          <w:sz w:val="28"/>
          <w:lang w:val="ru-RU"/>
        </w:rPr>
        <w:t xml:space="preserve"> </w:t>
      </w:r>
      <w:r>
        <w:rPr>
          <w:rFonts w:ascii="Times New Roman" w:hAnsi="Times New Roman"/>
          <w:color w:val="000000"/>
          <w:sz w:val="28"/>
        </w:rPr>
        <w:t>present</w:t>
      </w:r>
      <w:r w:rsidRPr="00E55F43">
        <w:rPr>
          <w:rFonts w:ascii="Times New Roman" w:hAnsi="Times New Roman"/>
          <w:color w:val="000000"/>
          <w:sz w:val="28"/>
          <w:lang w:val="ru-RU"/>
        </w:rPr>
        <w:t>), имя существительное от прилагательного (</w:t>
      </w:r>
      <w:r>
        <w:rPr>
          <w:rFonts w:ascii="Times New Roman" w:hAnsi="Times New Roman"/>
          <w:color w:val="000000"/>
          <w:sz w:val="28"/>
        </w:rPr>
        <w:t>rich</w:t>
      </w:r>
      <w:r w:rsidRPr="00E55F43">
        <w:rPr>
          <w:rFonts w:ascii="Times New Roman" w:hAnsi="Times New Roman"/>
          <w:color w:val="000000"/>
          <w:sz w:val="28"/>
          <w:lang w:val="ru-RU"/>
        </w:rPr>
        <w:t xml:space="preserve"> – </w:t>
      </w:r>
      <w:r>
        <w:rPr>
          <w:rFonts w:ascii="Times New Roman" w:hAnsi="Times New Roman"/>
          <w:color w:val="000000"/>
          <w:sz w:val="28"/>
        </w:rPr>
        <w:t>the</w:t>
      </w:r>
      <w:r w:rsidRPr="00E55F43">
        <w:rPr>
          <w:rFonts w:ascii="Times New Roman" w:hAnsi="Times New Roman"/>
          <w:color w:val="000000"/>
          <w:sz w:val="28"/>
          <w:lang w:val="ru-RU"/>
        </w:rPr>
        <w:t xml:space="preserve"> </w:t>
      </w:r>
      <w:r>
        <w:rPr>
          <w:rFonts w:ascii="Times New Roman" w:hAnsi="Times New Roman"/>
          <w:color w:val="000000"/>
          <w:sz w:val="28"/>
        </w:rPr>
        <w:t>rich</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E55F43">
        <w:rPr>
          <w:rFonts w:ascii="Times New Roman" w:hAnsi="Times New Roman"/>
          <w:color w:val="000000"/>
          <w:sz w:val="28"/>
          <w:lang w:val="ru-RU"/>
        </w:rPr>
        <w:t xml:space="preserve"> </w:t>
      </w:r>
      <w:r>
        <w:rPr>
          <w:rFonts w:ascii="Times New Roman" w:hAnsi="Times New Roman"/>
          <w:color w:val="000000"/>
          <w:sz w:val="28"/>
        </w:rPr>
        <w:t>Object</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E55F43">
        <w:rPr>
          <w:rFonts w:ascii="Times New Roman" w:hAnsi="Times New Roman"/>
          <w:color w:val="000000"/>
          <w:sz w:val="28"/>
          <w:lang w:val="ru-RU"/>
        </w:rPr>
        <w:t xml:space="preserve"> </w:t>
      </w:r>
      <w:r>
        <w:rPr>
          <w:rFonts w:ascii="Times New Roman" w:hAnsi="Times New Roman"/>
          <w:color w:val="000000"/>
          <w:sz w:val="28"/>
        </w:rPr>
        <w:t>Perfect</w:t>
      </w:r>
      <w:r w:rsidRPr="00E55F43">
        <w:rPr>
          <w:rFonts w:ascii="Times New Roman" w:hAnsi="Times New Roman"/>
          <w:color w:val="000000"/>
          <w:sz w:val="28"/>
          <w:lang w:val="ru-RU"/>
        </w:rPr>
        <w:t xml:space="preserve"> </w:t>
      </w:r>
      <w:r>
        <w:rPr>
          <w:rFonts w:ascii="Times New Roman" w:hAnsi="Times New Roman"/>
          <w:color w:val="000000"/>
          <w:sz w:val="28"/>
        </w:rPr>
        <w:t>Tense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согласование времён в рамках сложного предложения;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E55F43">
        <w:rPr>
          <w:rFonts w:ascii="Times New Roman" w:hAnsi="Times New Roman"/>
          <w:color w:val="000000"/>
          <w:sz w:val="28"/>
          <w:lang w:val="ru-RU"/>
        </w:rPr>
        <w:t xml:space="preserve">, </w:t>
      </w:r>
      <w:r>
        <w:rPr>
          <w:rFonts w:ascii="Times New Roman" w:hAnsi="Times New Roman"/>
          <w:color w:val="000000"/>
          <w:sz w:val="28"/>
        </w:rPr>
        <w:t>police</w:t>
      </w:r>
      <w:r w:rsidRPr="00E55F43">
        <w:rPr>
          <w:rFonts w:ascii="Times New Roman" w:hAnsi="Times New Roman"/>
          <w:color w:val="000000"/>
          <w:sz w:val="28"/>
          <w:lang w:val="ru-RU"/>
        </w:rPr>
        <w:t>), со сказуемым;</w:t>
      </w:r>
    </w:p>
    <w:p w:rsidR="00110E1F" w:rsidRDefault="003A4434">
      <w:pPr>
        <w:spacing w:after="0" w:line="264" w:lineRule="auto"/>
        <w:ind w:firstLine="600"/>
        <w:jc w:val="both"/>
      </w:pPr>
      <w:proofErr w:type="gramStart"/>
      <w:r>
        <w:rPr>
          <w:rFonts w:ascii="Times New Roman" w:hAnsi="Times New Roman"/>
          <w:color w:val="000000"/>
          <w:sz w:val="28"/>
        </w:rPr>
        <w:t>конструкции</w:t>
      </w:r>
      <w:proofErr w:type="gramEnd"/>
      <w:r>
        <w:rPr>
          <w:rFonts w:ascii="Times New Roman" w:hAnsi="Times New Roman"/>
          <w:color w:val="000000"/>
          <w:sz w:val="28"/>
        </w:rPr>
        <w:t xml:space="preserve"> с глаголами на -ing: to love/hate doing something;</w:t>
      </w:r>
    </w:p>
    <w:p w:rsidR="00110E1F" w:rsidRDefault="003A4434">
      <w:pPr>
        <w:spacing w:after="0" w:line="264" w:lineRule="auto"/>
        <w:ind w:firstLine="600"/>
        <w:jc w:val="both"/>
      </w:pPr>
      <w:proofErr w:type="gramStart"/>
      <w:r>
        <w:rPr>
          <w:rFonts w:ascii="Times New Roman" w:hAnsi="Times New Roman"/>
          <w:color w:val="000000"/>
          <w:sz w:val="28"/>
        </w:rPr>
        <w:t>конструкции</w:t>
      </w:r>
      <w:proofErr w:type="gramEnd"/>
      <w:r>
        <w:rPr>
          <w:rFonts w:ascii="Times New Roman" w:hAnsi="Times New Roman"/>
          <w:color w:val="000000"/>
          <w:sz w:val="28"/>
        </w:rPr>
        <w:t>, содержащие глаголы-связки to be/to look/to feel/to seem;</w:t>
      </w:r>
    </w:p>
    <w:p w:rsidR="00110E1F" w:rsidRDefault="003A4434">
      <w:pPr>
        <w:spacing w:after="0" w:line="264" w:lineRule="auto"/>
        <w:ind w:firstLine="600"/>
        <w:jc w:val="both"/>
      </w:pPr>
      <w:proofErr w:type="gramStart"/>
      <w:r>
        <w:rPr>
          <w:rFonts w:ascii="Times New Roman" w:hAnsi="Times New Roman"/>
          <w:color w:val="000000"/>
          <w:sz w:val="28"/>
        </w:rPr>
        <w:t>конструкции</w:t>
      </w:r>
      <w:proofErr w:type="gramEnd"/>
      <w:r>
        <w:rPr>
          <w:rFonts w:ascii="Times New Roman" w:hAnsi="Times New Roman"/>
          <w:color w:val="000000"/>
          <w:sz w:val="28"/>
        </w:rPr>
        <w:t xml:space="preserve"> be/get used to do something; be/get used doing something;</w:t>
      </w:r>
    </w:p>
    <w:p w:rsidR="00110E1F" w:rsidRDefault="003A4434">
      <w:pPr>
        <w:spacing w:after="0" w:line="264" w:lineRule="auto"/>
        <w:ind w:firstLine="600"/>
        <w:jc w:val="both"/>
      </w:pPr>
      <w:proofErr w:type="gramStart"/>
      <w:r>
        <w:rPr>
          <w:rFonts w:ascii="Times New Roman" w:hAnsi="Times New Roman"/>
          <w:color w:val="000000"/>
          <w:sz w:val="28"/>
        </w:rPr>
        <w:t>конструкцию</w:t>
      </w:r>
      <w:proofErr w:type="gramEnd"/>
      <w:r>
        <w:rPr>
          <w:rFonts w:ascii="Times New Roman" w:hAnsi="Times New Roman"/>
          <w:color w:val="000000"/>
          <w:sz w:val="28"/>
        </w:rPr>
        <w:t xml:space="preserve"> both … and …;</w:t>
      </w:r>
    </w:p>
    <w:p w:rsidR="00110E1F" w:rsidRDefault="003A4434">
      <w:pPr>
        <w:spacing w:after="0" w:line="264" w:lineRule="auto"/>
        <w:ind w:firstLine="600"/>
        <w:jc w:val="both"/>
      </w:pPr>
      <w:proofErr w:type="gramStart"/>
      <w:r>
        <w:rPr>
          <w:rFonts w:ascii="Times New Roman" w:hAnsi="Times New Roman"/>
          <w:color w:val="000000"/>
          <w:sz w:val="28"/>
        </w:rPr>
        <w:t>конструкции</w:t>
      </w:r>
      <w:proofErr w:type="gramEnd"/>
      <w:r>
        <w:rPr>
          <w:rFonts w:ascii="Times New Roman" w:hAnsi="Times New Roman"/>
          <w:color w:val="000000"/>
          <w:sz w:val="28"/>
        </w:rPr>
        <w:t xml:space="preserve"> c глаголами to stop, to remember, to forget (разница в значении to stop doing smth и to stop to do smth);</w:t>
      </w:r>
    </w:p>
    <w:p w:rsidR="00110E1F" w:rsidRDefault="003A4434">
      <w:pPr>
        <w:spacing w:after="0" w:line="264" w:lineRule="auto"/>
        <w:ind w:firstLine="600"/>
        <w:jc w:val="both"/>
      </w:pPr>
      <w:proofErr w:type="gramStart"/>
      <w:r>
        <w:rPr>
          <w:rFonts w:ascii="Times New Roman" w:hAnsi="Times New Roman"/>
          <w:color w:val="000000"/>
          <w:sz w:val="28"/>
        </w:rPr>
        <w:t>глаголы</w:t>
      </w:r>
      <w:proofErr w:type="gramEnd"/>
      <w:r>
        <w:rPr>
          <w:rFonts w:ascii="Times New Roman" w:hAnsi="Times New Roman"/>
          <w:color w:val="000000"/>
          <w:sz w:val="28"/>
        </w:rPr>
        <w:t xml:space="preserve"> в видовременных формах действительного залога в изъявительном наклонении (Past Perfect Tense, Present Perfect Continuous Tense, Future-in-the-Past);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модальные глаголы в косвенной речи в настоящем и прошедшем времени;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наречия </w:t>
      </w:r>
      <w:r>
        <w:rPr>
          <w:rFonts w:ascii="Times New Roman" w:hAnsi="Times New Roman"/>
          <w:color w:val="000000"/>
          <w:sz w:val="28"/>
        </w:rPr>
        <w:t>too</w:t>
      </w:r>
      <w:r w:rsidRPr="00E55F43">
        <w:rPr>
          <w:rFonts w:ascii="Times New Roman" w:hAnsi="Times New Roman"/>
          <w:color w:val="000000"/>
          <w:sz w:val="28"/>
          <w:lang w:val="ru-RU"/>
        </w:rPr>
        <w:t xml:space="preserve"> – </w:t>
      </w:r>
      <w:r>
        <w:rPr>
          <w:rFonts w:ascii="Times New Roman" w:hAnsi="Times New Roman"/>
          <w:color w:val="000000"/>
          <w:sz w:val="28"/>
        </w:rPr>
        <w:t>enough</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 xml:space="preserve">отрицательные местоимения </w:t>
      </w:r>
      <w:r>
        <w:rPr>
          <w:rFonts w:ascii="Times New Roman" w:hAnsi="Times New Roman"/>
          <w:color w:val="000000"/>
          <w:sz w:val="28"/>
        </w:rPr>
        <w:t>no</w:t>
      </w:r>
      <w:r w:rsidRPr="00E55F43">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E55F43">
        <w:rPr>
          <w:rFonts w:ascii="Times New Roman" w:hAnsi="Times New Roman"/>
          <w:color w:val="000000"/>
          <w:sz w:val="28"/>
          <w:lang w:val="ru-RU"/>
        </w:rPr>
        <w:t xml:space="preserve">, </w:t>
      </w:r>
      <w:r>
        <w:rPr>
          <w:rFonts w:ascii="Times New Roman" w:hAnsi="Times New Roman"/>
          <w:color w:val="000000"/>
          <w:sz w:val="28"/>
        </w:rPr>
        <w:t>nothing</w:t>
      </w:r>
      <w:r w:rsidRPr="00E55F43">
        <w:rPr>
          <w:rFonts w:ascii="Times New Roman" w:hAnsi="Times New Roman"/>
          <w:color w:val="000000"/>
          <w:sz w:val="28"/>
          <w:lang w:val="ru-RU"/>
        </w:rPr>
        <w:t xml:space="preserve">, </w:t>
      </w:r>
      <w:r>
        <w:rPr>
          <w:rFonts w:ascii="Times New Roman" w:hAnsi="Times New Roman"/>
          <w:color w:val="000000"/>
          <w:sz w:val="28"/>
        </w:rPr>
        <w:t>etc</w:t>
      </w:r>
      <w:r w:rsidRPr="00E55F43">
        <w:rPr>
          <w:rFonts w:ascii="Times New Roman" w:hAnsi="Times New Roman"/>
          <w:color w:val="000000"/>
          <w:sz w:val="28"/>
          <w:lang w:val="ru-RU"/>
        </w:rPr>
        <w:t xml:space="preserve">.), </w:t>
      </w:r>
      <w:r>
        <w:rPr>
          <w:rFonts w:ascii="Times New Roman" w:hAnsi="Times New Roman"/>
          <w:color w:val="000000"/>
          <w:sz w:val="28"/>
        </w:rPr>
        <w:t>none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5) владеть социокультурными знаниями и умениями: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6) 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8) рассматривать несколько вариантов решения коммуникативной задачи в продуктивных видах речевой деятельности (говорении и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10) использовать иноязычные словари и справочники, в том числе информационно-справочные системы в электронной форме;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11) достигать взаимопонимания в процессе устного и письменного общения с носителями иностранного языка, людьми другой культуры;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 xml:space="preserve">Предметные результаты освоения программы по иностранному (английскому) языку к концу обучения в </w:t>
      </w:r>
      <w:r w:rsidRPr="00E55F43">
        <w:rPr>
          <w:rFonts w:ascii="Times New Roman" w:hAnsi="Times New Roman"/>
          <w:b/>
          <w:i/>
          <w:color w:val="000000"/>
          <w:sz w:val="28"/>
          <w:lang w:val="ru-RU"/>
        </w:rPr>
        <w:t>9 классе: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 владеть основными видами речевой деятельности: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говорение: вести комбинированный диалог, включающий различные виды диалогов (диалог этикетного характера, диалог-побуждение к действию, диалог-расспрос), диалог-обмен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 обобщать и оценивать полученную при чтении информацию;</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120 слов), создавать небольшое письменное высказывание с использованием образца, плана, таблицы, прочитанного (прослушанного) текста (объём высказывания – до 120 слов), заполнять </w:t>
      </w:r>
      <w:r w:rsidRPr="00E55F43">
        <w:rPr>
          <w:rFonts w:ascii="Times New Roman" w:hAnsi="Times New Roman"/>
          <w:color w:val="000000"/>
          <w:sz w:val="28"/>
          <w:lang w:val="ru-RU"/>
        </w:rPr>
        <w:lastRenderedPageBreak/>
        <w:t>таблицу, кратко фиксируя содержание прочитанного (прослушанного) текста, письменно представлять результаты выполненной проектной работы (объём – 100–120 слов);</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владеть орфографическими навыками: правильно писать изученные слова;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3) распознавать в усной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распознавать и употреблять в устной и письменной речи родственные слова, образованные с использованием аффиксации: глаголы с помощью префиксов </w:t>
      </w:r>
      <w:r>
        <w:rPr>
          <w:rFonts w:ascii="Times New Roman" w:hAnsi="Times New Roman"/>
          <w:color w:val="000000"/>
          <w:sz w:val="28"/>
        </w:rPr>
        <w:t>under</w:t>
      </w:r>
      <w:r w:rsidRPr="00E55F43">
        <w:rPr>
          <w:rFonts w:ascii="Times New Roman" w:hAnsi="Times New Roman"/>
          <w:color w:val="000000"/>
          <w:sz w:val="28"/>
          <w:lang w:val="ru-RU"/>
        </w:rPr>
        <w:t xml:space="preserve">-, </w:t>
      </w:r>
      <w:r>
        <w:rPr>
          <w:rFonts w:ascii="Times New Roman" w:hAnsi="Times New Roman"/>
          <w:color w:val="000000"/>
          <w:sz w:val="28"/>
        </w:rPr>
        <w:t>over</w:t>
      </w:r>
      <w:r w:rsidRPr="00E55F43">
        <w:rPr>
          <w:rFonts w:ascii="Times New Roman" w:hAnsi="Times New Roman"/>
          <w:color w:val="000000"/>
          <w:sz w:val="28"/>
          <w:lang w:val="ru-RU"/>
        </w:rPr>
        <w:t xml:space="preserve">-, </w:t>
      </w:r>
      <w:r>
        <w:rPr>
          <w:rFonts w:ascii="Times New Roman" w:hAnsi="Times New Roman"/>
          <w:color w:val="000000"/>
          <w:sz w:val="28"/>
        </w:rPr>
        <w:t>dis</w:t>
      </w:r>
      <w:r w:rsidRPr="00E55F43">
        <w:rPr>
          <w:rFonts w:ascii="Times New Roman" w:hAnsi="Times New Roman"/>
          <w:color w:val="000000"/>
          <w:sz w:val="28"/>
          <w:lang w:val="ru-RU"/>
        </w:rPr>
        <w:t xml:space="preserve">-, </w:t>
      </w:r>
      <w:r>
        <w:rPr>
          <w:rFonts w:ascii="Times New Roman" w:hAnsi="Times New Roman"/>
          <w:color w:val="000000"/>
          <w:sz w:val="28"/>
        </w:rPr>
        <w:t>mis</w:t>
      </w:r>
      <w:r w:rsidRPr="00E55F43">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able</w:t>
      </w:r>
      <w:r w:rsidRPr="00E55F43">
        <w:rPr>
          <w:rFonts w:ascii="Times New Roman" w:hAnsi="Times New Roman"/>
          <w:color w:val="000000"/>
          <w:sz w:val="28"/>
          <w:lang w:val="ru-RU"/>
        </w:rPr>
        <w:t>/-</w:t>
      </w:r>
      <w:r>
        <w:rPr>
          <w:rFonts w:ascii="Times New Roman" w:hAnsi="Times New Roman"/>
          <w:color w:val="000000"/>
          <w:sz w:val="28"/>
        </w:rPr>
        <w:t>ible</w:t>
      </w:r>
      <w:r w:rsidRPr="00E55F43">
        <w:rPr>
          <w:rFonts w:ascii="Times New Roman" w:hAnsi="Times New Roman"/>
          <w:color w:val="000000"/>
          <w:sz w:val="28"/>
          <w:lang w:val="ru-RU"/>
        </w:rPr>
        <w:t xml:space="preserve">, имена существительные с помощью отрицательных префиксов </w:t>
      </w:r>
      <w:r>
        <w:rPr>
          <w:rFonts w:ascii="Times New Roman" w:hAnsi="Times New Roman"/>
          <w:color w:val="000000"/>
          <w:sz w:val="28"/>
        </w:rPr>
        <w:t>in</w:t>
      </w:r>
      <w:r w:rsidRPr="00E55F43">
        <w:rPr>
          <w:rFonts w:ascii="Times New Roman" w:hAnsi="Times New Roman"/>
          <w:color w:val="000000"/>
          <w:sz w:val="28"/>
          <w:lang w:val="ru-RU"/>
        </w:rPr>
        <w:t>-/</w:t>
      </w:r>
      <w:r>
        <w:rPr>
          <w:rFonts w:ascii="Times New Roman" w:hAnsi="Times New Roman"/>
          <w:color w:val="000000"/>
          <w:sz w:val="28"/>
        </w:rPr>
        <w:t>im</w:t>
      </w:r>
      <w:r w:rsidRPr="00E55F43">
        <w:rPr>
          <w:rFonts w:ascii="Times New Roman" w:hAnsi="Times New Roman"/>
          <w:color w:val="000000"/>
          <w:sz w:val="28"/>
          <w:lang w:val="ru-RU"/>
        </w:rPr>
        <w:t>-, сложное прилагательное путём соединения основы числительного с основой существительного с добавлением суффикса -</w:t>
      </w:r>
      <w:r>
        <w:rPr>
          <w:rFonts w:ascii="Times New Roman" w:hAnsi="Times New Roman"/>
          <w:color w:val="000000"/>
          <w:sz w:val="28"/>
        </w:rPr>
        <w:t>ed</w:t>
      </w:r>
      <w:r w:rsidRPr="00E55F43">
        <w:rPr>
          <w:rFonts w:ascii="Times New Roman" w:hAnsi="Times New Roman"/>
          <w:color w:val="000000"/>
          <w:sz w:val="28"/>
          <w:lang w:val="ru-RU"/>
        </w:rPr>
        <w:t xml:space="preserve"> (</w:t>
      </w:r>
      <w:r>
        <w:rPr>
          <w:rFonts w:ascii="Times New Roman" w:hAnsi="Times New Roman"/>
          <w:color w:val="000000"/>
          <w:sz w:val="28"/>
        </w:rPr>
        <w:t>eight</w:t>
      </w:r>
      <w:r w:rsidRPr="00E55F43">
        <w:rPr>
          <w:rFonts w:ascii="Times New Roman" w:hAnsi="Times New Roman"/>
          <w:color w:val="000000"/>
          <w:sz w:val="28"/>
          <w:lang w:val="ru-RU"/>
        </w:rPr>
        <w:t>-</w:t>
      </w:r>
      <w:r>
        <w:rPr>
          <w:rFonts w:ascii="Times New Roman" w:hAnsi="Times New Roman"/>
          <w:color w:val="000000"/>
          <w:sz w:val="28"/>
        </w:rPr>
        <w:t>legged</w:t>
      </w:r>
      <w:r w:rsidRPr="00E55F43">
        <w:rPr>
          <w:rFonts w:ascii="Times New Roman" w:hAnsi="Times New Roman"/>
          <w:color w:val="000000"/>
          <w:sz w:val="28"/>
          <w:lang w:val="ru-RU"/>
        </w:rPr>
        <w:t>), сложное существительное путём соединения основ существительного с предлогом (</w:t>
      </w:r>
      <w:r>
        <w:rPr>
          <w:rFonts w:ascii="Times New Roman" w:hAnsi="Times New Roman"/>
          <w:color w:val="000000"/>
          <w:sz w:val="28"/>
        </w:rPr>
        <w:t>mother</w:t>
      </w:r>
      <w:r w:rsidRPr="00E55F43">
        <w:rPr>
          <w:rFonts w:ascii="Times New Roman" w:hAnsi="Times New Roman"/>
          <w:color w:val="000000"/>
          <w:sz w:val="28"/>
          <w:lang w:val="ru-RU"/>
        </w:rPr>
        <w:t>-</w:t>
      </w:r>
      <w:r>
        <w:rPr>
          <w:rFonts w:ascii="Times New Roman" w:hAnsi="Times New Roman"/>
          <w:color w:val="000000"/>
          <w:sz w:val="28"/>
        </w:rPr>
        <w:t>in</w:t>
      </w:r>
      <w:r w:rsidRPr="00E55F43">
        <w:rPr>
          <w:rFonts w:ascii="Times New Roman" w:hAnsi="Times New Roman"/>
          <w:color w:val="000000"/>
          <w:sz w:val="28"/>
          <w:lang w:val="ru-RU"/>
        </w:rPr>
        <w:t>-</w:t>
      </w:r>
      <w:r>
        <w:rPr>
          <w:rFonts w:ascii="Times New Roman" w:hAnsi="Times New Roman"/>
          <w:color w:val="000000"/>
          <w:sz w:val="28"/>
        </w:rPr>
        <w:t>law</w:t>
      </w:r>
      <w:r w:rsidRPr="00E55F43">
        <w:rPr>
          <w:rFonts w:ascii="Times New Roman" w:hAnsi="Times New Roman"/>
          <w:color w:val="000000"/>
          <w:sz w:val="28"/>
          <w:lang w:val="ru-RU"/>
        </w:rPr>
        <w:t xml:space="preserve">), сложное прилагательное путём соединения основы прилагательного с основой причастия </w:t>
      </w:r>
      <w:r>
        <w:rPr>
          <w:rFonts w:ascii="Times New Roman" w:hAnsi="Times New Roman"/>
          <w:color w:val="000000"/>
          <w:sz w:val="28"/>
        </w:rPr>
        <w:t>I</w:t>
      </w:r>
      <w:r w:rsidRPr="00E55F43">
        <w:rPr>
          <w:rFonts w:ascii="Times New Roman" w:hAnsi="Times New Roman"/>
          <w:color w:val="000000"/>
          <w:sz w:val="28"/>
          <w:lang w:val="ru-RU"/>
        </w:rPr>
        <w:t xml:space="preserve"> (</w:t>
      </w:r>
      <w:r>
        <w:rPr>
          <w:rFonts w:ascii="Times New Roman" w:hAnsi="Times New Roman"/>
          <w:color w:val="000000"/>
          <w:sz w:val="28"/>
        </w:rPr>
        <w:t>nice</w:t>
      </w:r>
      <w:r w:rsidRPr="00E55F43">
        <w:rPr>
          <w:rFonts w:ascii="Times New Roman" w:hAnsi="Times New Roman"/>
          <w:color w:val="000000"/>
          <w:sz w:val="28"/>
          <w:lang w:val="ru-RU"/>
        </w:rPr>
        <w:t>-</w:t>
      </w:r>
      <w:r>
        <w:rPr>
          <w:rFonts w:ascii="Times New Roman" w:hAnsi="Times New Roman"/>
          <w:color w:val="000000"/>
          <w:sz w:val="28"/>
        </w:rPr>
        <w:t>looking</w:t>
      </w:r>
      <w:r w:rsidRPr="00E55F43">
        <w:rPr>
          <w:rFonts w:ascii="Times New Roman" w:hAnsi="Times New Roman"/>
          <w:color w:val="000000"/>
          <w:sz w:val="28"/>
          <w:lang w:val="ru-RU"/>
        </w:rPr>
        <w:t xml:space="preserve">), сложное прилагательное путём соединения наречия с основой причастия </w:t>
      </w:r>
      <w:r>
        <w:rPr>
          <w:rFonts w:ascii="Times New Roman" w:hAnsi="Times New Roman"/>
          <w:color w:val="000000"/>
          <w:sz w:val="28"/>
        </w:rPr>
        <w:t>II</w:t>
      </w:r>
      <w:r w:rsidRPr="00E55F43">
        <w:rPr>
          <w:rFonts w:ascii="Times New Roman" w:hAnsi="Times New Roman"/>
          <w:color w:val="000000"/>
          <w:sz w:val="28"/>
          <w:lang w:val="ru-RU"/>
        </w:rPr>
        <w:t xml:space="preserve"> (</w:t>
      </w:r>
      <w:r>
        <w:rPr>
          <w:rFonts w:ascii="Times New Roman" w:hAnsi="Times New Roman"/>
          <w:color w:val="000000"/>
          <w:sz w:val="28"/>
        </w:rPr>
        <w:t>well</w:t>
      </w:r>
      <w:r w:rsidRPr="00E55F43">
        <w:rPr>
          <w:rFonts w:ascii="Times New Roman" w:hAnsi="Times New Roman"/>
          <w:color w:val="000000"/>
          <w:sz w:val="28"/>
          <w:lang w:val="ru-RU"/>
        </w:rPr>
        <w:t>-</w:t>
      </w:r>
      <w:r>
        <w:rPr>
          <w:rFonts w:ascii="Times New Roman" w:hAnsi="Times New Roman"/>
          <w:color w:val="000000"/>
          <w:sz w:val="28"/>
        </w:rPr>
        <w:t>behaved</w:t>
      </w:r>
      <w:r w:rsidRPr="00E55F43">
        <w:rPr>
          <w:rFonts w:ascii="Times New Roman" w:hAnsi="Times New Roman"/>
          <w:color w:val="000000"/>
          <w:sz w:val="28"/>
          <w:lang w:val="ru-RU"/>
        </w:rPr>
        <w:t>), глагол от прилагательного (</w:t>
      </w:r>
      <w:r>
        <w:rPr>
          <w:rFonts w:ascii="Times New Roman" w:hAnsi="Times New Roman"/>
          <w:color w:val="000000"/>
          <w:sz w:val="28"/>
        </w:rPr>
        <w:t>cool</w:t>
      </w:r>
      <w:r w:rsidRPr="00E55F43">
        <w:rPr>
          <w:rFonts w:ascii="Times New Roman" w:hAnsi="Times New Roman"/>
          <w:color w:val="000000"/>
          <w:sz w:val="28"/>
          <w:lang w:val="ru-RU"/>
        </w:rPr>
        <w:t xml:space="preserve"> – </w:t>
      </w:r>
      <w:r>
        <w:rPr>
          <w:rFonts w:ascii="Times New Roman" w:hAnsi="Times New Roman"/>
          <w:color w:val="000000"/>
          <w:sz w:val="28"/>
        </w:rPr>
        <w:t>to</w:t>
      </w:r>
      <w:r w:rsidRPr="00E55F43">
        <w:rPr>
          <w:rFonts w:ascii="Times New Roman" w:hAnsi="Times New Roman"/>
          <w:color w:val="000000"/>
          <w:sz w:val="28"/>
          <w:lang w:val="ru-RU"/>
        </w:rPr>
        <w:t xml:space="preserve"> </w:t>
      </w:r>
      <w:r>
        <w:rPr>
          <w:rFonts w:ascii="Times New Roman" w:hAnsi="Times New Roman"/>
          <w:color w:val="000000"/>
          <w:sz w:val="28"/>
        </w:rPr>
        <w:t>cool</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lastRenderedPageBreak/>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4) понимать особенности структуры простых и сложных предложений и различных коммуникативных типов предложений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распознавать и употреблять в устной и письменной речи:</w:t>
      </w:r>
    </w:p>
    <w:p w:rsidR="00110E1F" w:rsidRDefault="003A4434">
      <w:pPr>
        <w:spacing w:after="0" w:line="264" w:lineRule="auto"/>
        <w:ind w:firstLine="600"/>
        <w:jc w:val="both"/>
      </w:pPr>
      <w:proofErr w:type="gramStart"/>
      <w:r>
        <w:rPr>
          <w:rFonts w:ascii="Times New Roman" w:hAnsi="Times New Roman"/>
          <w:color w:val="000000"/>
          <w:sz w:val="28"/>
        </w:rPr>
        <w:t>предложения</w:t>
      </w:r>
      <w:proofErr w:type="gramEnd"/>
      <w:r>
        <w:rPr>
          <w:rFonts w:ascii="Times New Roman" w:hAnsi="Times New Roman"/>
          <w:color w:val="000000"/>
          <w:sz w:val="28"/>
        </w:rPr>
        <w:t xml:space="preserve"> со сложным дополнением (Complex Object) (I want to have my hair cut.);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предложения с </w:t>
      </w:r>
      <w:r>
        <w:rPr>
          <w:rFonts w:ascii="Times New Roman" w:hAnsi="Times New Roman"/>
          <w:color w:val="000000"/>
          <w:sz w:val="28"/>
        </w:rPr>
        <w:t>I</w:t>
      </w:r>
      <w:r w:rsidRPr="00E55F43">
        <w:rPr>
          <w:rFonts w:ascii="Times New Roman" w:hAnsi="Times New Roman"/>
          <w:color w:val="000000"/>
          <w:sz w:val="28"/>
          <w:lang w:val="ru-RU"/>
        </w:rPr>
        <w:t xml:space="preserve"> </w:t>
      </w:r>
      <w:r>
        <w:rPr>
          <w:rFonts w:ascii="Times New Roman" w:hAnsi="Times New Roman"/>
          <w:color w:val="000000"/>
          <w:sz w:val="28"/>
        </w:rPr>
        <w:t>wish</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условные предложения нереального характера (</w:t>
      </w:r>
      <w:r>
        <w:rPr>
          <w:rFonts w:ascii="Times New Roman" w:hAnsi="Times New Roman"/>
          <w:color w:val="000000"/>
          <w:sz w:val="28"/>
        </w:rPr>
        <w:t>Conditional</w:t>
      </w:r>
      <w:r w:rsidRPr="00E55F43">
        <w:rPr>
          <w:rFonts w:ascii="Times New Roman" w:hAnsi="Times New Roman"/>
          <w:color w:val="000000"/>
          <w:sz w:val="28"/>
          <w:lang w:val="ru-RU"/>
        </w:rPr>
        <w:t xml:space="preserve"> </w:t>
      </w:r>
      <w:r>
        <w:rPr>
          <w:rFonts w:ascii="Times New Roman" w:hAnsi="Times New Roman"/>
          <w:color w:val="000000"/>
          <w:sz w:val="28"/>
        </w:rPr>
        <w:t>II</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конструкцию для выражения предпочтения </w:t>
      </w:r>
      <w:r>
        <w:rPr>
          <w:rFonts w:ascii="Times New Roman" w:hAnsi="Times New Roman"/>
          <w:color w:val="000000"/>
          <w:sz w:val="28"/>
        </w:rPr>
        <w:t>I</w:t>
      </w:r>
      <w:r w:rsidRPr="00E55F43">
        <w:rPr>
          <w:rFonts w:ascii="Times New Roman" w:hAnsi="Times New Roman"/>
          <w:color w:val="000000"/>
          <w:sz w:val="28"/>
          <w:lang w:val="ru-RU"/>
        </w:rPr>
        <w:t xml:space="preserve"> </w:t>
      </w:r>
      <w:r>
        <w:rPr>
          <w:rFonts w:ascii="Times New Roman" w:hAnsi="Times New Roman"/>
          <w:color w:val="000000"/>
          <w:sz w:val="28"/>
        </w:rPr>
        <w:t>prefer</w:t>
      </w:r>
      <w:r w:rsidRPr="00E55F43">
        <w:rPr>
          <w:rFonts w:ascii="Times New Roman" w:hAnsi="Times New Roman"/>
          <w:color w:val="000000"/>
          <w:sz w:val="28"/>
          <w:lang w:val="ru-RU"/>
        </w:rPr>
        <w:t xml:space="preserve"> …/</w:t>
      </w:r>
      <w:r>
        <w:rPr>
          <w:rFonts w:ascii="Times New Roman" w:hAnsi="Times New Roman"/>
          <w:color w:val="000000"/>
          <w:sz w:val="28"/>
        </w:rPr>
        <w:t>I</w:t>
      </w:r>
      <w:r w:rsidRPr="00E55F43">
        <w:rPr>
          <w:rFonts w:ascii="Times New Roman" w:hAnsi="Times New Roman"/>
          <w:color w:val="000000"/>
          <w:sz w:val="28"/>
          <w:lang w:val="ru-RU"/>
        </w:rPr>
        <w:t>’</w:t>
      </w:r>
      <w:r>
        <w:rPr>
          <w:rFonts w:ascii="Times New Roman" w:hAnsi="Times New Roman"/>
          <w:color w:val="000000"/>
          <w:sz w:val="28"/>
        </w:rPr>
        <w:t>d</w:t>
      </w:r>
      <w:r w:rsidRPr="00E55F43">
        <w:rPr>
          <w:rFonts w:ascii="Times New Roman" w:hAnsi="Times New Roman"/>
          <w:color w:val="000000"/>
          <w:sz w:val="28"/>
          <w:lang w:val="ru-RU"/>
        </w:rPr>
        <w:t xml:space="preserve"> </w:t>
      </w:r>
      <w:r>
        <w:rPr>
          <w:rFonts w:ascii="Times New Roman" w:hAnsi="Times New Roman"/>
          <w:color w:val="000000"/>
          <w:sz w:val="28"/>
        </w:rPr>
        <w:t>prefer</w:t>
      </w:r>
      <w:r w:rsidRPr="00E55F43">
        <w:rPr>
          <w:rFonts w:ascii="Times New Roman" w:hAnsi="Times New Roman"/>
          <w:color w:val="000000"/>
          <w:sz w:val="28"/>
          <w:lang w:val="ru-RU"/>
        </w:rPr>
        <w:t xml:space="preserve"> …/</w:t>
      </w:r>
      <w:r>
        <w:rPr>
          <w:rFonts w:ascii="Times New Roman" w:hAnsi="Times New Roman"/>
          <w:color w:val="000000"/>
          <w:sz w:val="28"/>
        </w:rPr>
        <w:t>I</w:t>
      </w:r>
      <w:r w:rsidRPr="00E55F43">
        <w:rPr>
          <w:rFonts w:ascii="Times New Roman" w:hAnsi="Times New Roman"/>
          <w:color w:val="000000"/>
          <w:sz w:val="28"/>
          <w:lang w:val="ru-RU"/>
        </w:rPr>
        <w:t>’</w:t>
      </w:r>
      <w:r>
        <w:rPr>
          <w:rFonts w:ascii="Times New Roman" w:hAnsi="Times New Roman"/>
          <w:color w:val="000000"/>
          <w:sz w:val="28"/>
        </w:rPr>
        <w:t>d</w:t>
      </w:r>
      <w:r w:rsidRPr="00E55F43">
        <w:rPr>
          <w:rFonts w:ascii="Times New Roman" w:hAnsi="Times New Roman"/>
          <w:color w:val="000000"/>
          <w:sz w:val="28"/>
          <w:lang w:val="ru-RU"/>
        </w:rPr>
        <w:t xml:space="preserve"> </w:t>
      </w:r>
      <w:r>
        <w:rPr>
          <w:rFonts w:ascii="Times New Roman" w:hAnsi="Times New Roman"/>
          <w:color w:val="000000"/>
          <w:sz w:val="28"/>
        </w:rPr>
        <w:t>rather</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предложения с конструкцией </w:t>
      </w:r>
      <w:r>
        <w:rPr>
          <w:rFonts w:ascii="Times New Roman" w:hAnsi="Times New Roman"/>
          <w:color w:val="000000"/>
          <w:sz w:val="28"/>
        </w:rPr>
        <w:t>either</w:t>
      </w:r>
      <w:r w:rsidRPr="00E55F43">
        <w:rPr>
          <w:rFonts w:ascii="Times New Roman" w:hAnsi="Times New Roman"/>
          <w:color w:val="000000"/>
          <w:sz w:val="28"/>
          <w:lang w:val="ru-RU"/>
        </w:rPr>
        <w:t xml:space="preserve"> … </w:t>
      </w:r>
      <w:r>
        <w:rPr>
          <w:rFonts w:ascii="Times New Roman" w:hAnsi="Times New Roman"/>
          <w:color w:val="000000"/>
          <w:sz w:val="28"/>
        </w:rPr>
        <w:t>or</w:t>
      </w:r>
      <w:r w:rsidRPr="00E55F43">
        <w:rPr>
          <w:rFonts w:ascii="Times New Roman" w:hAnsi="Times New Roman"/>
          <w:color w:val="000000"/>
          <w:sz w:val="28"/>
          <w:lang w:val="ru-RU"/>
        </w:rPr>
        <w:t xml:space="preserve">, </w:t>
      </w:r>
      <w:r>
        <w:rPr>
          <w:rFonts w:ascii="Times New Roman" w:hAnsi="Times New Roman"/>
          <w:color w:val="000000"/>
          <w:sz w:val="28"/>
        </w:rPr>
        <w:t>neither</w:t>
      </w:r>
      <w:r w:rsidRPr="00E55F43">
        <w:rPr>
          <w:rFonts w:ascii="Times New Roman" w:hAnsi="Times New Roman"/>
          <w:color w:val="000000"/>
          <w:sz w:val="28"/>
          <w:lang w:val="ru-RU"/>
        </w:rPr>
        <w:t xml:space="preserve"> … </w:t>
      </w:r>
      <w:r>
        <w:rPr>
          <w:rFonts w:ascii="Times New Roman" w:hAnsi="Times New Roman"/>
          <w:color w:val="000000"/>
          <w:sz w:val="28"/>
        </w:rPr>
        <w:t>nor</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 xml:space="preserve">формы страдательного залога </w:t>
      </w:r>
      <w:r>
        <w:rPr>
          <w:rFonts w:ascii="Times New Roman" w:hAnsi="Times New Roman"/>
          <w:color w:val="000000"/>
          <w:sz w:val="28"/>
        </w:rPr>
        <w:t>Present</w:t>
      </w:r>
      <w:r w:rsidRPr="00E55F43">
        <w:rPr>
          <w:rFonts w:ascii="Times New Roman" w:hAnsi="Times New Roman"/>
          <w:color w:val="000000"/>
          <w:sz w:val="28"/>
          <w:lang w:val="ru-RU"/>
        </w:rPr>
        <w:t xml:space="preserve"> </w:t>
      </w:r>
      <w:r>
        <w:rPr>
          <w:rFonts w:ascii="Times New Roman" w:hAnsi="Times New Roman"/>
          <w:color w:val="000000"/>
          <w:sz w:val="28"/>
        </w:rPr>
        <w:t>Perfect</w:t>
      </w:r>
      <w:r w:rsidRPr="00E55F43">
        <w:rPr>
          <w:rFonts w:ascii="Times New Roman" w:hAnsi="Times New Roman"/>
          <w:color w:val="000000"/>
          <w:sz w:val="28"/>
          <w:lang w:val="ru-RU"/>
        </w:rPr>
        <w:t xml:space="preserve"> </w:t>
      </w:r>
      <w:r>
        <w:rPr>
          <w:rFonts w:ascii="Times New Roman" w:hAnsi="Times New Roman"/>
          <w:color w:val="000000"/>
          <w:sz w:val="28"/>
        </w:rPr>
        <w:t>Passive</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порядок следования имён прилагательных (</w:t>
      </w:r>
      <w:r>
        <w:rPr>
          <w:rFonts w:ascii="Times New Roman" w:hAnsi="Times New Roman"/>
          <w:color w:val="000000"/>
          <w:sz w:val="28"/>
        </w:rPr>
        <w:t>nice</w:t>
      </w:r>
      <w:r w:rsidRPr="00E55F43">
        <w:rPr>
          <w:rFonts w:ascii="Times New Roman" w:hAnsi="Times New Roman"/>
          <w:color w:val="000000"/>
          <w:sz w:val="28"/>
          <w:lang w:val="ru-RU"/>
        </w:rPr>
        <w:t xml:space="preserve"> </w:t>
      </w:r>
      <w:r>
        <w:rPr>
          <w:rFonts w:ascii="Times New Roman" w:hAnsi="Times New Roman"/>
          <w:color w:val="000000"/>
          <w:sz w:val="28"/>
        </w:rPr>
        <w:t>long</w:t>
      </w:r>
      <w:r w:rsidRPr="00E55F43">
        <w:rPr>
          <w:rFonts w:ascii="Times New Roman" w:hAnsi="Times New Roman"/>
          <w:color w:val="000000"/>
          <w:sz w:val="28"/>
          <w:lang w:val="ru-RU"/>
        </w:rPr>
        <w:t xml:space="preserve"> </w:t>
      </w:r>
      <w:r>
        <w:rPr>
          <w:rFonts w:ascii="Times New Roman" w:hAnsi="Times New Roman"/>
          <w:color w:val="000000"/>
          <w:sz w:val="28"/>
        </w:rPr>
        <w:t>blond</w:t>
      </w:r>
      <w:r w:rsidRPr="00E55F43">
        <w:rPr>
          <w:rFonts w:ascii="Times New Roman" w:hAnsi="Times New Roman"/>
          <w:color w:val="000000"/>
          <w:sz w:val="28"/>
          <w:lang w:val="ru-RU"/>
        </w:rPr>
        <w:t xml:space="preserve"> </w:t>
      </w:r>
      <w:r>
        <w:rPr>
          <w:rFonts w:ascii="Times New Roman" w:hAnsi="Times New Roman"/>
          <w:color w:val="000000"/>
          <w:sz w:val="28"/>
        </w:rPr>
        <w:t>hair</w:t>
      </w:r>
      <w:r w:rsidRPr="00E55F43">
        <w:rPr>
          <w:rFonts w:ascii="Times New Roman" w:hAnsi="Times New Roman"/>
          <w:color w:val="000000"/>
          <w:sz w:val="28"/>
          <w:lang w:val="ru-RU"/>
        </w:rPr>
        <w:t>);</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5) владеть социокультурными знаниями и умениями: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выражать модальные значения, чувства и эмоции;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иметь элементарные представления о различных вариантах английского языка;</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7) рассматривать несколько вариантов решения коммуникативной задачи в продуктивных видах речевой деятельности (говорении и письменной речи);</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8) участвовать в несложных учебных проектах с использованием материалов на английском языке с применением информационно-</w:t>
      </w:r>
      <w:r w:rsidRPr="00E55F43">
        <w:rPr>
          <w:rFonts w:ascii="Times New Roman" w:hAnsi="Times New Roman"/>
          <w:color w:val="000000"/>
          <w:sz w:val="28"/>
          <w:lang w:val="ru-RU"/>
        </w:rPr>
        <w:lastRenderedPageBreak/>
        <w:t>коммуникативных технологий, соблюдая правила информационной безопасности при работе в сети Интернет;</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9) использовать иноязычные словари и справочники, в том числе информационно-справочные системы в электронной форме;</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10) достигать взаимопонимания в процессе устного и письменного общения с носителями иностранного языка, людьми другой культуры;</w:t>
      </w:r>
    </w:p>
    <w:p w:rsidR="00110E1F" w:rsidRPr="00E55F43" w:rsidRDefault="003A4434">
      <w:pPr>
        <w:spacing w:after="0" w:line="264" w:lineRule="auto"/>
        <w:ind w:firstLine="600"/>
        <w:jc w:val="both"/>
        <w:rPr>
          <w:lang w:val="ru-RU"/>
        </w:rPr>
      </w:pPr>
      <w:r w:rsidRPr="00E55F43">
        <w:rPr>
          <w:rFonts w:ascii="Times New Roman" w:hAnsi="Times New Roman"/>
          <w:color w:val="000000"/>
          <w:sz w:val="28"/>
          <w:lang w:val="ru-RU"/>
        </w:rPr>
        <w:t>11)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110E1F" w:rsidRPr="00E55F43" w:rsidRDefault="00110E1F">
      <w:pPr>
        <w:rPr>
          <w:lang w:val="ru-RU"/>
        </w:rPr>
        <w:sectPr w:rsidR="00110E1F" w:rsidRPr="00E55F43">
          <w:pgSz w:w="11906" w:h="16383"/>
          <w:pgMar w:top="1134" w:right="850" w:bottom="1134" w:left="1701" w:header="720" w:footer="720" w:gutter="0"/>
          <w:cols w:space="720"/>
        </w:sectPr>
      </w:pPr>
    </w:p>
    <w:p w:rsidR="00110E1F" w:rsidRDefault="003A4434">
      <w:pPr>
        <w:spacing w:after="0"/>
        <w:ind w:left="120"/>
      </w:pPr>
      <w:bookmarkStart w:id="6" w:name="block-7258458"/>
      <w:bookmarkEnd w:id="5"/>
      <w:r w:rsidRPr="00E55F43">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110E1F" w:rsidRDefault="003A4434">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398"/>
        <w:gridCol w:w="1841"/>
        <w:gridCol w:w="1910"/>
        <w:gridCol w:w="2403"/>
      </w:tblGrid>
      <w:tr w:rsidR="00110E1F">
        <w:trPr>
          <w:trHeight w:val="144"/>
          <w:tblCellSpacing w:w="20" w:type="nil"/>
        </w:trPr>
        <w:tc>
          <w:tcPr>
            <w:tcW w:w="412"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 п/п </w:t>
            </w:r>
          </w:p>
          <w:p w:rsidR="00110E1F" w:rsidRDefault="00110E1F">
            <w:pPr>
              <w:spacing w:after="0"/>
              <w:ind w:left="135"/>
            </w:pPr>
          </w:p>
        </w:tc>
        <w:tc>
          <w:tcPr>
            <w:tcW w:w="3960"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Наименование разделов и тем программы </w:t>
            </w:r>
          </w:p>
          <w:p w:rsidR="00110E1F" w:rsidRDefault="00110E1F">
            <w:pPr>
              <w:spacing w:after="0"/>
              <w:ind w:left="135"/>
            </w:pPr>
          </w:p>
        </w:tc>
        <w:tc>
          <w:tcPr>
            <w:tcW w:w="0" w:type="auto"/>
            <w:gridSpan w:val="3"/>
            <w:tcMar>
              <w:top w:w="50" w:type="dxa"/>
              <w:left w:w="100" w:type="dxa"/>
            </w:tcMar>
            <w:vAlign w:val="center"/>
          </w:tcPr>
          <w:p w:rsidR="00110E1F" w:rsidRDefault="003A4434">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Электронные (цифровые) образовательные ресурсы </w:t>
            </w:r>
          </w:p>
          <w:p w:rsidR="00110E1F" w:rsidRDefault="00110E1F">
            <w:pPr>
              <w:spacing w:after="0"/>
              <w:ind w:left="135"/>
            </w:pPr>
          </w:p>
        </w:tc>
      </w:tr>
      <w:tr w:rsidR="00110E1F">
        <w:trPr>
          <w:trHeight w:val="144"/>
          <w:tblCellSpacing w:w="20" w:type="nil"/>
        </w:trPr>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c>
          <w:tcPr>
            <w:tcW w:w="889"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Всего </w:t>
            </w:r>
          </w:p>
          <w:p w:rsidR="00110E1F" w:rsidRDefault="00110E1F">
            <w:pPr>
              <w:spacing w:after="0"/>
              <w:ind w:left="135"/>
            </w:pPr>
          </w:p>
        </w:tc>
        <w:tc>
          <w:tcPr>
            <w:tcW w:w="1598"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Контрольные работы </w:t>
            </w:r>
          </w:p>
          <w:p w:rsidR="00110E1F" w:rsidRDefault="00110E1F">
            <w:pPr>
              <w:spacing w:after="0"/>
              <w:ind w:left="135"/>
            </w:pPr>
          </w:p>
        </w:tc>
        <w:tc>
          <w:tcPr>
            <w:tcW w:w="1692"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Практические работы </w:t>
            </w:r>
          </w:p>
          <w:p w:rsidR="00110E1F" w:rsidRDefault="00110E1F">
            <w:pPr>
              <w:spacing w:after="0"/>
              <w:ind w:left="135"/>
            </w:pPr>
          </w:p>
        </w:tc>
        <w:tc>
          <w:tcPr>
            <w:tcW w:w="0" w:type="auto"/>
            <w:vMerge/>
            <w:tcBorders>
              <w:top w:val="nil"/>
            </w:tcBorders>
            <w:tcMar>
              <w:top w:w="50" w:type="dxa"/>
              <w:left w:w="100" w:type="dxa"/>
            </w:tcMar>
          </w:tcPr>
          <w:p w:rsidR="00110E1F" w:rsidRDefault="00110E1F"/>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Моя семья. Мои друзья. Семейные праздники: день рождения, Новый год</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2</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3</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Досуг и увлечения (хобби) современного подростка (чтение, кино, спорт)</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4</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Здоровый образ жизни: режим труда и отдыха, здоровое питание</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5</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6</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Школа, школьная жизнь, школьная форма, изучаемые предметы.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9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7</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Каникулы в различное время года. </w:t>
            </w:r>
            <w:r>
              <w:rPr>
                <w:rFonts w:ascii="Times New Roman" w:hAnsi="Times New Roman"/>
                <w:color w:val="000000"/>
                <w:sz w:val="24"/>
              </w:rPr>
              <w:t>Виды отдыха</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9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8</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Погода</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9</w:t>
            </w:r>
          </w:p>
        </w:tc>
        <w:tc>
          <w:tcPr>
            <w:tcW w:w="3960" w:type="dxa"/>
            <w:tcMar>
              <w:top w:w="50" w:type="dxa"/>
              <w:left w:w="100" w:type="dxa"/>
            </w:tcMar>
            <w:vAlign w:val="center"/>
          </w:tcPr>
          <w:p w:rsidR="00110E1F" w:rsidRDefault="003A4434">
            <w:pPr>
              <w:spacing w:after="0"/>
              <w:ind w:left="135"/>
            </w:pPr>
            <w:r>
              <w:rPr>
                <w:rFonts w:ascii="Times New Roman" w:hAnsi="Times New Roman"/>
                <w:color w:val="000000"/>
                <w:sz w:val="24"/>
              </w:rPr>
              <w:t>Родной город (село). Транспорт</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8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10</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Родная страна и страна (страны) изучаемого языка. Их географическое положение, столицы, </w:t>
            </w:r>
            <w:r w:rsidRPr="00E55F43">
              <w:rPr>
                <w:rFonts w:ascii="Times New Roman" w:hAnsi="Times New Roman"/>
                <w:color w:val="000000"/>
                <w:sz w:val="24"/>
                <w:lang w:val="ru-RU"/>
              </w:rPr>
              <w:lastRenderedPageBreak/>
              <w:t>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lastRenderedPageBreak/>
              <w:t xml:space="preserve"> </w:t>
            </w:r>
            <w:r>
              <w:rPr>
                <w:rFonts w:ascii="Times New Roman" w:hAnsi="Times New Roman"/>
                <w:color w:val="000000"/>
                <w:sz w:val="24"/>
              </w:rPr>
              <w:t xml:space="preserve">17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lastRenderedPageBreak/>
              <w:t>11</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Выдающиеся люди родной страны и страны (стран) изучаемого языка: писатели, поэты</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0" w:type="auto"/>
            <w:gridSpan w:val="2"/>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110E1F" w:rsidRDefault="00110E1F"/>
        </w:tc>
      </w:tr>
    </w:tbl>
    <w:p w:rsidR="00110E1F" w:rsidRDefault="00110E1F">
      <w:pPr>
        <w:sectPr w:rsidR="00110E1F">
          <w:pgSz w:w="16383" w:h="11906" w:orient="landscape"/>
          <w:pgMar w:top="1134" w:right="850" w:bottom="1134" w:left="1701" w:header="720" w:footer="720" w:gutter="0"/>
          <w:cols w:space="720"/>
        </w:sectPr>
      </w:pPr>
    </w:p>
    <w:p w:rsidR="00110E1F" w:rsidRDefault="003A4434">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398"/>
        <w:gridCol w:w="1841"/>
        <w:gridCol w:w="1910"/>
        <w:gridCol w:w="2403"/>
      </w:tblGrid>
      <w:tr w:rsidR="00110E1F">
        <w:trPr>
          <w:trHeight w:val="144"/>
          <w:tblCellSpacing w:w="20" w:type="nil"/>
        </w:trPr>
        <w:tc>
          <w:tcPr>
            <w:tcW w:w="412"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 п/п </w:t>
            </w:r>
          </w:p>
          <w:p w:rsidR="00110E1F" w:rsidRDefault="00110E1F">
            <w:pPr>
              <w:spacing w:after="0"/>
              <w:ind w:left="135"/>
            </w:pPr>
          </w:p>
        </w:tc>
        <w:tc>
          <w:tcPr>
            <w:tcW w:w="3960"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Наименование разделов и тем программы </w:t>
            </w:r>
          </w:p>
          <w:p w:rsidR="00110E1F" w:rsidRDefault="00110E1F">
            <w:pPr>
              <w:spacing w:after="0"/>
              <w:ind w:left="135"/>
            </w:pPr>
          </w:p>
        </w:tc>
        <w:tc>
          <w:tcPr>
            <w:tcW w:w="0" w:type="auto"/>
            <w:gridSpan w:val="3"/>
            <w:tcMar>
              <w:top w:w="50" w:type="dxa"/>
              <w:left w:w="100" w:type="dxa"/>
            </w:tcMar>
            <w:vAlign w:val="center"/>
          </w:tcPr>
          <w:p w:rsidR="00110E1F" w:rsidRDefault="003A4434">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Электронные (цифровые) образовательные ресурсы </w:t>
            </w:r>
          </w:p>
          <w:p w:rsidR="00110E1F" w:rsidRDefault="00110E1F">
            <w:pPr>
              <w:spacing w:after="0"/>
              <w:ind w:left="135"/>
            </w:pPr>
          </w:p>
        </w:tc>
      </w:tr>
      <w:tr w:rsidR="00110E1F">
        <w:trPr>
          <w:trHeight w:val="144"/>
          <w:tblCellSpacing w:w="20" w:type="nil"/>
        </w:trPr>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c>
          <w:tcPr>
            <w:tcW w:w="889"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Всего </w:t>
            </w:r>
          </w:p>
          <w:p w:rsidR="00110E1F" w:rsidRDefault="00110E1F">
            <w:pPr>
              <w:spacing w:after="0"/>
              <w:ind w:left="135"/>
            </w:pPr>
          </w:p>
        </w:tc>
        <w:tc>
          <w:tcPr>
            <w:tcW w:w="1598"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Контрольные работы </w:t>
            </w:r>
          </w:p>
          <w:p w:rsidR="00110E1F" w:rsidRDefault="00110E1F">
            <w:pPr>
              <w:spacing w:after="0"/>
              <w:ind w:left="135"/>
            </w:pPr>
          </w:p>
        </w:tc>
        <w:tc>
          <w:tcPr>
            <w:tcW w:w="1692"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Практические работы </w:t>
            </w:r>
          </w:p>
          <w:p w:rsidR="00110E1F" w:rsidRDefault="00110E1F">
            <w:pPr>
              <w:spacing w:after="0"/>
              <w:ind w:left="135"/>
            </w:pPr>
          </w:p>
        </w:tc>
        <w:tc>
          <w:tcPr>
            <w:tcW w:w="0" w:type="auto"/>
            <w:vMerge/>
            <w:tcBorders>
              <w:top w:val="nil"/>
            </w:tcBorders>
            <w:tcMar>
              <w:top w:w="50" w:type="dxa"/>
              <w:left w:w="100" w:type="dxa"/>
            </w:tcMar>
          </w:tcPr>
          <w:p w:rsidR="00110E1F" w:rsidRDefault="00110E1F"/>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Семейные праздники</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2</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3</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Досуг и увлечения (хобби) современного подростка (чтение, кино, театр, спорт)</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4</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Здоровый образ жизни: режим труда и отдыха, фитнес, сбалансированное питание</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5</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6</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7</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Каникулы в различное время года. Виды отдыха. Путешествия по России и иностранным странам</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8</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4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9</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Жизнь в городе и сельской местности. Описание родного города (села). Транспорт</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19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10</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Родная страна и страна (страны) </w:t>
            </w:r>
            <w:r w:rsidRPr="00E55F43">
              <w:rPr>
                <w:rFonts w:ascii="Times New Roman" w:hAnsi="Times New Roman"/>
                <w:color w:val="000000"/>
                <w:sz w:val="24"/>
                <w:lang w:val="ru-RU"/>
              </w:rPr>
              <w:lastRenderedPageBreak/>
              <w:t>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lastRenderedPageBreak/>
              <w:t xml:space="preserve"> </w:t>
            </w:r>
            <w:r>
              <w:rPr>
                <w:rFonts w:ascii="Times New Roman" w:hAnsi="Times New Roman"/>
                <w:color w:val="000000"/>
                <w:sz w:val="24"/>
              </w:rPr>
              <w:t xml:space="preserve">15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lastRenderedPageBreak/>
              <w:t>11</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Выдающиеся люди родной страны и страны (стран) изучаемого языка: писатели, поэты, учёные</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0" w:type="auto"/>
            <w:gridSpan w:val="2"/>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110E1F" w:rsidRDefault="00110E1F"/>
        </w:tc>
      </w:tr>
    </w:tbl>
    <w:p w:rsidR="00110E1F" w:rsidRDefault="00110E1F">
      <w:pPr>
        <w:sectPr w:rsidR="00110E1F">
          <w:pgSz w:w="16383" w:h="11906" w:orient="landscape"/>
          <w:pgMar w:top="1134" w:right="850" w:bottom="1134" w:left="1701" w:header="720" w:footer="720" w:gutter="0"/>
          <w:cols w:space="720"/>
        </w:sectPr>
      </w:pPr>
    </w:p>
    <w:p w:rsidR="00110E1F" w:rsidRDefault="003A4434">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398"/>
        <w:gridCol w:w="1841"/>
        <w:gridCol w:w="1910"/>
        <w:gridCol w:w="2403"/>
      </w:tblGrid>
      <w:tr w:rsidR="00110E1F">
        <w:trPr>
          <w:trHeight w:val="144"/>
          <w:tblCellSpacing w:w="20" w:type="nil"/>
        </w:trPr>
        <w:tc>
          <w:tcPr>
            <w:tcW w:w="412"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 п/п </w:t>
            </w:r>
          </w:p>
          <w:p w:rsidR="00110E1F" w:rsidRDefault="00110E1F">
            <w:pPr>
              <w:spacing w:after="0"/>
              <w:ind w:left="135"/>
            </w:pPr>
          </w:p>
        </w:tc>
        <w:tc>
          <w:tcPr>
            <w:tcW w:w="3960"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Наименование разделов и тем программы </w:t>
            </w:r>
          </w:p>
          <w:p w:rsidR="00110E1F" w:rsidRDefault="00110E1F">
            <w:pPr>
              <w:spacing w:after="0"/>
              <w:ind w:left="135"/>
            </w:pPr>
          </w:p>
        </w:tc>
        <w:tc>
          <w:tcPr>
            <w:tcW w:w="0" w:type="auto"/>
            <w:gridSpan w:val="3"/>
            <w:tcMar>
              <w:top w:w="50" w:type="dxa"/>
              <w:left w:w="100" w:type="dxa"/>
            </w:tcMar>
            <w:vAlign w:val="center"/>
          </w:tcPr>
          <w:p w:rsidR="00110E1F" w:rsidRDefault="003A4434">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Электронные (цифровые) образовательные ресурсы </w:t>
            </w:r>
          </w:p>
          <w:p w:rsidR="00110E1F" w:rsidRDefault="00110E1F">
            <w:pPr>
              <w:spacing w:after="0"/>
              <w:ind w:left="135"/>
            </w:pPr>
          </w:p>
        </w:tc>
      </w:tr>
      <w:tr w:rsidR="00110E1F">
        <w:trPr>
          <w:trHeight w:val="144"/>
          <w:tblCellSpacing w:w="20" w:type="nil"/>
        </w:trPr>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c>
          <w:tcPr>
            <w:tcW w:w="889"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Всего </w:t>
            </w:r>
          </w:p>
          <w:p w:rsidR="00110E1F" w:rsidRDefault="00110E1F">
            <w:pPr>
              <w:spacing w:after="0"/>
              <w:ind w:left="135"/>
            </w:pPr>
          </w:p>
        </w:tc>
        <w:tc>
          <w:tcPr>
            <w:tcW w:w="1598"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Контрольные работы </w:t>
            </w:r>
          </w:p>
          <w:p w:rsidR="00110E1F" w:rsidRDefault="00110E1F">
            <w:pPr>
              <w:spacing w:after="0"/>
              <w:ind w:left="135"/>
            </w:pPr>
          </w:p>
        </w:tc>
        <w:tc>
          <w:tcPr>
            <w:tcW w:w="1692"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Практические работы </w:t>
            </w:r>
          </w:p>
          <w:p w:rsidR="00110E1F" w:rsidRDefault="00110E1F">
            <w:pPr>
              <w:spacing w:after="0"/>
              <w:ind w:left="135"/>
            </w:pPr>
          </w:p>
        </w:tc>
        <w:tc>
          <w:tcPr>
            <w:tcW w:w="0" w:type="auto"/>
            <w:vMerge/>
            <w:tcBorders>
              <w:top w:val="nil"/>
            </w:tcBorders>
            <w:tcMar>
              <w:top w:w="50" w:type="dxa"/>
              <w:left w:w="100" w:type="dxa"/>
            </w:tcMar>
          </w:tcPr>
          <w:p w:rsidR="00110E1F" w:rsidRDefault="00110E1F"/>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Взаимоотношения в семье и с друзьями. Семейные праздники. Обязанности по дому</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2</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3</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Досуг и увлечения (хобби) современного подростка (чтение, кино, театр, музей, спорт, музыка)</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4</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Здоровый образ жизни: режим труда и отдыха, фитнес, сбалансированное питание</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5</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6</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8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7</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Каникулы в различное время года. Виды отдыха. Путешествия по России и зарубежным странам</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8</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8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9</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Жизнь в городе и сельской местности. </w:t>
            </w:r>
            <w:r w:rsidRPr="00E55F43">
              <w:rPr>
                <w:rFonts w:ascii="Times New Roman" w:hAnsi="Times New Roman"/>
                <w:color w:val="000000"/>
                <w:sz w:val="24"/>
                <w:lang w:val="ru-RU"/>
              </w:rPr>
              <w:lastRenderedPageBreak/>
              <w:t>Описание родного города (села). Транспорт</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lastRenderedPageBreak/>
              <w:t xml:space="preserve"> </w:t>
            </w:r>
            <w:r>
              <w:rPr>
                <w:rFonts w:ascii="Times New Roman" w:hAnsi="Times New Roman"/>
                <w:color w:val="000000"/>
                <w:sz w:val="24"/>
              </w:rPr>
              <w:t xml:space="preserve">9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lastRenderedPageBreak/>
              <w:t>10</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Средства массовой информации (телевидение, журналы, Интернет)</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11</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12</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Выдающиеся люди родной страны и страны (стран) изучаемого языка: учёные, писатели, поэты, спортсмены</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9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0" w:type="auto"/>
            <w:gridSpan w:val="2"/>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110E1F" w:rsidRDefault="00110E1F"/>
        </w:tc>
      </w:tr>
    </w:tbl>
    <w:p w:rsidR="00110E1F" w:rsidRDefault="00110E1F">
      <w:pPr>
        <w:sectPr w:rsidR="00110E1F">
          <w:pgSz w:w="16383" w:h="11906" w:orient="landscape"/>
          <w:pgMar w:top="1134" w:right="850" w:bottom="1134" w:left="1701" w:header="720" w:footer="720" w:gutter="0"/>
          <w:cols w:space="720"/>
        </w:sectPr>
      </w:pPr>
    </w:p>
    <w:p w:rsidR="00110E1F" w:rsidRDefault="003A4434">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398"/>
        <w:gridCol w:w="1841"/>
        <w:gridCol w:w="1910"/>
        <w:gridCol w:w="2403"/>
      </w:tblGrid>
      <w:tr w:rsidR="00110E1F">
        <w:trPr>
          <w:trHeight w:val="144"/>
          <w:tblCellSpacing w:w="20" w:type="nil"/>
        </w:trPr>
        <w:tc>
          <w:tcPr>
            <w:tcW w:w="412"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 п/п </w:t>
            </w:r>
          </w:p>
          <w:p w:rsidR="00110E1F" w:rsidRDefault="00110E1F">
            <w:pPr>
              <w:spacing w:after="0"/>
              <w:ind w:left="135"/>
            </w:pPr>
          </w:p>
        </w:tc>
        <w:tc>
          <w:tcPr>
            <w:tcW w:w="3960"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Наименование разделов и тем программы </w:t>
            </w:r>
          </w:p>
          <w:p w:rsidR="00110E1F" w:rsidRDefault="00110E1F">
            <w:pPr>
              <w:spacing w:after="0"/>
              <w:ind w:left="135"/>
            </w:pPr>
          </w:p>
        </w:tc>
        <w:tc>
          <w:tcPr>
            <w:tcW w:w="0" w:type="auto"/>
            <w:gridSpan w:val="3"/>
            <w:tcMar>
              <w:top w:w="50" w:type="dxa"/>
              <w:left w:w="100" w:type="dxa"/>
            </w:tcMar>
            <w:vAlign w:val="center"/>
          </w:tcPr>
          <w:p w:rsidR="00110E1F" w:rsidRDefault="003A4434">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Электронные (цифровые) образовательные ресурсы </w:t>
            </w:r>
          </w:p>
          <w:p w:rsidR="00110E1F" w:rsidRDefault="00110E1F">
            <w:pPr>
              <w:spacing w:after="0"/>
              <w:ind w:left="135"/>
            </w:pPr>
          </w:p>
        </w:tc>
      </w:tr>
      <w:tr w:rsidR="00110E1F">
        <w:trPr>
          <w:trHeight w:val="144"/>
          <w:tblCellSpacing w:w="20" w:type="nil"/>
        </w:trPr>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c>
          <w:tcPr>
            <w:tcW w:w="889"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Всего </w:t>
            </w:r>
          </w:p>
          <w:p w:rsidR="00110E1F" w:rsidRDefault="00110E1F">
            <w:pPr>
              <w:spacing w:after="0"/>
              <w:ind w:left="135"/>
            </w:pPr>
          </w:p>
        </w:tc>
        <w:tc>
          <w:tcPr>
            <w:tcW w:w="1598"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Контрольные работы </w:t>
            </w:r>
          </w:p>
          <w:p w:rsidR="00110E1F" w:rsidRDefault="00110E1F">
            <w:pPr>
              <w:spacing w:after="0"/>
              <w:ind w:left="135"/>
            </w:pPr>
          </w:p>
        </w:tc>
        <w:tc>
          <w:tcPr>
            <w:tcW w:w="1692"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Практические работы </w:t>
            </w:r>
          </w:p>
          <w:p w:rsidR="00110E1F" w:rsidRDefault="00110E1F">
            <w:pPr>
              <w:spacing w:after="0"/>
              <w:ind w:left="135"/>
            </w:pPr>
          </w:p>
        </w:tc>
        <w:tc>
          <w:tcPr>
            <w:tcW w:w="0" w:type="auto"/>
            <w:vMerge/>
            <w:tcBorders>
              <w:top w:val="nil"/>
            </w:tcBorders>
            <w:tcMar>
              <w:top w:w="50" w:type="dxa"/>
              <w:left w:w="100" w:type="dxa"/>
            </w:tcMar>
          </w:tcPr>
          <w:p w:rsidR="00110E1F" w:rsidRDefault="00110E1F"/>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Взаимоотношения в семье и с друзьями. Семейные праздники. Обязанности по дому</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9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2</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9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3</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Досуг и увлечения (хобби) современного подростка (чтение, кино, театр, музей, спорт, музыка)</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4</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Здоровый образ жизни: режим труда и отдыха, фитнес, сбалансированное питание</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5</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6</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10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7</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Каникулы в различное время года. Виды отдыха. Путешествия по России и зарубежным странам</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8</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13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9</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Жизнь в городе и сельской местности. </w:t>
            </w:r>
            <w:r w:rsidRPr="00E55F43">
              <w:rPr>
                <w:rFonts w:ascii="Times New Roman" w:hAnsi="Times New Roman"/>
                <w:color w:val="000000"/>
                <w:sz w:val="24"/>
                <w:lang w:val="ru-RU"/>
              </w:rPr>
              <w:lastRenderedPageBreak/>
              <w:t>Описание родного города (села). Транспорт</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lastRenderedPageBreak/>
              <w:t xml:space="preserve"> </w:t>
            </w:r>
            <w:r>
              <w:rPr>
                <w:rFonts w:ascii="Times New Roman" w:hAnsi="Times New Roman"/>
                <w:color w:val="000000"/>
                <w:sz w:val="24"/>
              </w:rPr>
              <w:t xml:space="preserve">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lastRenderedPageBreak/>
              <w:t>10</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Средства массовой информации (телевидение, журналы, Интернет)</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11</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12</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Выдающиеся люди родной страны и страны (стран) изучаемого языка: учёные, писатели, поэты, спортсмены</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0" w:type="auto"/>
            <w:gridSpan w:val="2"/>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110E1F" w:rsidRDefault="00110E1F"/>
        </w:tc>
      </w:tr>
    </w:tbl>
    <w:p w:rsidR="00110E1F" w:rsidRDefault="00110E1F">
      <w:pPr>
        <w:sectPr w:rsidR="00110E1F">
          <w:pgSz w:w="16383" w:h="11906" w:orient="landscape"/>
          <w:pgMar w:top="1134" w:right="850" w:bottom="1134" w:left="1701" w:header="720" w:footer="720" w:gutter="0"/>
          <w:cols w:space="720"/>
        </w:sectPr>
      </w:pPr>
    </w:p>
    <w:p w:rsidR="00110E1F" w:rsidRDefault="003A4434">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398"/>
        <w:gridCol w:w="1841"/>
        <w:gridCol w:w="1910"/>
        <w:gridCol w:w="2403"/>
      </w:tblGrid>
      <w:tr w:rsidR="00110E1F">
        <w:trPr>
          <w:trHeight w:val="144"/>
          <w:tblCellSpacing w:w="20" w:type="nil"/>
        </w:trPr>
        <w:tc>
          <w:tcPr>
            <w:tcW w:w="412"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 п/п </w:t>
            </w:r>
          </w:p>
          <w:p w:rsidR="00110E1F" w:rsidRDefault="00110E1F">
            <w:pPr>
              <w:spacing w:after="0"/>
              <w:ind w:left="135"/>
            </w:pPr>
          </w:p>
        </w:tc>
        <w:tc>
          <w:tcPr>
            <w:tcW w:w="3960"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Наименование разделов и тем программы </w:t>
            </w:r>
          </w:p>
          <w:p w:rsidR="00110E1F" w:rsidRDefault="00110E1F">
            <w:pPr>
              <w:spacing w:after="0"/>
              <w:ind w:left="135"/>
            </w:pPr>
          </w:p>
        </w:tc>
        <w:tc>
          <w:tcPr>
            <w:tcW w:w="0" w:type="auto"/>
            <w:gridSpan w:val="3"/>
            <w:tcMar>
              <w:top w:w="50" w:type="dxa"/>
              <w:left w:w="100" w:type="dxa"/>
            </w:tcMar>
            <w:vAlign w:val="center"/>
          </w:tcPr>
          <w:p w:rsidR="00110E1F" w:rsidRDefault="003A4434">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Электронные (цифровые) образовательные ресурсы </w:t>
            </w:r>
          </w:p>
          <w:p w:rsidR="00110E1F" w:rsidRDefault="00110E1F">
            <w:pPr>
              <w:spacing w:after="0"/>
              <w:ind w:left="135"/>
            </w:pPr>
          </w:p>
        </w:tc>
      </w:tr>
      <w:tr w:rsidR="00110E1F">
        <w:trPr>
          <w:trHeight w:val="144"/>
          <w:tblCellSpacing w:w="20" w:type="nil"/>
        </w:trPr>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c>
          <w:tcPr>
            <w:tcW w:w="889"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Всего </w:t>
            </w:r>
          </w:p>
          <w:p w:rsidR="00110E1F" w:rsidRDefault="00110E1F">
            <w:pPr>
              <w:spacing w:after="0"/>
              <w:ind w:left="135"/>
            </w:pPr>
          </w:p>
        </w:tc>
        <w:tc>
          <w:tcPr>
            <w:tcW w:w="1598"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Контрольные работы </w:t>
            </w:r>
          </w:p>
          <w:p w:rsidR="00110E1F" w:rsidRDefault="00110E1F">
            <w:pPr>
              <w:spacing w:after="0"/>
              <w:ind w:left="135"/>
            </w:pPr>
          </w:p>
        </w:tc>
        <w:tc>
          <w:tcPr>
            <w:tcW w:w="1692"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Практические работы </w:t>
            </w:r>
          </w:p>
          <w:p w:rsidR="00110E1F" w:rsidRDefault="00110E1F">
            <w:pPr>
              <w:spacing w:after="0"/>
              <w:ind w:left="135"/>
            </w:pPr>
          </w:p>
        </w:tc>
        <w:tc>
          <w:tcPr>
            <w:tcW w:w="0" w:type="auto"/>
            <w:vMerge/>
            <w:tcBorders>
              <w:top w:val="nil"/>
            </w:tcBorders>
            <w:tcMar>
              <w:top w:w="50" w:type="dxa"/>
              <w:left w:w="100" w:type="dxa"/>
            </w:tcMar>
          </w:tcPr>
          <w:p w:rsidR="00110E1F" w:rsidRDefault="00110E1F"/>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Конфликты и их разрешение</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11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2</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3</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Досуг и увлечения (хобби) современного подростка (чтение, кино, театр, музыка, музей, спорт, живопись; компьютерные игры). </w:t>
            </w:r>
            <w:r>
              <w:rPr>
                <w:rFonts w:ascii="Times New Roman" w:hAnsi="Times New Roman"/>
                <w:color w:val="000000"/>
                <w:sz w:val="24"/>
              </w:rPr>
              <w:t>Роль книги в жизни подростка</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14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4</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10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5</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Покупки: одежда, обувь и продукты питания. </w:t>
            </w:r>
            <w:r>
              <w:rPr>
                <w:rFonts w:ascii="Times New Roman" w:hAnsi="Times New Roman"/>
                <w:color w:val="000000"/>
                <w:sz w:val="24"/>
              </w:rPr>
              <w:t>Карманные деньги. Молодёжная мода</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4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6</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Школа, школьная жизнь, изучаемые предметы и отношение к ним. Взаимоотношения в школе: проблемы и их решение.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5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7</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Виды отдыха в различное время года. Путешествия по России и иностранным странам. </w:t>
            </w:r>
            <w:r>
              <w:rPr>
                <w:rFonts w:ascii="Times New Roman" w:hAnsi="Times New Roman"/>
                <w:color w:val="000000"/>
                <w:sz w:val="24"/>
              </w:rPr>
              <w:t>Транспорт</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12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lastRenderedPageBreak/>
              <w:t>8</w:t>
            </w:r>
          </w:p>
        </w:tc>
        <w:tc>
          <w:tcPr>
            <w:tcW w:w="3960"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Природа: флора и фауна. Проблемы экологии. Защита окружающей среды. Климат, погода. </w:t>
            </w:r>
            <w:r>
              <w:rPr>
                <w:rFonts w:ascii="Times New Roman" w:hAnsi="Times New Roman"/>
                <w:color w:val="000000"/>
                <w:sz w:val="24"/>
              </w:rPr>
              <w:t>Стихийные бедствия</w:t>
            </w:r>
          </w:p>
        </w:tc>
        <w:tc>
          <w:tcPr>
            <w:tcW w:w="889"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11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9</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Средства массовой информации (телевидение, радио, пресса, Интернет)</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10</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412" w:type="dxa"/>
            <w:tcMar>
              <w:top w:w="50" w:type="dxa"/>
              <w:left w:w="100" w:type="dxa"/>
            </w:tcMar>
            <w:vAlign w:val="center"/>
          </w:tcPr>
          <w:p w:rsidR="00110E1F" w:rsidRDefault="003A4434">
            <w:pPr>
              <w:spacing w:after="0"/>
            </w:pPr>
            <w:r>
              <w:rPr>
                <w:rFonts w:ascii="Times New Roman" w:hAnsi="Times New Roman"/>
                <w:color w:val="000000"/>
                <w:sz w:val="24"/>
              </w:rPr>
              <w:t>11</w:t>
            </w:r>
          </w:p>
        </w:tc>
        <w:tc>
          <w:tcPr>
            <w:tcW w:w="3960"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tc>
        <w:tc>
          <w:tcPr>
            <w:tcW w:w="889"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110E1F" w:rsidRDefault="00110E1F">
            <w:pPr>
              <w:spacing w:after="0"/>
              <w:ind w:left="135"/>
              <w:jc w:val="center"/>
            </w:pPr>
          </w:p>
        </w:tc>
        <w:tc>
          <w:tcPr>
            <w:tcW w:w="2403" w:type="dxa"/>
            <w:tcMar>
              <w:top w:w="50" w:type="dxa"/>
              <w:left w:w="100" w:type="dxa"/>
            </w:tcMar>
            <w:vAlign w:val="center"/>
          </w:tcPr>
          <w:p w:rsidR="00110E1F" w:rsidRDefault="00110E1F">
            <w:pPr>
              <w:spacing w:after="0"/>
              <w:ind w:left="135"/>
            </w:pPr>
          </w:p>
        </w:tc>
      </w:tr>
      <w:tr w:rsidR="00110E1F">
        <w:trPr>
          <w:trHeight w:val="144"/>
          <w:tblCellSpacing w:w="20" w:type="nil"/>
        </w:trPr>
        <w:tc>
          <w:tcPr>
            <w:tcW w:w="0" w:type="auto"/>
            <w:gridSpan w:val="2"/>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110E1F" w:rsidRDefault="00110E1F"/>
        </w:tc>
      </w:tr>
    </w:tbl>
    <w:p w:rsidR="00110E1F" w:rsidRPr="00270B3D" w:rsidRDefault="00110E1F">
      <w:pPr>
        <w:rPr>
          <w:lang w:val="ru-RU"/>
        </w:rPr>
        <w:sectPr w:rsidR="00110E1F" w:rsidRPr="00270B3D">
          <w:pgSz w:w="16383" w:h="11906" w:orient="landscape"/>
          <w:pgMar w:top="1134" w:right="850" w:bottom="1134" w:left="1701" w:header="720" w:footer="720" w:gutter="0"/>
          <w:cols w:space="720"/>
        </w:sectPr>
      </w:pPr>
    </w:p>
    <w:p w:rsidR="00270B3D" w:rsidRDefault="00270B3D" w:rsidP="00270B3D">
      <w:pPr>
        <w:tabs>
          <w:tab w:val="left" w:pos="4198"/>
        </w:tabs>
        <w:rPr>
          <w:lang w:val="ru-RU"/>
        </w:rPr>
      </w:pPr>
    </w:p>
    <w:p w:rsidR="00270B3D" w:rsidRDefault="00270B3D" w:rsidP="00270B3D">
      <w:pPr>
        <w:rPr>
          <w:lang w:val="ru-RU"/>
        </w:rPr>
      </w:pPr>
    </w:p>
    <w:p w:rsidR="00110E1F" w:rsidRPr="00270B3D" w:rsidRDefault="00110E1F" w:rsidP="00270B3D">
      <w:pPr>
        <w:rPr>
          <w:lang w:val="ru-RU"/>
        </w:rPr>
        <w:sectPr w:rsidR="00110E1F" w:rsidRPr="00270B3D">
          <w:pgSz w:w="16383" w:h="11906" w:orient="landscape"/>
          <w:pgMar w:top="1134" w:right="850" w:bottom="1134" w:left="1701" w:header="720" w:footer="720" w:gutter="0"/>
          <w:cols w:space="720"/>
        </w:sectPr>
      </w:pPr>
    </w:p>
    <w:p w:rsidR="00110E1F" w:rsidRDefault="00270B3D" w:rsidP="00270B3D">
      <w:pPr>
        <w:spacing w:after="0"/>
      </w:pPr>
      <w:bookmarkStart w:id="7" w:name="block-7258459"/>
      <w:bookmarkEnd w:id="6"/>
      <w:r>
        <w:rPr>
          <w:rFonts w:ascii="Times New Roman" w:hAnsi="Times New Roman"/>
          <w:b/>
          <w:color w:val="000000"/>
          <w:sz w:val="28"/>
        </w:rPr>
        <w:lastRenderedPageBreak/>
        <w:t>ПОУРОЧНОЕ ПЛАНИРОВАНИЕ</w:t>
      </w:r>
      <w:r w:rsidR="003A4434">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6"/>
        <w:gridCol w:w="4180"/>
        <w:gridCol w:w="1043"/>
        <w:gridCol w:w="1841"/>
        <w:gridCol w:w="1910"/>
        <w:gridCol w:w="1347"/>
        <w:gridCol w:w="2873"/>
      </w:tblGrid>
      <w:tr w:rsidR="00110E1F" w:rsidTr="00E55F43">
        <w:trPr>
          <w:trHeight w:val="144"/>
          <w:tblCellSpacing w:w="20" w:type="nil"/>
        </w:trPr>
        <w:tc>
          <w:tcPr>
            <w:tcW w:w="802"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 п/п </w:t>
            </w:r>
          </w:p>
          <w:p w:rsidR="00110E1F" w:rsidRDefault="00110E1F">
            <w:pPr>
              <w:spacing w:after="0"/>
              <w:ind w:left="135"/>
            </w:pPr>
          </w:p>
        </w:tc>
        <w:tc>
          <w:tcPr>
            <w:tcW w:w="4179"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Тема урока </w:t>
            </w:r>
          </w:p>
          <w:p w:rsidR="00110E1F" w:rsidRDefault="00110E1F">
            <w:pPr>
              <w:spacing w:after="0"/>
              <w:ind w:left="135"/>
            </w:pPr>
          </w:p>
        </w:tc>
        <w:tc>
          <w:tcPr>
            <w:tcW w:w="0" w:type="auto"/>
            <w:gridSpan w:val="3"/>
            <w:tcMar>
              <w:top w:w="50" w:type="dxa"/>
              <w:left w:w="100" w:type="dxa"/>
            </w:tcMar>
            <w:vAlign w:val="center"/>
          </w:tcPr>
          <w:p w:rsidR="00110E1F" w:rsidRDefault="003A4434">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Дата изучения </w:t>
            </w:r>
          </w:p>
          <w:p w:rsidR="00110E1F" w:rsidRDefault="00110E1F">
            <w:pPr>
              <w:spacing w:after="0"/>
              <w:ind w:left="135"/>
            </w:pPr>
          </w:p>
        </w:tc>
        <w:tc>
          <w:tcPr>
            <w:tcW w:w="2873"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Электронные цифровые образовательные ресурсы </w:t>
            </w:r>
          </w:p>
          <w:p w:rsidR="00110E1F" w:rsidRDefault="00110E1F">
            <w:pPr>
              <w:spacing w:after="0"/>
              <w:ind w:left="135"/>
            </w:pPr>
          </w:p>
        </w:tc>
      </w:tr>
      <w:tr w:rsidR="00110E1F" w:rsidTr="00E55F43">
        <w:trPr>
          <w:trHeight w:val="144"/>
          <w:tblCellSpacing w:w="20" w:type="nil"/>
        </w:trPr>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c>
          <w:tcPr>
            <w:tcW w:w="1088"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Всего </w:t>
            </w:r>
          </w:p>
          <w:p w:rsidR="00110E1F" w:rsidRDefault="00110E1F">
            <w:pPr>
              <w:spacing w:after="0"/>
              <w:ind w:left="135"/>
            </w:pPr>
          </w:p>
        </w:tc>
        <w:tc>
          <w:tcPr>
            <w:tcW w:w="1841"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Контрольные работы </w:t>
            </w:r>
          </w:p>
          <w:p w:rsidR="00110E1F" w:rsidRDefault="00110E1F">
            <w:pPr>
              <w:spacing w:after="0"/>
              <w:ind w:left="135"/>
            </w:pPr>
          </w:p>
        </w:tc>
        <w:tc>
          <w:tcPr>
            <w:tcW w:w="1910"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Практические работы </w:t>
            </w:r>
          </w:p>
          <w:p w:rsidR="00110E1F" w:rsidRDefault="00110E1F">
            <w:pPr>
              <w:spacing w:after="0"/>
              <w:ind w:left="135"/>
            </w:pPr>
          </w:p>
        </w:tc>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Английский алфавит (I).</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/83514</w:t>
              </w:r>
              <w:r>
                <w:rPr>
                  <w:rFonts w:ascii="Times New Roman" w:hAnsi="Times New Roman"/>
                  <w:color w:val="0000FF"/>
                  <w:u w:val="single"/>
                </w:rPr>
                <w:t>d</w:t>
              </w:r>
              <w:r w:rsidRPr="00E55F43">
                <w:rPr>
                  <w:rFonts w:ascii="Times New Roman" w:hAnsi="Times New Roman"/>
                  <w:color w:val="0000FF"/>
                  <w:u w:val="single"/>
                  <w:lang w:val="ru-RU"/>
                </w:rPr>
                <w:t>30</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Английский алфавит (II).</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/83514</w:t>
              </w:r>
              <w:r>
                <w:rPr>
                  <w:rFonts w:ascii="Times New Roman" w:hAnsi="Times New Roman"/>
                  <w:color w:val="0000FF"/>
                  <w:u w:val="single"/>
                </w:rPr>
                <w:t>d</w:t>
              </w:r>
              <w:r w:rsidRPr="00E55F43">
                <w:rPr>
                  <w:rFonts w:ascii="Times New Roman" w:hAnsi="Times New Roman"/>
                  <w:color w:val="0000FF"/>
                  <w:u w:val="single"/>
                  <w:lang w:val="ru-RU"/>
                </w:rPr>
                <w:t>30</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Английский алфавит (III).</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/835159</w:t>
              </w:r>
              <w:r>
                <w:rPr>
                  <w:rFonts w:ascii="Times New Roman" w:hAnsi="Times New Roman"/>
                  <w:color w:val="0000FF"/>
                  <w:u w:val="single"/>
                </w:rPr>
                <w:t>e</w:t>
              </w:r>
              <w:r w:rsidRPr="00E55F43">
                <w:rPr>
                  <w:rFonts w:ascii="Times New Roman" w:hAnsi="Times New Roman"/>
                  <w:color w:val="0000FF"/>
                  <w:u w:val="single"/>
                  <w:lang w:val="ru-RU"/>
                </w:rPr>
                <w:t>2</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Английский алфавит (IV).</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/83515</w:t>
              </w:r>
              <w:r>
                <w:rPr>
                  <w:rFonts w:ascii="Times New Roman" w:hAnsi="Times New Roman"/>
                  <w:color w:val="0000FF"/>
                  <w:u w:val="single"/>
                </w:rPr>
                <w:t>bcc</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Числительные. Имена.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/83514</w:t>
              </w:r>
              <w:r>
                <w:rPr>
                  <w:rFonts w:ascii="Times New Roman" w:hAnsi="Times New Roman"/>
                  <w:color w:val="0000FF"/>
                  <w:u w:val="single"/>
                </w:rPr>
                <w:t>efc</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Цвета.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/83516</w:t>
              </w:r>
              <w:r>
                <w:rPr>
                  <w:rFonts w:ascii="Times New Roman" w:hAnsi="Times New Roman"/>
                  <w:color w:val="0000FF"/>
                  <w:u w:val="single"/>
                </w:rPr>
                <w:t>f</w:t>
              </w:r>
              <w:r w:rsidRPr="00E55F43">
                <w:rPr>
                  <w:rFonts w:ascii="Times New Roman" w:hAnsi="Times New Roman"/>
                  <w:color w:val="0000FF"/>
                  <w:u w:val="single"/>
                  <w:lang w:val="ru-RU"/>
                </w:rPr>
                <w:t>40</w:t>
              </w:r>
            </w:hyperlink>
            <w:r w:rsidRPr="00E55F43">
              <w:rPr>
                <w:rFonts w:ascii="Times New Roman" w:hAnsi="Times New Roman"/>
                <w:color w:val="000000"/>
                <w:sz w:val="24"/>
                <w:lang w:val="ru-RU"/>
              </w:rPr>
              <w:t xml:space="preserve"> </w:t>
            </w:r>
            <w:hyperlink r:id="rId1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/8351712</w:t>
              </w:r>
              <w:r>
                <w:rPr>
                  <w:rFonts w:ascii="Times New Roman" w:hAnsi="Times New Roman"/>
                  <w:color w:val="0000FF"/>
                  <w:u w:val="single"/>
                </w:rPr>
                <w:t>a</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Глаголы. Места.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/8351609</w:t>
              </w:r>
              <w:r>
                <w:rPr>
                  <w:rFonts w:ascii="Times New Roman" w:hAnsi="Times New Roman"/>
                  <w:color w:val="0000FF"/>
                  <w:u w:val="single"/>
                </w:rPr>
                <w:t>a</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Школьные принадлежности. Классно-урочные выражения.</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/83518002</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№1 по теме «Вводный модуль».</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/83515</w:t>
              </w:r>
              <w:r>
                <w:rPr>
                  <w:rFonts w:ascii="Times New Roman" w:hAnsi="Times New Roman"/>
                  <w:color w:val="0000FF"/>
                  <w:u w:val="single"/>
                </w:rPr>
                <w:t>ea</w:t>
              </w:r>
              <w:r w:rsidRPr="00E55F43">
                <w:rPr>
                  <w:rFonts w:ascii="Times New Roman" w:hAnsi="Times New Roman"/>
                  <w:color w:val="0000FF"/>
                  <w:u w:val="single"/>
                  <w:lang w:val="ru-RU"/>
                </w:rPr>
                <w:t>6</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10</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Работа над ошибками.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/83516252</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Школа!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lastRenderedPageBreak/>
              <w:t>12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Снова в школу!</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Любимые предметы.</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/8351655</w:t>
              </w:r>
              <w:r>
                <w:rPr>
                  <w:rFonts w:ascii="Times New Roman" w:hAnsi="Times New Roman"/>
                  <w:color w:val="0000FF"/>
                  <w:u w:val="single"/>
                </w:rPr>
                <w:t>e</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Школы в Англии.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/835163</w:t>
              </w:r>
              <w:r>
                <w:rPr>
                  <w:rFonts w:ascii="Times New Roman" w:hAnsi="Times New Roman"/>
                  <w:color w:val="0000FF"/>
                  <w:u w:val="single"/>
                </w:rPr>
                <w:t>f</w:t>
              </w:r>
              <w:r w:rsidRPr="00E55F43">
                <w:rPr>
                  <w:rFonts w:ascii="Times New Roman" w:hAnsi="Times New Roman"/>
                  <w:color w:val="0000FF"/>
                  <w:u w:val="single"/>
                  <w:lang w:val="ru-RU"/>
                </w:rPr>
                <w:t>6</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Школьная жизнь.</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1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/83516</w:t>
              </w:r>
              <w:r>
                <w:rPr>
                  <w:rFonts w:ascii="Times New Roman" w:hAnsi="Times New Roman"/>
                  <w:color w:val="0000FF"/>
                  <w:u w:val="single"/>
                </w:rPr>
                <w:t>c</w:t>
              </w:r>
              <w:r w:rsidRPr="00E55F43">
                <w:rPr>
                  <w:rFonts w:ascii="Times New Roman" w:hAnsi="Times New Roman"/>
                  <w:color w:val="0000FF"/>
                  <w:u w:val="single"/>
                  <w:lang w:val="ru-RU"/>
                </w:rPr>
                <w:t>0</w:t>
              </w:r>
              <w:r>
                <w:rPr>
                  <w:rFonts w:ascii="Times New Roman" w:hAnsi="Times New Roman"/>
                  <w:color w:val="0000FF"/>
                  <w:u w:val="single"/>
                </w:rPr>
                <w:t>c</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16</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Приветствия.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/83516</w:t>
              </w:r>
              <w:r>
                <w:rPr>
                  <w:rFonts w:ascii="Times New Roman" w:hAnsi="Times New Roman"/>
                  <w:color w:val="0000FF"/>
                  <w:u w:val="single"/>
                </w:rPr>
                <w:t>dba</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17</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Гражданство.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18</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Мои уроки.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19</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№2 по теме «Школа».</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20</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Работа над ошибками.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Я из …</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/8351997</w:t>
              </w:r>
              <w:r>
                <w:rPr>
                  <w:rFonts w:ascii="Times New Roman" w:hAnsi="Times New Roman"/>
                  <w:color w:val="0000FF"/>
                  <w:u w:val="single"/>
                </w:rPr>
                <w:t>a</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Мои вещи.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/8351760</w:t>
              </w:r>
              <w:r>
                <w:rPr>
                  <w:rFonts w:ascii="Times New Roman" w:hAnsi="Times New Roman"/>
                  <w:color w:val="0000FF"/>
                  <w:u w:val="single"/>
                </w:rPr>
                <w:t>c</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Моя коллекция.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Сувениры из Великобритании.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/835196</w:t>
              </w:r>
              <w:r>
                <w:rPr>
                  <w:rFonts w:ascii="Times New Roman" w:hAnsi="Times New Roman"/>
                  <w:color w:val="0000FF"/>
                  <w:u w:val="single"/>
                </w:rPr>
                <w:t>d</w:t>
              </w:r>
              <w:r w:rsidRPr="00E55F43">
                <w:rPr>
                  <w:rFonts w:ascii="Times New Roman" w:hAnsi="Times New Roman"/>
                  <w:color w:val="0000FF"/>
                  <w:u w:val="single"/>
                  <w:lang w:val="ru-RU"/>
                </w:rPr>
                <w:t>2</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Наша страна.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/83518174</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26</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Покупка сувениров.</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/83518174</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27</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Англоговорящие страны.</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a</w:t>
              </w:r>
              <w:r w:rsidRPr="00E55F43">
                <w:rPr>
                  <w:rFonts w:ascii="Times New Roman" w:hAnsi="Times New Roman"/>
                  <w:color w:val="0000FF"/>
                  <w:u w:val="single"/>
                  <w:lang w:val="ru-RU"/>
                </w:rPr>
                <w:t>618</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28</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Контрольная работа №3 по теме </w:t>
            </w:r>
            <w:r w:rsidRPr="00E55F43">
              <w:rPr>
                <w:rFonts w:ascii="Times New Roman" w:hAnsi="Times New Roman"/>
                <w:color w:val="000000"/>
                <w:sz w:val="24"/>
                <w:lang w:val="ru-RU"/>
              </w:rPr>
              <w:lastRenderedPageBreak/>
              <w:t>«Известные люди».</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lastRenderedPageBreak/>
              <w:t>29</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Дома.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/835197</w:t>
              </w:r>
              <w:r>
                <w:rPr>
                  <w:rFonts w:ascii="Times New Roman" w:hAnsi="Times New Roman"/>
                  <w:color w:val="0000FF"/>
                  <w:u w:val="single"/>
                </w:rPr>
                <w:t>fe</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30</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С новосельем!</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/83518</w:t>
              </w:r>
              <w:r>
                <w:rPr>
                  <w:rFonts w:ascii="Times New Roman" w:hAnsi="Times New Roman"/>
                  <w:color w:val="0000FF"/>
                  <w:u w:val="single"/>
                </w:rPr>
                <w:t>e</w:t>
              </w:r>
              <w:r w:rsidRPr="00E55F43">
                <w:rPr>
                  <w:rFonts w:ascii="Times New Roman" w:hAnsi="Times New Roman"/>
                  <w:color w:val="0000FF"/>
                  <w:u w:val="single"/>
                  <w:lang w:val="ru-RU"/>
                </w:rPr>
                <w:t>12</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Моя комната.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2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/835193</w:t>
              </w:r>
              <w:r>
                <w:rPr>
                  <w:rFonts w:ascii="Times New Roman" w:hAnsi="Times New Roman"/>
                  <w:color w:val="0000FF"/>
                  <w:u w:val="single"/>
                </w:rPr>
                <w:t>e</w:t>
              </w:r>
              <w:r w:rsidRPr="00E55F43">
                <w:rPr>
                  <w:rFonts w:ascii="Times New Roman" w:hAnsi="Times New Roman"/>
                  <w:color w:val="0000FF"/>
                  <w:u w:val="single"/>
                  <w:lang w:val="ru-RU"/>
                </w:rPr>
                <w:t>4</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Типичный английский дом.</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Дома.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Осмотр дома.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/83518</w:t>
              </w:r>
              <w:r>
                <w:rPr>
                  <w:rFonts w:ascii="Times New Roman" w:hAnsi="Times New Roman"/>
                  <w:color w:val="0000FF"/>
                  <w:u w:val="single"/>
                </w:rPr>
                <w:t>cbe</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Тадж-Махал.</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36</w:t>
            </w:r>
          </w:p>
        </w:tc>
        <w:tc>
          <w:tcPr>
            <w:tcW w:w="4179"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Домашнее чтение. Книга для чтения. </w:t>
            </w:r>
            <w:r>
              <w:rPr>
                <w:rFonts w:ascii="Times New Roman" w:hAnsi="Times New Roman"/>
                <w:color w:val="000000"/>
                <w:sz w:val="24"/>
              </w:rPr>
              <w:t>«Джек и бобовое зернышко».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c</w:t>
              </w:r>
              <w:r w:rsidRPr="00E55F43">
                <w:rPr>
                  <w:rFonts w:ascii="Times New Roman" w:hAnsi="Times New Roman"/>
                  <w:color w:val="0000FF"/>
                  <w:u w:val="single"/>
                  <w:lang w:val="ru-RU"/>
                </w:rPr>
                <w:t>5</w:t>
              </w:r>
              <w:r>
                <w:rPr>
                  <w:rFonts w:ascii="Times New Roman" w:hAnsi="Times New Roman"/>
                  <w:color w:val="0000FF"/>
                  <w:u w:val="single"/>
                </w:rPr>
                <w:t>bc</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37</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№3 по теме «Мой дом».</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38</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Работа над ошибками.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39</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Конструкции there is/there are. (</w:t>
            </w:r>
            <w:proofErr w:type="gramStart"/>
            <w:r>
              <w:rPr>
                <w:rFonts w:ascii="Times New Roman" w:hAnsi="Times New Roman"/>
                <w:color w:val="000000"/>
                <w:sz w:val="24"/>
              </w:rPr>
              <w:t>повторение</w:t>
            </w:r>
            <w:proofErr w:type="gramEnd"/>
            <w:r>
              <w:rPr>
                <w:rFonts w:ascii="Times New Roman" w:hAnsi="Times New Roman"/>
                <w:color w:val="000000"/>
                <w:sz w:val="24"/>
              </w:rPr>
              <w:t>).</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40</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Моя семья!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/83519</w:t>
              </w:r>
              <w:r>
                <w:rPr>
                  <w:rFonts w:ascii="Times New Roman" w:hAnsi="Times New Roman"/>
                  <w:color w:val="0000FF"/>
                  <w:u w:val="single"/>
                </w:rPr>
                <w:t>f</w:t>
              </w:r>
              <w:r w:rsidRPr="00E55F43">
                <w:rPr>
                  <w:rFonts w:ascii="Times New Roman" w:hAnsi="Times New Roman"/>
                  <w:color w:val="0000FF"/>
                  <w:u w:val="single"/>
                  <w:lang w:val="ru-RU"/>
                </w:rPr>
                <w:t>10</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Кто есть кто?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/83519</w:t>
              </w:r>
              <w:r>
                <w:rPr>
                  <w:rFonts w:ascii="Times New Roman" w:hAnsi="Times New Roman"/>
                  <w:color w:val="0000FF"/>
                  <w:u w:val="single"/>
                </w:rPr>
                <w:t>f</w:t>
              </w:r>
              <w:r w:rsidRPr="00E55F43">
                <w:rPr>
                  <w:rFonts w:ascii="Times New Roman" w:hAnsi="Times New Roman"/>
                  <w:color w:val="0000FF"/>
                  <w:u w:val="single"/>
                  <w:lang w:val="ru-RU"/>
                </w:rPr>
                <w:t>10</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Знаменитые люди.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/83519</w:t>
              </w:r>
              <w:r>
                <w:rPr>
                  <w:rFonts w:ascii="Times New Roman" w:hAnsi="Times New Roman"/>
                  <w:color w:val="0000FF"/>
                  <w:u w:val="single"/>
                </w:rPr>
                <w:t>df</w:t>
              </w:r>
              <w:r w:rsidRPr="00E55F43">
                <w:rPr>
                  <w:rFonts w:ascii="Times New Roman" w:hAnsi="Times New Roman"/>
                  <w:color w:val="0000FF"/>
                  <w:u w:val="single"/>
                  <w:lang w:val="ru-RU"/>
                </w:rPr>
                <w:t>8</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Американские «телесемьи».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a</w:t>
              </w:r>
              <w:r w:rsidRPr="00E55F43">
                <w:rPr>
                  <w:rFonts w:ascii="Times New Roman" w:hAnsi="Times New Roman"/>
                  <w:color w:val="0000FF"/>
                  <w:u w:val="single"/>
                  <w:lang w:val="ru-RU"/>
                </w:rPr>
                <w:t>780</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Увлечения.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b</w:t>
              </w:r>
              <w:r w:rsidRPr="00E55F43">
                <w:rPr>
                  <w:rFonts w:ascii="Times New Roman" w:hAnsi="Times New Roman"/>
                  <w:color w:val="0000FF"/>
                  <w:u w:val="single"/>
                  <w:lang w:val="ru-RU"/>
                </w:rPr>
                <w:t>414</w:t>
              </w:r>
            </w:hyperlink>
            <w:r w:rsidRPr="00E55F43">
              <w:rPr>
                <w:rFonts w:ascii="Times New Roman" w:hAnsi="Times New Roman"/>
                <w:color w:val="000000"/>
                <w:sz w:val="24"/>
                <w:lang w:val="ru-RU"/>
              </w:rPr>
              <w:t xml:space="preserve"> </w:t>
            </w:r>
            <w:hyperlink r:id="rId3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/83519</w:t>
              </w:r>
              <w:r>
                <w:rPr>
                  <w:rFonts w:ascii="Times New Roman" w:hAnsi="Times New Roman"/>
                  <w:color w:val="0000FF"/>
                  <w:u w:val="single"/>
                </w:rPr>
                <w:t>ab</w:t>
              </w:r>
              <w:r w:rsidRPr="00E55F43">
                <w:rPr>
                  <w:rFonts w:ascii="Times New Roman" w:hAnsi="Times New Roman"/>
                  <w:color w:val="0000FF"/>
                  <w:u w:val="single"/>
                  <w:lang w:val="ru-RU"/>
                </w:rPr>
                <w:t>0</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lastRenderedPageBreak/>
              <w:t>45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Описание людей.</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b</w:t>
              </w:r>
              <w:r w:rsidRPr="00E55F43">
                <w:rPr>
                  <w:rFonts w:ascii="Times New Roman" w:hAnsi="Times New Roman"/>
                  <w:color w:val="0000FF"/>
                  <w:u w:val="single"/>
                  <w:lang w:val="ru-RU"/>
                </w:rPr>
                <w:t>19</w:t>
              </w:r>
              <w:r>
                <w:rPr>
                  <w:rFonts w:ascii="Times New Roman" w:hAnsi="Times New Roman"/>
                  <w:color w:val="0000FF"/>
                  <w:u w:val="single"/>
                </w:rPr>
                <w:t>e</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46</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 xml:space="preserve">Моя </w:t>
            </w:r>
            <w:proofErr w:type="gramStart"/>
            <w:r>
              <w:rPr>
                <w:rFonts w:ascii="Times New Roman" w:hAnsi="Times New Roman"/>
                <w:color w:val="000000"/>
                <w:sz w:val="24"/>
              </w:rPr>
              <w:t>семья(</w:t>
            </w:r>
            <w:proofErr w:type="gramEnd"/>
            <w:r>
              <w:rPr>
                <w:rFonts w:ascii="Times New Roman" w:hAnsi="Times New Roman"/>
                <w:color w:val="000000"/>
                <w:sz w:val="24"/>
              </w:rPr>
              <w:t>стихотворение).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3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b</w:t>
              </w:r>
              <w:r w:rsidRPr="00E55F43">
                <w:rPr>
                  <w:rFonts w:ascii="Times New Roman" w:hAnsi="Times New Roman"/>
                  <w:color w:val="0000FF"/>
                  <w:u w:val="single"/>
                  <w:lang w:val="ru-RU"/>
                </w:rPr>
                <w:t>540</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47</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№4 по теме «Семья».</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48</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Работа над ошибками.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49</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Удивительные создания.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4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b</w:t>
              </w:r>
              <w:r w:rsidRPr="00E55F43">
                <w:rPr>
                  <w:rFonts w:ascii="Times New Roman" w:hAnsi="Times New Roman"/>
                  <w:color w:val="0000FF"/>
                  <w:u w:val="single"/>
                  <w:lang w:val="ru-RU"/>
                </w:rPr>
                <w:t>78</w:t>
              </w:r>
              <w:r>
                <w:rPr>
                  <w:rFonts w:ascii="Times New Roman" w:hAnsi="Times New Roman"/>
                  <w:color w:val="0000FF"/>
                  <w:u w:val="single"/>
                </w:rPr>
                <w:t>e</w:t>
              </w:r>
            </w:hyperlink>
            <w:r w:rsidRPr="00E55F43">
              <w:rPr>
                <w:rFonts w:ascii="Times New Roman" w:hAnsi="Times New Roman"/>
                <w:color w:val="000000"/>
                <w:sz w:val="24"/>
                <w:lang w:val="ru-RU"/>
              </w:rPr>
              <w:t xml:space="preserve"> </w:t>
            </w:r>
            <w:hyperlink r:id="rId4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d</w:t>
              </w:r>
              <w:r w:rsidRPr="00E55F43">
                <w:rPr>
                  <w:rFonts w:ascii="Times New Roman" w:hAnsi="Times New Roman"/>
                  <w:color w:val="0000FF"/>
                  <w:u w:val="single"/>
                  <w:lang w:val="ru-RU"/>
                </w:rPr>
                <w:t>818</w:t>
              </w:r>
            </w:hyperlink>
            <w:r w:rsidRPr="00E55F43">
              <w:rPr>
                <w:rFonts w:ascii="Times New Roman" w:hAnsi="Times New Roman"/>
                <w:color w:val="000000"/>
                <w:sz w:val="24"/>
                <w:lang w:val="ru-RU"/>
              </w:rPr>
              <w:t xml:space="preserve"> </w:t>
            </w:r>
            <w:hyperlink r:id="rId4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c</w:t>
              </w:r>
              <w:r w:rsidRPr="00E55F43">
                <w:rPr>
                  <w:rFonts w:ascii="Times New Roman" w:hAnsi="Times New Roman"/>
                  <w:color w:val="0000FF"/>
                  <w:u w:val="single"/>
                  <w:lang w:val="ru-RU"/>
                </w:rPr>
                <w:t>2</w:t>
              </w:r>
              <w:r>
                <w:rPr>
                  <w:rFonts w:ascii="Times New Roman" w:hAnsi="Times New Roman"/>
                  <w:color w:val="0000FF"/>
                  <w:u w:val="single"/>
                </w:rPr>
                <w:t>b</w:t>
              </w:r>
              <w:r w:rsidRPr="00E55F43">
                <w:rPr>
                  <w:rFonts w:ascii="Times New Roman" w:hAnsi="Times New Roman"/>
                  <w:color w:val="0000FF"/>
                  <w:u w:val="single"/>
                  <w:lang w:val="ru-RU"/>
                </w:rPr>
                <w:t>0</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50</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В зоопарке.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4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d</w:t>
              </w:r>
              <w:r w:rsidRPr="00E55F43">
                <w:rPr>
                  <w:rFonts w:ascii="Times New Roman" w:hAnsi="Times New Roman"/>
                  <w:color w:val="0000FF"/>
                  <w:u w:val="single"/>
                  <w:lang w:val="ru-RU"/>
                </w:rPr>
                <w:t>552</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Мой питомец.</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4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d</w:t>
              </w:r>
              <w:r w:rsidRPr="00E55F43">
                <w:rPr>
                  <w:rFonts w:ascii="Times New Roman" w:hAnsi="Times New Roman"/>
                  <w:color w:val="0000FF"/>
                  <w:u w:val="single"/>
                  <w:lang w:val="ru-RU"/>
                </w:rPr>
                <w:t>552</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Пушистые друзья.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4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c</w:t>
              </w:r>
              <w:r w:rsidRPr="00E55F43">
                <w:rPr>
                  <w:rFonts w:ascii="Times New Roman" w:hAnsi="Times New Roman"/>
                  <w:color w:val="0000FF"/>
                  <w:u w:val="single"/>
                  <w:lang w:val="ru-RU"/>
                </w:rPr>
                <w:t>896</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Животные.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4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dc</w:t>
              </w:r>
              <w:r w:rsidRPr="00E55F43">
                <w:rPr>
                  <w:rFonts w:ascii="Times New Roman" w:hAnsi="Times New Roman"/>
                  <w:color w:val="0000FF"/>
                  <w:u w:val="single"/>
                  <w:lang w:val="ru-RU"/>
                </w:rPr>
                <w:t>1</w:t>
              </w:r>
              <w:r>
                <w:rPr>
                  <w:rFonts w:ascii="Times New Roman" w:hAnsi="Times New Roman"/>
                  <w:color w:val="0000FF"/>
                  <w:u w:val="single"/>
                </w:rPr>
                <w:t>e</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Посещение ветеринарной лечебницы.</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4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bf</w:t>
              </w:r>
              <w:r w:rsidRPr="00E55F43">
                <w:rPr>
                  <w:rFonts w:ascii="Times New Roman" w:hAnsi="Times New Roman"/>
                  <w:color w:val="0000FF"/>
                  <w:u w:val="single"/>
                  <w:lang w:val="ru-RU"/>
                </w:rPr>
                <w:t>4</w:t>
              </w:r>
              <w:r>
                <w:rPr>
                  <w:rFonts w:ascii="Times New Roman" w:hAnsi="Times New Roman"/>
                  <w:color w:val="0000FF"/>
                  <w:u w:val="single"/>
                </w:rPr>
                <w:t>a</w:t>
              </w:r>
            </w:hyperlink>
            <w:r w:rsidRPr="00E55F43">
              <w:rPr>
                <w:rFonts w:ascii="Times New Roman" w:hAnsi="Times New Roman"/>
                <w:color w:val="000000"/>
                <w:sz w:val="24"/>
                <w:lang w:val="ru-RU"/>
              </w:rPr>
              <w:t xml:space="preserve"> </w:t>
            </w:r>
            <w:hyperlink r:id="rId4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c</w:t>
              </w:r>
              <w:r w:rsidRPr="00E55F43">
                <w:rPr>
                  <w:rFonts w:ascii="Times New Roman" w:hAnsi="Times New Roman"/>
                  <w:color w:val="0000FF"/>
                  <w:u w:val="single"/>
                  <w:lang w:val="ru-RU"/>
                </w:rPr>
                <w:t>74</w:t>
              </w:r>
              <w:r>
                <w:rPr>
                  <w:rFonts w:ascii="Times New Roman" w:hAnsi="Times New Roman"/>
                  <w:color w:val="0000FF"/>
                  <w:u w:val="single"/>
                </w:rPr>
                <w:t>c</w:t>
              </w:r>
            </w:hyperlink>
            <w:r w:rsidRPr="00E55F43">
              <w:rPr>
                <w:rFonts w:ascii="Times New Roman" w:hAnsi="Times New Roman"/>
                <w:color w:val="000000"/>
                <w:sz w:val="24"/>
                <w:lang w:val="ru-RU"/>
              </w:rPr>
              <w:t xml:space="preserve"> </w:t>
            </w:r>
            <w:hyperlink r:id="rId4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d</w:t>
              </w:r>
              <w:r w:rsidRPr="00E55F43">
                <w:rPr>
                  <w:rFonts w:ascii="Times New Roman" w:hAnsi="Times New Roman"/>
                  <w:color w:val="0000FF"/>
                  <w:u w:val="single"/>
                  <w:lang w:val="ru-RU"/>
                </w:rPr>
                <w:t>6</w:t>
              </w:r>
              <w:r>
                <w:rPr>
                  <w:rFonts w:ascii="Times New Roman" w:hAnsi="Times New Roman"/>
                  <w:color w:val="0000FF"/>
                  <w:u w:val="single"/>
                </w:rPr>
                <w:t>e</w:t>
              </w:r>
              <w:r w:rsidRPr="00E55F43">
                <w:rPr>
                  <w:rFonts w:ascii="Times New Roman" w:hAnsi="Times New Roman"/>
                  <w:color w:val="0000FF"/>
                  <w:u w:val="single"/>
                  <w:lang w:val="ru-RU"/>
                </w:rPr>
                <w:t>2</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Из жизни насекомого.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56</w:t>
            </w:r>
          </w:p>
        </w:tc>
        <w:tc>
          <w:tcPr>
            <w:tcW w:w="4179"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Домашнее чтение. Книга для чтения. </w:t>
            </w:r>
            <w:r>
              <w:rPr>
                <w:rFonts w:ascii="Times New Roman" w:hAnsi="Times New Roman"/>
                <w:color w:val="000000"/>
                <w:sz w:val="24"/>
              </w:rPr>
              <w:t>«Джек и бобовое зернышко».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57</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 xml:space="preserve">Настоящее простое время </w:t>
            </w:r>
            <w:r>
              <w:rPr>
                <w:rFonts w:ascii="Times New Roman" w:hAnsi="Times New Roman"/>
                <w:color w:val="000000"/>
                <w:sz w:val="24"/>
              </w:rPr>
              <w:lastRenderedPageBreak/>
              <w:t>(повторение).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lastRenderedPageBreak/>
              <w:t>58</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№5 по теме «Животные».</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59</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Работа над ошибками.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e</w:t>
              </w:r>
              <w:r w:rsidRPr="00E55F43">
                <w:rPr>
                  <w:rFonts w:ascii="Times New Roman" w:hAnsi="Times New Roman"/>
                  <w:color w:val="0000FF"/>
                  <w:u w:val="single"/>
                  <w:lang w:val="ru-RU"/>
                </w:rPr>
                <w:t>452</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60</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Подъем!</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На работе.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d</w:t>
              </w:r>
              <w:r w:rsidRPr="00E55F43">
                <w:rPr>
                  <w:rFonts w:ascii="Times New Roman" w:hAnsi="Times New Roman"/>
                  <w:color w:val="0000FF"/>
                  <w:u w:val="single"/>
                  <w:lang w:val="ru-RU"/>
                </w:rPr>
                <w:t>6</w:t>
              </w:r>
              <w:r>
                <w:rPr>
                  <w:rFonts w:ascii="Times New Roman" w:hAnsi="Times New Roman"/>
                  <w:color w:val="0000FF"/>
                  <w:u w:val="single"/>
                </w:rPr>
                <w:t>e</w:t>
              </w:r>
              <w:r w:rsidRPr="00E55F43">
                <w:rPr>
                  <w:rFonts w:ascii="Times New Roman" w:hAnsi="Times New Roman"/>
                  <w:color w:val="0000FF"/>
                  <w:u w:val="single"/>
                  <w:lang w:val="ru-RU"/>
                </w:rPr>
                <w:t>2</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Выходные.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Главные достопримечательности.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/83520130</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Слава.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/83520130</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Приглашение к действию.</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66</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Солнечные часы.</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/835182</w:t>
              </w:r>
              <w:r>
                <w:rPr>
                  <w:rFonts w:ascii="Times New Roman" w:hAnsi="Times New Roman"/>
                  <w:color w:val="0000FF"/>
                  <w:u w:val="single"/>
                </w:rPr>
                <w:t>d</w:t>
              </w:r>
              <w:r w:rsidRPr="00E55F43">
                <w:rPr>
                  <w:rFonts w:ascii="Times New Roman" w:hAnsi="Times New Roman"/>
                  <w:color w:val="0000FF"/>
                  <w:u w:val="single"/>
                  <w:lang w:val="ru-RU"/>
                </w:rPr>
                <w:t>2</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67</w:t>
            </w:r>
          </w:p>
        </w:tc>
        <w:tc>
          <w:tcPr>
            <w:tcW w:w="4179"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Домашнее чтение. Книга для чтения. </w:t>
            </w:r>
            <w:r>
              <w:rPr>
                <w:rFonts w:ascii="Times New Roman" w:hAnsi="Times New Roman"/>
                <w:color w:val="000000"/>
                <w:sz w:val="24"/>
              </w:rPr>
              <w:t>«Джек и бобовое зернышко».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/83518444</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68</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Предлоги времени.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69</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Настоящее продолженное время.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e</w:t>
              </w:r>
              <w:r w:rsidRPr="00E55F43">
                <w:rPr>
                  <w:rFonts w:ascii="Times New Roman" w:hAnsi="Times New Roman"/>
                  <w:color w:val="0000FF"/>
                  <w:u w:val="single"/>
                  <w:lang w:val="ru-RU"/>
                </w:rPr>
                <w:t>01</w:t>
              </w:r>
              <w:r>
                <w:rPr>
                  <w:rFonts w:ascii="Times New Roman" w:hAnsi="Times New Roman"/>
                  <w:color w:val="0000FF"/>
                  <w:u w:val="single"/>
                </w:rPr>
                <w:t>a</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70</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№6 по теме «С утра до вечера».</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/83518</w:t>
              </w:r>
              <w:r>
                <w:rPr>
                  <w:rFonts w:ascii="Times New Roman" w:hAnsi="Times New Roman"/>
                  <w:color w:val="0000FF"/>
                  <w:u w:val="single"/>
                </w:rPr>
                <w:t>cbe</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Работа над ошибками.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Год за годом.</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Одевайся правильно.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5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e</w:t>
              </w:r>
              <w:r w:rsidRPr="00E55F43">
                <w:rPr>
                  <w:rFonts w:ascii="Times New Roman" w:hAnsi="Times New Roman"/>
                  <w:color w:val="0000FF"/>
                  <w:u w:val="single"/>
                  <w:lang w:val="ru-RU"/>
                </w:rPr>
                <w:t>308</w:t>
              </w:r>
            </w:hyperlink>
            <w:r w:rsidRPr="00E55F43">
              <w:rPr>
                <w:rFonts w:ascii="Times New Roman" w:hAnsi="Times New Roman"/>
                <w:color w:val="000000"/>
                <w:sz w:val="24"/>
                <w:lang w:val="ru-RU"/>
              </w:rPr>
              <w:t xml:space="preserve"> </w:t>
            </w:r>
            <w:hyperlink r:id="rId5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e</w:t>
              </w:r>
              <w:r w:rsidRPr="00E55F43">
                <w:rPr>
                  <w:rFonts w:ascii="Times New Roman" w:hAnsi="Times New Roman"/>
                  <w:color w:val="0000FF"/>
                  <w:u w:val="single"/>
                  <w:lang w:val="ru-RU"/>
                </w:rPr>
                <w:t>6</w:t>
              </w:r>
              <w:r>
                <w:rPr>
                  <w:rFonts w:ascii="Times New Roman" w:hAnsi="Times New Roman"/>
                  <w:color w:val="0000FF"/>
                  <w:u w:val="single"/>
                </w:rPr>
                <w:t>e</w:t>
              </w:r>
              <w:r w:rsidRPr="00E55F43">
                <w:rPr>
                  <w:rFonts w:ascii="Times New Roman" w:hAnsi="Times New Roman"/>
                  <w:color w:val="0000FF"/>
                  <w:u w:val="single"/>
                  <w:lang w:val="ru-RU"/>
                </w:rPr>
                <w:t>6</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lastRenderedPageBreak/>
              <w:t>74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Здорово!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6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eaec</w:t>
              </w:r>
            </w:hyperlink>
            <w:r w:rsidRPr="00E55F43">
              <w:rPr>
                <w:rFonts w:ascii="Times New Roman" w:hAnsi="Times New Roman"/>
                <w:color w:val="000000"/>
                <w:sz w:val="24"/>
                <w:lang w:val="ru-RU"/>
              </w:rPr>
              <w:t xml:space="preserve"> </w:t>
            </w:r>
            <w:hyperlink r:id="rId6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e</w:t>
              </w:r>
              <w:r w:rsidRPr="00E55F43">
                <w:rPr>
                  <w:rFonts w:ascii="Times New Roman" w:hAnsi="Times New Roman"/>
                  <w:color w:val="0000FF"/>
                  <w:u w:val="single"/>
                  <w:lang w:val="ru-RU"/>
                </w:rPr>
                <w:t>59</w:t>
              </w:r>
              <w:r>
                <w:rPr>
                  <w:rFonts w:ascii="Times New Roman" w:hAnsi="Times New Roman"/>
                  <w:color w:val="0000FF"/>
                  <w:u w:val="single"/>
                </w:rPr>
                <w:t>c</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Климат Аляски.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76</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Времена года.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77</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Покупка одежды.</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6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fdd</w:t>
              </w:r>
              <w:r w:rsidRPr="00E55F43">
                <w:rPr>
                  <w:rFonts w:ascii="Times New Roman" w:hAnsi="Times New Roman"/>
                  <w:color w:val="0000FF"/>
                  <w:u w:val="single"/>
                  <w:lang w:val="ru-RU"/>
                </w:rPr>
                <w:t>4</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78</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Ну и погода!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6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c</w:t>
              </w:r>
              <w:r w:rsidRPr="00E55F43">
                <w:rPr>
                  <w:rFonts w:ascii="Times New Roman" w:hAnsi="Times New Roman"/>
                  <w:color w:val="0000FF"/>
                  <w:u w:val="single"/>
                  <w:lang w:val="ru-RU"/>
                </w:rPr>
                <w:t>134</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79</w:t>
            </w:r>
          </w:p>
        </w:tc>
        <w:tc>
          <w:tcPr>
            <w:tcW w:w="4179" w:type="dxa"/>
            <w:tcMar>
              <w:top w:w="50" w:type="dxa"/>
              <w:left w:w="100" w:type="dxa"/>
            </w:tcMar>
            <w:vAlign w:val="center"/>
          </w:tcPr>
          <w:p w:rsidR="00110E1F" w:rsidRDefault="003A4434">
            <w:pPr>
              <w:spacing w:after="0"/>
              <w:ind w:left="135"/>
            </w:pPr>
            <w:r w:rsidRPr="00E55F43">
              <w:rPr>
                <w:rFonts w:ascii="Times New Roman" w:hAnsi="Times New Roman"/>
                <w:color w:val="000000"/>
                <w:sz w:val="24"/>
                <w:lang w:val="ru-RU"/>
              </w:rPr>
              <w:t xml:space="preserve">Домашнее чтение. Книга для чтения. </w:t>
            </w:r>
            <w:r>
              <w:rPr>
                <w:rFonts w:ascii="Times New Roman" w:hAnsi="Times New Roman"/>
                <w:color w:val="000000"/>
                <w:sz w:val="24"/>
              </w:rPr>
              <w:t>«Джек и бобовое зернышко».</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80</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№7 по теме «Погода».</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Работа над ошибками.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Праздники.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6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/83520266</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Готовим сами!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84</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У меня день рождения!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85</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День благодарения.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6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f</w:t>
              </w:r>
              <w:r w:rsidRPr="00E55F43">
                <w:rPr>
                  <w:rFonts w:ascii="Times New Roman" w:hAnsi="Times New Roman"/>
                  <w:color w:val="0000FF"/>
                  <w:u w:val="single"/>
                  <w:lang w:val="ru-RU"/>
                </w:rPr>
                <w:t>3</w:t>
              </w:r>
              <w:r>
                <w:rPr>
                  <w:rFonts w:ascii="Times New Roman" w:hAnsi="Times New Roman"/>
                  <w:color w:val="0000FF"/>
                  <w:u w:val="single"/>
                </w:rPr>
                <w:t>c</w:t>
              </w:r>
              <w:r w:rsidRPr="00E55F43">
                <w:rPr>
                  <w:rFonts w:ascii="Times New Roman" w:hAnsi="Times New Roman"/>
                  <w:color w:val="0000FF"/>
                  <w:u w:val="single"/>
                  <w:lang w:val="ru-RU"/>
                </w:rPr>
                <w:t>0</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86</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Праздники и гулянья.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87</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Заказ блюд в ресторане.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6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f</w:t>
              </w:r>
              <w:r w:rsidRPr="00E55F43">
                <w:rPr>
                  <w:rFonts w:ascii="Times New Roman" w:hAnsi="Times New Roman"/>
                  <w:color w:val="0000FF"/>
                  <w:u w:val="single"/>
                  <w:lang w:val="ru-RU"/>
                </w:rPr>
                <w:t>4</w:t>
              </w:r>
              <w:r>
                <w:rPr>
                  <w:rFonts w:ascii="Times New Roman" w:hAnsi="Times New Roman"/>
                  <w:color w:val="0000FF"/>
                  <w:u w:val="single"/>
                </w:rPr>
                <w:t>f</w:t>
              </w:r>
              <w:r w:rsidRPr="00E55F43">
                <w:rPr>
                  <w:rFonts w:ascii="Times New Roman" w:hAnsi="Times New Roman"/>
                  <w:color w:val="0000FF"/>
                  <w:u w:val="single"/>
                  <w:lang w:val="ru-RU"/>
                </w:rPr>
                <w:t>6</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88</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№8 по теме «Особые дни».</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6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fa</w:t>
              </w:r>
              <w:r w:rsidRPr="00E55F43">
                <w:rPr>
                  <w:rFonts w:ascii="Times New Roman" w:hAnsi="Times New Roman"/>
                  <w:color w:val="0000FF"/>
                  <w:u w:val="single"/>
                  <w:lang w:val="ru-RU"/>
                </w:rPr>
                <w:t>14</w:t>
              </w:r>
            </w:hyperlink>
            <w:r w:rsidRPr="00E55F43">
              <w:rPr>
                <w:rFonts w:ascii="Times New Roman" w:hAnsi="Times New Roman"/>
                <w:color w:val="000000"/>
                <w:sz w:val="24"/>
                <w:lang w:val="ru-RU"/>
              </w:rPr>
              <w:t xml:space="preserve"> </w:t>
            </w:r>
            <w:hyperlink r:id="rId6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fb</w:t>
              </w:r>
              <w:r w:rsidRPr="00E55F43">
                <w:rPr>
                  <w:rFonts w:ascii="Times New Roman" w:hAnsi="Times New Roman"/>
                  <w:color w:val="0000FF"/>
                  <w:u w:val="single"/>
                  <w:lang w:val="ru-RU"/>
                </w:rPr>
                <w:t>7</w:t>
              </w:r>
              <w:r>
                <w:rPr>
                  <w:rFonts w:ascii="Times New Roman" w:hAnsi="Times New Roman"/>
                  <w:color w:val="0000FF"/>
                  <w:u w:val="single"/>
                </w:rPr>
                <w:t>c</w:t>
              </w:r>
            </w:hyperlink>
            <w:r w:rsidRPr="00E55F43">
              <w:rPr>
                <w:rFonts w:ascii="Times New Roman" w:hAnsi="Times New Roman"/>
                <w:color w:val="000000"/>
                <w:sz w:val="24"/>
                <w:lang w:val="ru-RU"/>
              </w:rPr>
              <w:t xml:space="preserve"> </w:t>
            </w:r>
            <w:hyperlink r:id="rId6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fcb</w:t>
              </w:r>
              <w:r w:rsidRPr="00E55F43">
                <w:rPr>
                  <w:rFonts w:ascii="Times New Roman" w:hAnsi="Times New Roman"/>
                  <w:color w:val="0000FF"/>
                  <w:u w:val="single"/>
                  <w:lang w:val="ru-RU"/>
                </w:rPr>
                <w:t>2</w:t>
              </w:r>
            </w:hyperlink>
            <w:r w:rsidRPr="00E55F43">
              <w:rPr>
                <w:rFonts w:ascii="Times New Roman" w:hAnsi="Times New Roman"/>
                <w:color w:val="000000"/>
                <w:sz w:val="24"/>
                <w:lang w:val="ru-RU"/>
              </w:rPr>
              <w:t xml:space="preserve"> </w:t>
            </w:r>
            <w:hyperlink r:id="rId7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feec</w:t>
              </w:r>
            </w:hyperlink>
            <w:r w:rsidRPr="00E55F43">
              <w:rPr>
                <w:rFonts w:ascii="Times New Roman" w:hAnsi="Times New Roman"/>
                <w:color w:val="000000"/>
                <w:sz w:val="24"/>
                <w:lang w:val="ru-RU"/>
              </w:rPr>
              <w:t xml:space="preserve"> </w:t>
            </w:r>
            <w:hyperlink r:id="rId7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/8352000</w:t>
              </w:r>
              <w:r>
                <w:rPr>
                  <w:rFonts w:ascii="Times New Roman" w:hAnsi="Times New Roman"/>
                  <w:color w:val="0000FF"/>
                  <w:u w:val="single"/>
                </w:rPr>
                <w:t>e</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lastRenderedPageBreak/>
              <w:t>89</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Работа над ошибками.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90</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За покупками.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91</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Давай пойдем…</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92</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Не пропустите!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93</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Оживленные места Лондона.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7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/83520266</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94</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Как пройти …? (вопросы и ответы)</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7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c</w:t>
              </w:r>
              <w:r w:rsidRPr="00E55F43">
                <w:rPr>
                  <w:rFonts w:ascii="Times New Roman" w:hAnsi="Times New Roman"/>
                  <w:color w:val="0000FF"/>
                  <w:u w:val="single"/>
                  <w:lang w:val="ru-RU"/>
                </w:rPr>
                <w:t>5</w:t>
              </w:r>
              <w:r>
                <w:rPr>
                  <w:rFonts w:ascii="Times New Roman" w:hAnsi="Times New Roman"/>
                  <w:color w:val="0000FF"/>
                  <w:u w:val="single"/>
                </w:rPr>
                <w:t>bc</w:t>
              </w:r>
            </w:hyperlink>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95</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Контрольная работа №9 по теме «Современная жизнь».</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96</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Путешествия и отдых.</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97</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Летние удовольствия.</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Default="00110E1F">
            <w:pPr>
              <w:spacing w:after="0"/>
              <w:ind w:left="135"/>
            </w:pPr>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98</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Просто записка …</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7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/8352075</w:t>
              </w:r>
              <w:r>
                <w:rPr>
                  <w:rFonts w:ascii="Times New Roman" w:hAnsi="Times New Roman"/>
                  <w:color w:val="0000FF"/>
                  <w:u w:val="single"/>
                </w:rPr>
                <w:t>c</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99</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Поехали!</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7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/8352089</w:t>
              </w:r>
              <w:r>
                <w:rPr>
                  <w:rFonts w:ascii="Times New Roman" w:hAnsi="Times New Roman"/>
                  <w:color w:val="0000FF"/>
                  <w:u w:val="single"/>
                </w:rPr>
                <w:t>c</w:t>
              </w:r>
            </w:hyperlink>
            <w:r w:rsidRPr="00E55F43">
              <w:rPr>
                <w:rFonts w:ascii="Times New Roman" w:hAnsi="Times New Roman"/>
                <w:color w:val="000000"/>
                <w:sz w:val="24"/>
                <w:lang w:val="ru-RU"/>
              </w:rPr>
              <w:t xml:space="preserve"> </w:t>
            </w:r>
            <w:hyperlink r:id="rId7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/8351745</w:t>
              </w:r>
              <w:r>
                <w:rPr>
                  <w:rFonts w:ascii="Times New Roman" w:hAnsi="Times New Roman"/>
                  <w:color w:val="0000FF"/>
                  <w:u w:val="single"/>
                </w:rPr>
                <w:t>e</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100</w:t>
            </w:r>
          </w:p>
        </w:tc>
        <w:tc>
          <w:tcPr>
            <w:tcW w:w="4179" w:type="dxa"/>
            <w:tcMar>
              <w:top w:w="50" w:type="dxa"/>
              <w:left w:w="100" w:type="dxa"/>
            </w:tcMar>
            <w:vAlign w:val="center"/>
          </w:tcPr>
          <w:p w:rsidR="00110E1F" w:rsidRDefault="003A4434">
            <w:pPr>
              <w:spacing w:after="0"/>
              <w:ind w:left="135"/>
            </w:pPr>
            <w:r>
              <w:rPr>
                <w:rFonts w:ascii="Times New Roman" w:hAnsi="Times New Roman"/>
                <w:color w:val="000000"/>
                <w:sz w:val="24"/>
              </w:rPr>
              <w:t>Увидимся в летнем лагере!</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7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/835209</w:t>
              </w:r>
              <w:r>
                <w:rPr>
                  <w:rFonts w:ascii="Times New Roman" w:hAnsi="Times New Roman"/>
                  <w:color w:val="0000FF"/>
                  <w:u w:val="single"/>
                </w:rPr>
                <w:t>d</w:t>
              </w:r>
              <w:r w:rsidRPr="00E55F43">
                <w:rPr>
                  <w:rFonts w:ascii="Times New Roman" w:hAnsi="Times New Roman"/>
                  <w:color w:val="0000FF"/>
                  <w:u w:val="single"/>
                  <w:lang w:val="ru-RU"/>
                </w:rPr>
                <w:t>2</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101</w:t>
            </w:r>
          </w:p>
        </w:tc>
        <w:tc>
          <w:tcPr>
            <w:tcW w:w="4179"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Как взять напрокат (велосипед/ автомобиль).</w:t>
            </w:r>
          </w:p>
        </w:tc>
        <w:tc>
          <w:tcPr>
            <w:tcW w:w="1088" w:type="dxa"/>
            <w:tcMar>
              <w:top w:w="50" w:type="dxa"/>
              <w:left w:w="100" w:type="dxa"/>
            </w:tcMar>
            <w:vAlign w:val="center"/>
          </w:tcPr>
          <w:p w:rsidR="00110E1F" w:rsidRDefault="003A4434">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7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w:t>
              </w:r>
              <w:r>
                <w:rPr>
                  <w:rFonts w:ascii="Times New Roman" w:hAnsi="Times New Roman"/>
                  <w:color w:val="0000FF"/>
                  <w:u w:val="single"/>
                </w:rPr>
                <w:t>dce</w:t>
              </w:r>
            </w:hyperlink>
          </w:p>
        </w:tc>
      </w:tr>
      <w:tr w:rsidR="00110E1F" w:rsidRPr="00A46F81" w:rsidTr="00E55F43">
        <w:trPr>
          <w:trHeight w:val="144"/>
          <w:tblCellSpacing w:w="20" w:type="nil"/>
        </w:trPr>
        <w:tc>
          <w:tcPr>
            <w:tcW w:w="802" w:type="dxa"/>
            <w:tcMar>
              <w:top w:w="50" w:type="dxa"/>
              <w:left w:w="100" w:type="dxa"/>
            </w:tcMar>
            <w:vAlign w:val="center"/>
          </w:tcPr>
          <w:p w:rsidR="00110E1F" w:rsidRDefault="003A4434">
            <w:pPr>
              <w:spacing w:after="0"/>
            </w:pPr>
            <w:r>
              <w:rPr>
                <w:rFonts w:ascii="Times New Roman" w:hAnsi="Times New Roman"/>
                <w:color w:val="000000"/>
                <w:sz w:val="24"/>
              </w:rPr>
              <w:t>102</w:t>
            </w:r>
          </w:p>
        </w:tc>
        <w:tc>
          <w:tcPr>
            <w:tcW w:w="4179" w:type="dxa"/>
            <w:tcMar>
              <w:top w:w="50" w:type="dxa"/>
              <w:left w:w="100" w:type="dxa"/>
            </w:tcMar>
            <w:vAlign w:val="center"/>
          </w:tcPr>
          <w:p w:rsidR="00110E1F" w:rsidRPr="00E55F43" w:rsidRDefault="00E55F43">
            <w:pPr>
              <w:spacing w:after="0"/>
              <w:ind w:left="135"/>
              <w:rPr>
                <w:rFonts w:ascii="Times New Roman" w:hAnsi="Times New Roman" w:cs="Times New Roman"/>
                <w:sz w:val="24"/>
                <w:szCs w:val="24"/>
                <w:lang w:val="ru-RU"/>
              </w:rPr>
            </w:pPr>
            <w:r w:rsidRPr="00E55F43">
              <w:rPr>
                <w:rFonts w:ascii="Times New Roman" w:hAnsi="Times New Roman" w:cs="Times New Roman"/>
                <w:sz w:val="24"/>
                <w:szCs w:val="24"/>
                <w:lang w:val="ru-RU"/>
              </w:rPr>
              <w:t>Итоговая контрольная работа.</w:t>
            </w:r>
          </w:p>
        </w:tc>
        <w:tc>
          <w:tcPr>
            <w:tcW w:w="1088"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110E1F" w:rsidRDefault="00110E1F">
            <w:pPr>
              <w:spacing w:after="0"/>
              <w:ind w:left="135"/>
              <w:jc w:val="center"/>
            </w:pPr>
          </w:p>
        </w:tc>
        <w:tc>
          <w:tcPr>
            <w:tcW w:w="1910" w:type="dxa"/>
            <w:tcMar>
              <w:top w:w="50" w:type="dxa"/>
              <w:left w:w="100" w:type="dxa"/>
            </w:tcMar>
            <w:vAlign w:val="center"/>
          </w:tcPr>
          <w:p w:rsidR="00110E1F" w:rsidRDefault="00110E1F">
            <w:pPr>
              <w:spacing w:after="0"/>
              <w:ind w:left="135"/>
              <w:jc w:val="center"/>
            </w:pPr>
          </w:p>
        </w:tc>
        <w:tc>
          <w:tcPr>
            <w:tcW w:w="1347" w:type="dxa"/>
            <w:tcMar>
              <w:top w:w="50" w:type="dxa"/>
              <w:left w:w="100" w:type="dxa"/>
            </w:tcMar>
            <w:vAlign w:val="center"/>
          </w:tcPr>
          <w:p w:rsidR="00110E1F" w:rsidRDefault="00110E1F">
            <w:pPr>
              <w:spacing w:after="0"/>
              <w:ind w:left="135"/>
            </w:pPr>
          </w:p>
        </w:tc>
        <w:tc>
          <w:tcPr>
            <w:tcW w:w="2873" w:type="dxa"/>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 xml:space="preserve">Биоблиотека ЦОК </w:t>
            </w:r>
            <w:hyperlink r:id="rId7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w:t>
              </w:r>
              <w:r>
                <w:rPr>
                  <w:rFonts w:ascii="Times New Roman" w:hAnsi="Times New Roman"/>
                  <w:color w:val="0000FF"/>
                  <w:u w:val="single"/>
                </w:rPr>
                <w:t>dce</w:t>
              </w:r>
            </w:hyperlink>
          </w:p>
        </w:tc>
      </w:tr>
      <w:tr w:rsidR="00110E1F" w:rsidTr="00E55F43">
        <w:trPr>
          <w:trHeight w:val="144"/>
          <w:tblCellSpacing w:w="20" w:type="nil"/>
        </w:trPr>
        <w:tc>
          <w:tcPr>
            <w:tcW w:w="0" w:type="auto"/>
            <w:gridSpan w:val="2"/>
            <w:tcMar>
              <w:top w:w="50" w:type="dxa"/>
              <w:left w:w="100" w:type="dxa"/>
            </w:tcMar>
            <w:vAlign w:val="center"/>
          </w:tcPr>
          <w:p w:rsidR="00110E1F" w:rsidRPr="00E55F43" w:rsidRDefault="003A4434">
            <w:pPr>
              <w:spacing w:after="0"/>
              <w:ind w:left="135"/>
              <w:rPr>
                <w:lang w:val="ru-RU"/>
              </w:rPr>
            </w:pPr>
            <w:r w:rsidRPr="00E55F43">
              <w:rPr>
                <w:rFonts w:ascii="Times New Roman" w:hAnsi="Times New Roman"/>
                <w:color w:val="000000"/>
                <w:sz w:val="24"/>
                <w:lang w:val="ru-RU"/>
              </w:rPr>
              <w:t>ОБЩЕЕ КОЛИЧЕСТВО ЧАСОВ ПО ПРОГРАММЕ</w:t>
            </w:r>
          </w:p>
        </w:tc>
        <w:tc>
          <w:tcPr>
            <w:tcW w:w="1088" w:type="dxa"/>
            <w:tcMar>
              <w:top w:w="50" w:type="dxa"/>
              <w:left w:w="100" w:type="dxa"/>
            </w:tcMar>
            <w:vAlign w:val="center"/>
          </w:tcPr>
          <w:p w:rsidR="00110E1F" w:rsidRPr="00E55F43" w:rsidRDefault="003A4434">
            <w:pPr>
              <w:spacing w:after="0"/>
              <w:ind w:left="135"/>
              <w:jc w:val="center"/>
              <w:rPr>
                <w:lang w:val="ru-RU"/>
              </w:rPr>
            </w:pPr>
            <w:r w:rsidRPr="00E55F43">
              <w:rPr>
                <w:rFonts w:ascii="Times New Roman" w:hAnsi="Times New Roman"/>
                <w:color w:val="000000"/>
                <w:sz w:val="24"/>
                <w:lang w:val="ru-RU"/>
              </w:rPr>
              <w:t xml:space="preserve"> </w:t>
            </w:r>
            <w:r w:rsidR="00E55F43">
              <w:rPr>
                <w:rFonts w:ascii="Times New Roman" w:hAnsi="Times New Roman"/>
                <w:color w:val="000000"/>
                <w:sz w:val="24"/>
                <w:lang w:val="ru-RU"/>
              </w:rPr>
              <w:t>102</w:t>
            </w:r>
          </w:p>
        </w:tc>
        <w:tc>
          <w:tcPr>
            <w:tcW w:w="1841"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110E1F" w:rsidRDefault="003A4434">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110E1F" w:rsidRDefault="00110E1F"/>
        </w:tc>
      </w:tr>
    </w:tbl>
    <w:p w:rsidR="00110E1F" w:rsidRDefault="00110E1F">
      <w:pPr>
        <w:sectPr w:rsidR="00110E1F">
          <w:pgSz w:w="16383" w:h="11906" w:orient="landscape"/>
          <w:pgMar w:top="1134" w:right="850" w:bottom="1134" w:left="1701" w:header="720" w:footer="720" w:gutter="0"/>
          <w:cols w:space="720"/>
        </w:sectPr>
      </w:pPr>
    </w:p>
    <w:p w:rsidR="00110E1F" w:rsidRDefault="003A4434">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605"/>
        <w:gridCol w:w="2597"/>
        <w:gridCol w:w="822"/>
        <w:gridCol w:w="1566"/>
        <w:gridCol w:w="1623"/>
        <w:gridCol w:w="1155"/>
        <w:gridCol w:w="2424"/>
      </w:tblGrid>
      <w:tr w:rsidR="00110E1F" w:rsidTr="00E65F79">
        <w:trPr>
          <w:trHeight w:val="144"/>
          <w:tblCellSpacing w:w="20" w:type="nil"/>
        </w:trPr>
        <w:tc>
          <w:tcPr>
            <w:tcW w:w="607"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 п/п </w:t>
            </w:r>
          </w:p>
          <w:p w:rsidR="00110E1F" w:rsidRDefault="00110E1F">
            <w:pPr>
              <w:spacing w:after="0"/>
              <w:ind w:left="135"/>
            </w:pPr>
          </w:p>
        </w:tc>
        <w:tc>
          <w:tcPr>
            <w:tcW w:w="2587"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Тема урока </w:t>
            </w:r>
          </w:p>
          <w:p w:rsidR="00110E1F" w:rsidRDefault="00110E1F">
            <w:pPr>
              <w:spacing w:after="0"/>
              <w:ind w:left="135"/>
            </w:pPr>
          </w:p>
        </w:tc>
        <w:tc>
          <w:tcPr>
            <w:tcW w:w="0" w:type="auto"/>
            <w:gridSpan w:val="3"/>
            <w:tcMar>
              <w:top w:w="50" w:type="dxa"/>
              <w:left w:w="100" w:type="dxa"/>
            </w:tcMar>
            <w:vAlign w:val="center"/>
          </w:tcPr>
          <w:p w:rsidR="00110E1F" w:rsidRDefault="003A4434">
            <w:pPr>
              <w:spacing w:after="0"/>
            </w:pPr>
            <w:r>
              <w:rPr>
                <w:rFonts w:ascii="Times New Roman" w:hAnsi="Times New Roman"/>
                <w:b/>
                <w:color w:val="000000"/>
                <w:sz w:val="24"/>
              </w:rPr>
              <w:t>Количество часов</w:t>
            </w:r>
          </w:p>
        </w:tc>
        <w:tc>
          <w:tcPr>
            <w:tcW w:w="1156"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Дата изучения </w:t>
            </w:r>
          </w:p>
          <w:p w:rsidR="00110E1F" w:rsidRDefault="00110E1F">
            <w:pPr>
              <w:spacing w:after="0"/>
              <w:ind w:left="135"/>
            </w:pPr>
          </w:p>
        </w:tc>
        <w:tc>
          <w:tcPr>
            <w:tcW w:w="2427" w:type="dxa"/>
            <w:vMerge w:val="restart"/>
            <w:tcMar>
              <w:top w:w="50" w:type="dxa"/>
              <w:left w:w="100" w:type="dxa"/>
            </w:tcMar>
            <w:vAlign w:val="center"/>
          </w:tcPr>
          <w:p w:rsidR="00110E1F" w:rsidRDefault="003A4434">
            <w:pPr>
              <w:spacing w:after="0"/>
              <w:ind w:left="135"/>
            </w:pPr>
            <w:r>
              <w:rPr>
                <w:rFonts w:ascii="Times New Roman" w:hAnsi="Times New Roman"/>
                <w:b/>
                <w:color w:val="000000"/>
                <w:sz w:val="24"/>
              </w:rPr>
              <w:t xml:space="preserve">Электронные цифровые образовательные ресурсы </w:t>
            </w:r>
          </w:p>
          <w:p w:rsidR="00110E1F" w:rsidRDefault="00110E1F">
            <w:pPr>
              <w:spacing w:after="0"/>
              <w:ind w:left="135"/>
            </w:pPr>
          </w:p>
        </w:tc>
      </w:tr>
      <w:tr w:rsidR="00110E1F" w:rsidTr="00E65F79">
        <w:trPr>
          <w:trHeight w:val="144"/>
          <w:tblCellSpacing w:w="20" w:type="nil"/>
        </w:trPr>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c>
          <w:tcPr>
            <w:tcW w:w="822"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Всего </w:t>
            </w:r>
          </w:p>
          <w:p w:rsidR="00110E1F" w:rsidRDefault="00110E1F">
            <w:pPr>
              <w:spacing w:after="0"/>
              <w:ind w:left="135"/>
            </w:pPr>
          </w:p>
        </w:tc>
        <w:tc>
          <w:tcPr>
            <w:tcW w:w="1568"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Контрольные работы </w:t>
            </w:r>
          </w:p>
          <w:p w:rsidR="00110E1F" w:rsidRDefault="00110E1F">
            <w:pPr>
              <w:spacing w:after="0"/>
              <w:ind w:left="135"/>
            </w:pPr>
          </w:p>
        </w:tc>
        <w:tc>
          <w:tcPr>
            <w:tcW w:w="1625" w:type="dxa"/>
            <w:tcMar>
              <w:top w:w="50" w:type="dxa"/>
              <w:left w:w="100" w:type="dxa"/>
            </w:tcMar>
            <w:vAlign w:val="center"/>
          </w:tcPr>
          <w:p w:rsidR="00110E1F" w:rsidRDefault="003A4434">
            <w:pPr>
              <w:spacing w:after="0"/>
              <w:ind w:left="135"/>
            </w:pPr>
            <w:r>
              <w:rPr>
                <w:rFonts w:ascii="Times New Roman" w:hAnsi="Times New Roman"/>
                <w:b/>
                <w:color w:val="000000"/>
                <w:sz w:val="24"/>
              </w:rPr>
              <w:t xml:space="preserve">Практические работы </w:t>
            </w:r>
          </w:p>
          <w:p w:rsidR="00110E1F" w:rsidRDefault="00110E1F">
            <w:pPr>
              <w:spacing w:after="0"/>
              <w:ind w:left="135"/>
            </w:pPr>
          </w:p>
        </w:tc>
        <w:tc>
          <w:tcPr>
            <w:tcW w:w="0" w:type="auto"/>
            <w:vMerge/>
            <w:tcBorders>
              <w:top w:val="nil"/>
            </w:tcBorders>
            <w:tcMar>
              <w:top w:w="50" w:type="dxa"/>
              <w:left w:w="100" w:type="dxa"/>
            </w:tcMar>
          </w:tcPr>
          <w:p w:rsidR="00110E1F" w:rsidRDefault="00110E1F"/>
        </w:tc>
        <w:tc>
          <w:tcPr>
            <w:tcW w:w="0" w:type="auto"/>
            <w:vMerge/>
            <w:tcBorders>
              <w:top w:val="nil"/>
            </w:tcBorders>
            <w:tcMar>
              <w:top w:w="50" w:type="dxa"/>
              <w:left w:w="100" w:type="dxa"/>
            </w:tcMar>
          </w:tcPr>
          <w:p w:rsidR="00110E1F" w:rsidRDefault="00110E1F"/>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720"/>
              <w:rPr>
                <w:rFonts w:ascii="Cambria" w:eastAsia="MS Mincho" w:hAnsi="Cambria" w:cs="Times New Roman"/>
              </w:rPr>
            </w:pPr>
            <w:r w:rsidRPr="00E65F79">
              <w:rPr>
                <w:rFonts w:ascii="Times New Roman" w:eastAsia="Times New Roman" w:hAnsi="Times New Roman" w:cs="Times New Roman"/>
                <w:color w:val="000000"/>
                <w:sz w:val="24"/>
              </w:rPr>
              <w:t xml:space="preserve">Взаимоотношения в семье </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w:t>
              </w:r>
              <w:r>
                <w:rPr>
                  <w:rFonts w:ascii="Times New Roman" w:hAnsi="Times New Roman"/>
                  <w:color w:val="0000FF"/>
                  <w:u w:val="single"/>
                </w:rPr>
                <w:t>d</w:t>
              </w:r>
              <w:r w:rsidRPr="00E55F43">
                <w:rPr>
                  <w:rFonts w:ascii="Times New Roman" w:hAnsi="Times New Roman"/>
                  <w:color w:val="0000FF"/>
                  <w:u w:val="single"/>
                  <w:lang w:val="ru-RU"/>
                </w:rPr>
                <w:t>78</w:t>
              </w:r>
            </w:hyperlink>
            <w:r w:rsidRPr="00E55F43">
              <w:rPr>
                <w:rFonts w:ascii="Times New Roman" w:hAnsi="Times New Roman"/>
                <w:color w:val="000000"/>
                <w:sz w:val="24"/>
                <w:lang w:val="ru-RU"/>
              </w:rPr>
              <w:t xml:space="preserve"> </w:t>
            </w:r>
            <w:hyperlink r:id="rId8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w:t>
              </w:r>
              <w:r>
                <w:rPr>
                  <w:rFonts w:ascii="Times New Roman" w:hAnsi="Times New Roman"/>
                  <w:color w:val="0000FF"/>
                  <w:u w:val="single"/>
                </w:rPr>
                <w:t>ea</w:t>
              </w:r>
              <w:r w:rsidRPr="00E55F43">
                <w:rPr>
                  <w:rFonts w:ascii="Times New Roman" w:hAnsi="Times New Roman"/>
                  <w:color w:val="0000FF"/>
                  <w:u w:val="single"/>
                  <w:lang w:val="ru-RU"/>
                </w:rPr>
                <w:t>4</w:t>
              </w:r>
            </w:hyperlink>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w:t>
            </w:r>
          </w:p>
        </w:tc>
        <w:tc>
          <w:tcPr>
            <w:tcW w:w="2587" w:type="dxa"/>
            <w:tcMar>
              <w:top w:w="50" w:type="dxa"/>
              <w:left w:w="100" w:type="dxa"/>
            </w:tcMar>
          </w:tcPr>
          <w:p w:rsidR="00E65F79" w:rsidRPr="00E65F79" w:rsidRDefault="00E65F79" w:rsidP="00E65F79">
            <w:pPr>
              <w:autoSpaceDE w:val="0"/>
              <w:autoSpaceDN w:val="0"/>
              <w:spacing w:before="98" w:after="0" w:line="271"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Переписка с зарубежным сверстником. Внешность и характер человека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w:t>
            </w:r>
          </w:p>
        </w:tc>
        <w:tc>
          <w:tcPr>
            <w:tcW w:w="2587" w:type="dxa"/>
            <w:tcMar>
              <w:top w:w="50" w:type="dxa"/>
              <w:left w:w="100" w:type="dxa"/>
            </w:tcMar>
          </w:tcPr>
          <w:p w:rsidR="00E65F79" w:rsidRPr="00E65F79" w:rsidRDefault="00E65F79" w:rsidP="00E65F79">
            <w:pPr>
              <w:autoSpaceDE w:val="0"/>
              <w:autoSpaceDN w:val="0"/>
              <w:spacing w:before="100"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Досуг и увлечения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современного подростка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w:t>
              </w:r>
              <w:r>
                <w:rPr>
                  <w:rFonts w:ascii="Times New Roman" w:hAnsi="Times New Roman"/>
                  <w:color w:val="0000FF"/>
                  <w:u w:val="single"/>
                </w:rPr>
                <w:t>fc</w:t>
              </w:r>
              <w:r w:rsidRPr="00E55F43">
                <w:rPr>
                  <w:rFonts w:ascii="Times New Roman" w:hAnsi="Times New Roman"/>
                  <w:color w:val="0000FF"/>
                  <w:u w:val="single"/>
                  <w:lang w:val="ru-RU"/>
                </w:rPr>
                <w:t>6</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720"/>
              <w:rPr>
                <w:rFonts w:ascii="Cambria" w:eastAsia="MS Mincho" w:hAnsi="Cambria" w:cs="Times New Roman"/>
              </w:rPr>
            </w:pPr>
            <w:r w:rsidRPr="00E65F79">
              <w:rPr>
                <w:rFonts w:ascii="Times New Roman" w:eastAsia="Times New Roman" w:hAnsi="Times New Roman" w:cs="Times New Roman"/>
                <w:color w:val="000000"/>
                <w:sz w:val="24"/>
              </w:rPr>
              <w:t xml:space="preserve">Взаимоотношения с друзьями. </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/83520</w:t>
              </w:r>
              <w:r>
                <w:rPr>
                  <w:rFonts w:ascii="Times New Roman" w:hAnsi="Times New Roman"/>
                  <w:color w:val="0000FF"/>
                  <w:u w:val="single"/>
                </w:rPr>
                <w:t>ef</w:t>
              </w:r>
              <w:r w:rsidRPr="00E55F43">
                <w:rPr>
                  <w:rFonts w:ascii="Times New Roman" w:hAnsi="Times New Roman"/>
                  <w:color w:val="0000FF"/>
                  <w:u w:val="single"/>
                  <w:lang w:val="ru-RU"/>
                </w:rPr>
                <w:t>0</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Страны изучаемого языка и родная страна.</w:t>
            </w:r>
          </w:p>
          <w:p w:rsidR="00E65F79" w:rsidRPr="00E65F79" w:rsidRDefault="00E65F79" w:rsidP="00E65F79">
            <w:pPr>
              <w:autoSpaceDE w:val="0"/>
              <w:autoSpaceDN w:val="0"/>
              <w:spacing w:before="70" w:after="0" w:line="262" w:lineRule="auto"/>
              <w:ind w:left="72" w:right="576"/>
              <w:rPr>
                <w:rFonts w:ascii="Cambria" w:eastAsia="MS Mincho" w:hAnsi="Cambria" w:cs="Times New Roman"/>
              </w:rPr>
            </w:pPr>
            <w:r w:rsidRPr="00E65F79">
              <w:rPr>
                <w:rFonts w:ascii="Times New Roman" w:eastAsia="Times New Roman" w:hAnsi="Times New Roman" w:cs="Times New Roman"/>
                <w:color w:val="000000"/>
                <w:sz w:val="24"/>
              </w:rPr>
              <w:t xml:space="preserve">Географическое </w:t>
            </w:r>
            <w:r w:rsidRPr="00E65F79">
              <w:rPr>
                <w:rFonts w:ascii="Cambria" w:eastAsia="MS Mincho" w:hAnsi="Cambria" w:cs="Times New Roman"/>
              </w:rPr>
              <w:br/>
            </w:r>
            <w:r w:rsidRPr="00E65F79">
              <w:rPr>
                <w:rFonts w:ascii="Times New Roman" w:eastAsia="Times New Roman" w:hAnsi="Times New Roman" w:cs="Times New Roman"/>
                <w:color w:val="000000"/>
                <w:sz w:val="24"/>
              </w:rPr>
              <w:t>положение. Столицы</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Великобритания. Россия.</w:t>
            </w:r>
          </w:p>
          <w:p w:rsidR="00E65F79" w:rsidRPr="00E65F79" w:rsidRDefault="00E65F79" w:rsidP="00E65F79">
            <w:pPr>
              <w:autoSpaceDE w:val="0"/>
              <w:autoSpaceDN w:val="0"/>
              <w:spacing w:before="70" w:after="0" w:line="262" w:lineRule="auto"/>
              <w:ind w:left="72" w:right="576"/>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Географическое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положение. Столица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/83521472</w:t>
              </w:r>
            </w:hyperlink>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w:t>
            </w:r>
          </w:p>
        </w:tc>
        <w:tc>
          <w:tcPr>
            <w:tcW w:w="2587" w:type="dxa"/>
            <w:tcMar>
              <w:top w:w="50" w:type="dxa"/>
              <w:left w:w="100" w:type="dxa"/>
            </w:tcMar>
          </w:tcPr>
          <w:p w:rsidR="00E65F79" w:rsidRPr="00E65F79" w:rsidRDefault="00E65F79" w:rsidP="00E65F79">
            <w:pPr>
              <w:autoSpaceDE w:val="0"/>
              <w:autoSpaceDN w:val="0"/>
              <w:spacing w:before="98" w:after="0" w:line="271"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Входная контрольная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работа. Взаимоотношения с друзьями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w:t>
            </w:r>
          </w:p>
        </w:tc>
        <w:tc>
          <w:tcPr>
            <w:tcW w:w="2587" w:type="dxa"/>
            <w:tcMar>
              <w:top w:w="50" w:type="dxa"/>
              <w:left w:w="100" w:type="dxa"/>
            </w:tcMar>
          </w:tcPr>
          <w:p w:rsidR="00E65F79" w:rsidRPr="00E65F79" w:rsidRDefault="00E65F79" w:rsidP="00E65F79">
            <w:pPr>
              <w:autoSpaceDE w:val="0"/>
              <w:autoSpaceDN w:val="0"/>
              <w:spacing w:before="98" w:after="0"/>
              <w:ind w:left="72" w:right="144"/>
              <w:rPr>
                <w:rFonts w:ascii="Cambria" w:eastAsia="MS Mincho" w:hAnsi="Cambria" w:cs="Times New Roman"/>
              </w:rPr>
            </w:pPr>
            <w:r w:rsidRPr="00E65F79">
              <w:rPr>
                <w:rFonts w:ascii="Times New Roman" w:eastAsia="Times New Roman" w:hAnsi="Times New Roman" w:cs="Times New Roman"/>
                <w:color w:val="000000"/>
                <w:sz w:val="24"/>
                <w:lang w:val="ru-RU"/>
              </w:rPr>
              <w:t xml:space="preserve">Страны изучаемого языка и родная страна.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rPr>
              <w:t xml:space="preserve">Географическое </w:t>
            </w:r>
            <w:r w:rsidRPr="00E65F79">
              <w:rPr>
                <w:rFonts w:ascii="Cambria" w:eastAsia="MS Mincho" w:hAnsi="Cambria" w:cs="Times New Roman"/>
              </w:rPr>
              <w:br/>
            </w:r>
            <w:r w:rsidRPr="00E65F79">
              <w:rPr>
                <w:rFonts w:ascii="Times New Roman" w:eastAsia="Times New Roman" w:hAnsi="Times New Roman" w:cs="Times New Roman"/>
                <w:color w:val="000000"/>
                <w:sz w:val="24"/>
              </w:rPr>
              <w:t>положение</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9</w:t>
            </w:r>
          </w:p>
        </w:tc>
        <w:tc>
          <w:tcPr>
            <w:tcW w:w="2587" w:type="dxa"/>
            <w:tcMar>
              <w:top w:w="50" w:type="dxa"/>
              <w:left w:w="100" w:type="dxa"/>
            </w:tcMar>
          </w:tcPr>
          <w:p w:rsidR="00E65F79" w:rsidRPr="00E65F79" w:rsidRDefault="00E65F79" w:rsidP="00E65F79">
            <w:pPr>
              <w:autoSpaceDE w:val="0"/>
              <w:autoSpaceDN w:val="0"/>
              <w:spacing w:before="100" w:after="0" w:line="262" w:lineRule="auto"/>
              <w:ind w:left="72" w:right="720"/>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Взаимоотношения в семье, с </w:t>
            </w:r>
            <w:r w:rsidRPr="00E65F79">
              <w:rPr>
                <w:rFonts w:ascii="Times New Roman" w:eastAsia="Times New Roman" w:hAnsi="Times New Roman" w:cs="Times New Roman"/>
                <w:color w:val="000000"/>
                <w:sz w:val="24"/>
                <w:lang w:val="ru-RU"/>
              </w:rPr>
              <w:lastRenderedPageBreak/>
              <w:t>друзьями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lastRenderedPageBreak/>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/83521030</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lastRenderedPageBreak/>
              <w:t>10</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Семейные праздники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/83521922</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11</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Климат. Погода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12</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288"/>
              <w:rPr>
                <w:rFonts w:ascii="Cambria" w:eastAsia="MS Mincho" w:hAnsi="Cambria" w:cs="Times New Roman"/>
                <w:lang w:val="ru-RU"/>
              </w:rPr>
            </w:pPr>
            <w:r w:rsidRPr="00E65F79">
              <w:rPr>
                <w:rFonts w:ascii="Times New Roman" w:eastAsia="Times New Roman" w:hAnsi="Times New Roman" w:cs="Times New Roman"/>
                <w:color w:val="000000"/>
                <w:sz w:val="24"/>
                <w:lang w:val="ru-RU"/>
              </w:rPr>
              <w:t>Описание родного села. Описание комнаты</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13</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Описание родного села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/835216</w:t>
              </w:r>
              <w:r>
                <w:rPr>
                  <w:rFonts w:ascii="Times New Roman" w:hAnsi="Times New Roman"/>
                  <w:color w:val="0000FF"/>
                  <w:u w:val="single"/>
                </w:rPr>
                <w:t>d</w:t>
              </w:r>
              <w:r w:rsidRPr="00E55F43">
                <w:rPr>
                  <w:rFonts w:ascii="Times New Roman" w:hAnsi="Times New Roman"/>
                  <w:color w:val="0000FF"/>
                  <w:u w:val="single"/>
                  <w:lang w:val="ru-RU"/>
                </w:rPr>
                <w:t>4</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14</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Покупки. Одежда, обувь, продукты питания</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w:t>
              </w:r>
              <w:r>
                <w:rPr>
                  <w:rFonts w:ascii="Times New Roman" w:hAnsi="Times New Roman"/>
                  <w:color w:val="0000FF"/>
                  <w:u w:val="single"/>
                </w:rPr>
                <w:t>b</w:t>
              </w:r>
              <w:r w:rsidRPr="00E55F43">
                <w:rPr>
                  <w:rFonts w:ascii="Times New Roman" w:hAnsi="Times New Roman"/>
                  <w:color w:val="0000FF"/>
                  <w:u w:val="single"/>
                  <w:lang w:val="ru-RU"/>
                </w:rPr>
                <w:t>7</w:t>
              </w:r>
              <w:r>
                <w:rPr>
                  <w:rFonts w:ascii="Times New Roman" w:hAnsi="Times New Roman"/>
                  <w:color w:val="0000FF"/>
                  <w:u w:val="single"/>
                </w:rPr>
                <w:t>a</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15</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Страны изучаемого языка, родная страна.</w:t>
            </w:r>
          </w:p>
          <w:p w:rsidR="00E65F79" w:rsidRPr="00E65F79" w:rsidRDefault="00E65F79" w:rsidP="00E65F79">
            <w:pPr>
              <w:autoSpaceDE w:val="0"/>
              <w:autoSpaceDN w:val="0"/>
              <w:spacing w:before="70"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Достопримечательности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r>
              <w:rPr>
                <w:rFonts w:ascii="Times New Roman" w:hAnsi="Times New Roman"/>
                <w:color w:val="000000"/>
                <w:sz w:val="24"/>
              </w:rPr>
              <w:t xml:space="preserve"> 1 </w:t>
            </w: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8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/83521</w:t>
              </w:r>
              <w:r>
                <w:rPr>
                  <w:rFonts w:ascii="Times New Roman" w:hAnsi="Times New Roman"/>
                  <w:color w:val="0000FF"/>
                  <w:u w:val="single"/>
                </w:rPr>
                <w:t>b</w:t>
              </w:r>
              <w:r w:rsidRPr="00E55F43">
                <w:rPr>
                  <w:rFonts w:ascii="Times New Roman" w:hAnsi="Times New Roman"/>
                  <w:color w:val="0000FF"/>
                  <w:u w:val="single"/>
                  <w:lang w:val="ru-RU"/>
                </w:rPr>
                <w:t>7</w:t>
              </w:r>
              <w:r>
                <w:rPr>
                  <w:rFonts w:ascii="Times New Roman" w:hAnsi="Times New Roman"/>
                  <w:color w:val="0000FF"/>
                  <w:u w:val="single"/>
                </w:rPr>
                <w:t>a</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16</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576"/>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Жизнь  в городе и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сельской местности.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/8352220</w:t>
              </w:r>
              <w:r>
                <w:rPr>
                  <w:rFonts w:ascii="Times New Roman" w:hAnsi="Times New Roman"/>
                  <w:color w:val="0000FF"/>
                  <w:u w:val="single"/>
                </w:rPr>
                <w:t>a</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17</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Транспорт</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/835220</w:t>
              </w:r>
              <w:r>
                <w:rPr>
                  <w:rFonts w:ascii="Times New Roman" w:hAnsi="Times New Roman"/>
                  <w:color w:val="0000FF"/>
                  <w:u w:val="single"/>
                </w:rPr>
                <w:t>de</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18</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rPr>
            </w:pPr>
            <w:r w:rsidRPr="00E65F79">
              <w:rPr>
                <w:rFonts w:ascii="Times New Roman" w:eastAsia="Times New Roman" w:hAnsi="Times New Roman" w:cs="Times New Roman"/>
                <w:color w:val="000000"/>
                <w:sz w:val="24"/>
              </w:rPr>
              <w:t>Транспорт. Безопасность на дороге</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19</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Досуг и увлечения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современного подростка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r w:rsidRPr="00E65F7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20</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Путешествия по России и зарубежным странам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/83522</w:t>
              </w:r>
              <w:r>
                <w:rPr>
                  <w:rFonts w:ascii="Times New Roman" w:hAnsi="Times New Roman"/>
                  <w:color w:val="0000FF"/>
                  <w:u w:val="single"/>
                </w:rPr>
                <w:t>cdc</w:t>
              </w:r>
            </w:hyperlink>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21</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864"/>
              <w:rPr>
                <w:rFonts w:ascii="Cambria" w:eastAsia="MS Mincho" w:hAnsi="Cambria" w:cs="Times New Roman"/>
                <w:lang w:val="ru-RU"/>
              </w:rPr>
            </w:pPr>
            <w:r w:rsidRPr="00E65F79">
              <w:rPr>
                <w:rFonts w:ascii="Times New Roman" w:eastAsia="Times New Roman" w:hAnsi="Times New Roman" w:cs="Times New Roman"/>
                <w:color w:val="000000"/>
                <w:sz w:val="24"/>
                <w:lang w:val="ru-RU"/>
              </w:rPr>
              <w:t>Досуг и увлечения подростка. Спорт</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22</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rPr>
            </w:pPr>
            <w:r w:rsidRPr="00E65F79">
              <w:rPr>
                <w:rFonts w:ascii="Times New Roman" w:eastAsia="Times New Roman" w:hAnsi="Times New Roman" w:cs="Times New Roman"/>
                <w:color w:val="000000"/>
                <w:sz w:val="24"/>
              </w:rPr>
              <w:t>Транспорт. Путешествие по Лондону</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23</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Путешествия по России и зарубежным странам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lastRenderedPageBreak/>
              <w:t>24</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Контрольная работа.</w:t>
            </w:r>
          </w:p>
          <w:p w:rsidR="00E65F79" w:rsidRPr="00E65F79" w:rsidRDefault="00E65F79" w:rsidP="00E65F79">
            <w:pPr>
              <w:autoSpaceDE w:val="0"/>
              <w:autoSpaceDN w:val="0"/>
              <w:spacing w:before="70" w:after="0" w:line="271" w:lineRule="auto"/>
              <w:ind w:left="72" w:right="252"/>
              <w:jc w:val="both"/>
              <w:rPr>
                <w:rFonts w:ascii="Cambria" w:eastAsia="MS Mincho" w:hAnsi="Cambria" w:cs="Times New Roman"/>
                <w:lang w:val="ru-RU"/>
              </w:rPr>
            </w:pPr>
            <w:r w:rsidRPr="00E65F79">
              <w:rPr>
                <w:rFonts w:ascii="Times New Roman" w:eastAsia="Times New Roman" w:hAnsi="Times New Roman" w:cs="Times New Roman"/>
                <w:color w:val="000000"/>
                <w:sz w:val="24"/>
                <w:lang w:val="ru-RU"/>
              </w:rPr>
              <w:t>Транспорт. Путешествие по России и зарубежным странам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/83523</w:t>
              </w:r>
              <w:r>
                <w:rPr>
                  <w:rFonts w:ascii="Times New Roman" w:hAnsi="Times New Roman"/>
                  <w:color w:val="0000FF"/>
                  <w:u w:val="single"/>
                </w:rPr>
                <w:t>d</w:t>
              </w:r>
              <w:r w:rsidRPr="00E55F43">
                <w:rPr>
                  <w:rFonts w:ascii="Times New Roman" w:hAnsi="Times New Roman"/>
                  <w:color w:val="0000FF"/>
                  <w:u w:val="single"/>
                  <w:lang w:val="ru-RU"/>
                </w:rPr>
                <w:t>4</w:t>
              </w:r>
              <w:r>
                <w:rPr>
                  <w:rFonts w:ascii="Times New Roman" w:hAnsi="Times New Roman"/>
                  <w:color w:val="0000FF"/>
                  <w:u w:val="single"/>
                </w:rPr>
                <w:t>e</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25</w:t>
            </w:r>
          </w:p>
        </w:tc>
        <w:tc>
          <w:tcPr>
            <w:tcW w:w="2587" w:type="dxa"/>
            <w:tcMar>
              <w:top w:w="50" w:type="dxa"/>
              <w:left w:w="100" w:type="dxa"/>
            </w:tcMar>
          </w:tcPr>
          <w:p w:rsidR="00E65F79" w:rsidRPr="00E65F79" w:rsidRDefault="00E65F79" w:rsidP="00E65F79">
            <w:pPr>
              <w:autoSpaceDE w:val="0"/>
              <w:autoSpaceDN w:val="0"/>
              <w:spacing w:before="98" w:after="0" w:line="271"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Культурные особенности. Что означает красный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цвет</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/83522336</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26</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Режим труда и отдыха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27</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Режим труда и отдыха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28</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Досуг и увлечения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современного подростка.</w:t>
            </w:r>
          </w:p>
          <w:p w:rsidR="00E65F79" w:rsidRPr="00E65F79" w:rsidRDefault="00E65F79" w:rsidP="00E65F79">
            <w:pPr>
              <w:autoSpaceDE w:val="0"/>
              <w:autoSpaceDN w:val="0"/>
              <w:spacing w:before="70"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Кино</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29</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Досуг и увлечения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современного подростка.</w:t>
            </w:r>
          </w:p>
          <w:p w:rsidR="00E65F79" w:rsidRPr="00E65F79" w:rsidRDefault="00E65F79" w:rsidP="00E65F79">
            <w:pPr>
              <w:autoSpaceDE w:val="0"/>
              <w:autoSpaceDN w:val="0"/>
              <w:spacing w:before="70"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Театр</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30</w:t>
            </w:r>
          </w:p>
        </w:tc>
        <w:tc>
          <w:tcPr>
            <w:tcW w:w="2587" w:type="dxa"/>
            <w:tcMar>
              <w:top w:w="50" w:type="dxa"/>
              <w:left w:w="100" w:type="dxa"/>
            </w:tcMar>
          </w:tcPr>
          <w:p w:rsidR="00E65F79" w:rsidRPr="00E65F79" w:rsidRDefault="00E65F79" w:rsidP="00E65F79">
            <w:pPr>
              <w:autoSpaceDE w:val="0"/>
              <w:autoSpaceDN w:val="0"/>
              <w:spacing w:before="98" w:after="0" w:line="262" w:lineRule="auto"/>
              <w:ind w:right="432"/>
              <w:jc w:val="center"/>
              <w:rPr>
                <w:rFonts w:ascii="Cambria" w:eastAsia="MS Mincho" w:hAnsi="Cambria" w:cs="Times New Roman"/>
                <w:lang w:val="ru-RU"/>
              </w:rPr>
            </w:pPr>
            <w:r w:rsidRPr="00E65F79">
              <w:rPr>
                <w:rFonts w:ascii="Times New Roman" w:eastAsia="Times New Roman" w:hAnsi="Times New Roman" w:cs="Times New Roman"/>
                <w:color w:val="000000"/>
                <w:sz w:val="24"/>
                <w:lang w:val="ru-RU"/>
              </w:rPr>
              <w:t>Режим труда и отдыха. Любимый день недели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31</w:t>
            </w:r>
          </w:p>
        </w:tc>
        <w:tc>
          <w:tcPr>
            <w:tcW w:w="2587" w:type="dxa"/>
            <w:tcMar>
              <w:top w:w="50" w:type="dxa"/>
              <w:left w:w="100" w:type="dxa"/>
            </w:tcMar>
          </w:tcPr>
          <w:p w:rsidR="00E65F79" w:rsidRPr="00E65F79" w:rsidRDefault="00E65F79" w:rsidP="00E65F79">
            <w:pPr>
              <w:autoSpaceDE w:val="0"/>
              <w:autoSpaceDN w:val="0"/>
              <w:spacing w:before="98" w:after="0"/>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Переписка с зарубежным сверстником.Жизнь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 xml:space="preserve">подростка в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Великобритании и России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32</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720"/>
              <w:rPr>
                <w:rFonts w:ascii="Cambria" w:eastAsia="MS Mincho" w:hAnsi="Cambria" w:cs="Times New Roman"/>
              </w:rPr>
            </w:pPr>
            <w:r w:rsidRPr="00E65F79">
              <w:rPr>
                <w:rFonts w:ascii="Times New Roman" w:eastAsia="Times New Roman" w:hAnsi="Times New Roman" w:cs="Times New Roman"/>
                <w:color w:val="000000"/>
                <w:sz w:val="24"/>
              </w:rPr>
              <w:t>Взаимоотношения с друзьями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/835230</w:t>
              </w:r>
              <w:r>
                <w:rPr>
                  <w:rFonts w:ascii="Times New Roman" w:hAnsi="Times New Roman"/>
                  <w:color w:val="0000FF"/>
                  <w:u w:val="single"/>
                </w:rPr>
                <w:t>ce</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33</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Досуг и увлечения. Режим труда и отдыха.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r w:rsidRPr="00E65F7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/835230</w:t>
              </w:r>
              <w:r>
                <w:rPr>
                  <w:rFonts w:ascii="Times New Roman" w:hAnsi="Times New Roman"/>
                  <w:color w:val="0000FF"/>
                  <w:u w:val="single"/>
                </w:rPr>
                <w:t>ce</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34</w:t>
            </w:r>
          </w:p>
        </w:tc>
        <w:tc>
          <w:tcPr>
            <w:tcW w:w="2587" w:type="dxa"/>
            <w:tcMar>
              <w:top w:w="50" w:type="dxa"/>
              <w:left w:w="100" w:type="dxa"/>
            </w:tcMar>
          </w:tcPr>
          <w:p w:rsidR="00E65F79" w:rsidRPr="00E65F79" w:rsidRDefault="00E65F79" w:rsidP="00E65F79">
            <w:pPr>
              <w:autoSpaceDE w:val="0"/>
              <w:autoSpaceDN w:val="0"/>
              <w:spacing w:before="100" w:after="0" w:line="262" w:lineRule="auto"/>
              <w:ind w:left="72"/>
              <w:rPr>
                <w:rFonts w:ascii="Cambria" w:eastAsia="MS Mincho" w:hAnsi="Cambria" w:cs="Times New Roman"/>
              </w:rPr>
            </w:pPr>
            <w:r w:rsidRPr="00E65F79">
              <w:rPr>
                <w:rFonts w:ascii="Times New Roman" w:eastAsia="Times New Roman" w:hAnsi="Times New Roman" w:cs="Times New Roman"/>
                <w:color w:val="000000"/>
                <w:sz w:val="24"/>
              </w:rPr>
              <w:t>Национальные праздники, традиции, обычаи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35</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Культурные особенности. новый Год. Рождество</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36</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rPr>
            </w:pPr>
            <w:r w:rsidRPr="00E65F79">
              <w:rPr>
                <w:rFonts w:ascii="Times New Roman" w:eastAsia="Times New Roman" w:hAnsi="Times New Roman" w:cs="Times New Roman"/>
                <w:color w:val="000000"/>
                <w:sz w:val="24"/>
              </w:rPr>
              <w:t xml:space="preserve">Национальные праздники </w:t>
            </w:r>
            <w:r w:rsidRPr="00E65F79">
              <w:rPr>
                <w:rFonts w:ascii="Times New Roman" w:eastAsia="Times New Roman" w:hAnsi="Times New Roman" w:cs="Times New Roman"/>
                <w:color w:val="000000"/>
                <w:sz w:val="24"/>
              </w:rPr>
              <w:lastRenderedPageBreak/>
              <w:t>Великобритании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lastRenderedPageBreak/>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lastRenderedPageBreak/>
              <w:t>37</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Семейные праздники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/8352320</w:t>
              </w:r>
              <w:r>
                <w:rPr>
                  <w:rFonts w:ascii="Times New Roman" w:hAnsi="Times New Roman"/>
                  <w:color w:val="0000FF"/>
                  <w:u w:val="single"/>
                </w:rPr>
                <w:t>e</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38</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rPr>
            </w:pPr>
            <w:r w:rsidRPr="00E65F79">
              <w:rPr>
                <w:rFonts w:ascii="Times New Roman" w:eastAsia="Times New Roman" w:hAnsi="Times New Roman" w:cs="Times New Roman"/>
                <w:color w:val="000000"/>
                <w:sz w:val="24"/>
              </w:rPr>
              <w:t>Национальные праздники России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/8352414</w:t>
              </w:r>
              <w:r>
                <w:rPr>
                  <w:rFonts w:ascii="Times New Roman" w:hAnsi="Times New Roman"/>
                  <w:color w:val="0000FF"/>
                  <w:u w:val="single"/>
                </w:rPr>
                <w:t>a</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39</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Школьная жизнь.</w:t>
            </w:r>
          </w:p>
          <w:p w:rsidR="00E65F79" w:rsidRPr="00965E25" w:rsidRDefault="00E65F79" w:rsidP="00E65F79">
            <w:pPr>
              <w:autoSpaceDE w:val="0"/>
              <w:autoSpaceDN w:val="0"/>
              <w:spacing w:before="70" w:after="0" w:line="230"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rPr>
              <w:t>Школьные праздники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r>
              <w:rPr>
                <w:rFonts w:ascii="Times New Roman" w:hAnsi="Times New Roman"/>
                <w:color w:val="000000"/>
                <w:sz w:val="24"/>
              </w:rPr>
              <w:t xml:space="preserve"> 1 </w:t>
            </w: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9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/8352414</w:t>
              </w:r>
              <w:r>
                <w:rPr>
                  <w:rFonts w:ascii="Times New Roman" w:hAnsi="Times New Roman"/>
                  <w:color w:val="0000FF"/>
                  <w:u w:val="single"/>
                </w:rPr>
                <w:t>a</w:t>
              </w:r>
            </w:hyperlink>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40</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Л.Кэрол. "Алиса в стране чудес"</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41</w:t>
            </w:r>
          </w:p>
        </w:tc>
        <w:tc>
          <w:tcPr>
            <w:tcW w:w="2587" w:type="dxa"/>
            <w:tcMar>
              <w:top w:w="50" w:type="dxa"/>
              <w:left w:w="100" w:type="dxa"/>
            </w:tcMar>
          </w:tcPr>
          <w:p w:rsidR="00E65F79" w:rsidRPr="00E65F79" w:rsidRDefault="00E65F79" w:rsidP="00E65F79">
            <w:pPr>
              <w:autoSpaceDE w:val="0"/>
              <w:autoSpaceDN w:val="0"/>
              <w:spacing w:before="98" w:after="0" w:line="271"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Культурные особенности России и стран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изучаемого языка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42</w:t>
            </w:r>
          </w:p>
        </w:tc>
        <w:tc>
          <w:tcPr>
            <w:tcW w:w="2587" w:type="dxa"/>
            <w:tcMar>
              <w:top w:w="50" w:type="dxa"/>
              <w:left w:w="100" w:type="dxa"/>
            </w:tcMar>
          </w:tcPr>
          <w:p w:rsidR="00E65F79" w:rsidRPr="00E65F79" w:rsidRDefault="00E65F79" w:rsidP="00E65F79">
            <w:pPr>
              <w:autoSpaceDE w:val="0"/>
              <w:autoSpaceDN w:val="0"/>
              <w:spacing w:before="98" w:after="0" w:line="271"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Культурные особенности России и стран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изучаемого языка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43</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Переписка с зарубежным сверстником.</w:t>
            </w:r>
          </w:p>
          <w:p w:rsidR="00E65F79" w:rsidRPr="00E65F79" w:rsidRDefault="00E65F79" w:rsidP="00E65F79">
            <w:pPr>
              <w:autoSpaceDE w:val="0"/>
              <w:autoSpaceDN w:val="0"/>
              <w:spacing w:before="70" w:after="0" w:line="230" w:lineRule="auto"/>
              <w:jc w:val="center"/>
              <w:rPr>
                <w:rFonts w:ascii="Cambria" w:eastAsia="MS Mincho" w:hAnsi="Cambria" w:cs="Times New Roman"/>
                <w:lang w:val="ru-RU"/>
              </w:rPr>
            </w:pPr>
            <w:r w:rsidRPr="00E65F79">
              <w:rPr>
                <w:rFonts w:ascii="Times New Roman" w:eastAsia="Times New Roman" w:hAnsi="Times New Roman" w:cs="Times New Roman"/>
                <w:color w:val="000000"/>
                <w:sz w:val="24"/>
                <w:lang w:val="ru-RU"/>
              </w:rPr>
              <w:t>поздравительная открытка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f</w:t>
              </w:r>
              <w:r w:rsidRPr="00E55F43">
                <w:rPr>
                  <w:rFonts w:ascii="Times New Roman" w:hAnsi="Times New Roman"/>
                  <w:color w:val="0000FF"/>
                  <w:u w:val="single"/>
                  <w:lang w:val="ru-RU"/>
                </w:rPr>
                <w:t>73</w:t>
              </w:r>
              <w:r>
                <w:rPr>
                  <w:rFonts w:ascii="Times New Roman" w:hAnsi="Times New Roman"/>
                  <w:color w:val="0000FF"/>
                  <w:u w:val="single"/>
                </w:rPr>
                <w:t>e</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44</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 xml:space="preserve"> Контрольная работа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/83522480</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45</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432"/>
              <w:rPr>
                <w:rFonts w:ascii="Cambria" w:eastAsia="MS Mincho" w:hAnsi="Cambria" w:cs="Times New Roman"/>
                <w:lang w:val="ru-RU"/>
              </w:rPr>
            </w:pPr>
            <w:r w:rsidRPr="00E65F79">
              <w:rPr>
                <w:rFonts w:ascii="Times New Roman" w:eastAsia="Times New Roman" w:hAnsi="Times New Roman" w:cs="Times New Roman"/>
                <w:color w:val="000000"/>
                <w:sz w:val="24"/>
                <w:lang w:val="ru-RU"/>
              </w:rPr>
              <w:t>Каникулы в различное время года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/83522481</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46</w:t>
            </w:r>
          </w:p>
        </w:tc>
        <w:tc>
          <w:tcPr>
            <w:tcW w:w="2587" w:type="dxa"/>
            <w:tcMar>
              <w:top w:w="50" w:type="dxa"/>
              <w:left w:w="100" w:type="dxa"/>
            </w:tcMar>
          </w:tcPr>
          <w:p w:rsidR="00E65F79" w:rsidRDefault="00E65F79" w:rsidP="00E65F79">
            <w:pPr>
              <w:autoSpaceDE w:val="0"/>
              <w:autoSpaceDN w:val="0"/>
              <w:spacing w:before="98" w:after="0" w:line="230" w:lineRule="auto"/>
              <w:ind w:left="72"/>
            </w:pPr>
            <w:r>
              <w:rPr>
                <w:rFonts w:ascii="Times New Roman" w:eastAsia="Times New Roman" w:hAnsi="Times New Roman"/>
                <w:color w:val="000000"/>
                <w:sz w:val="24"/>
              </w:rPr>
              <w:t>Виды отдыха.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47</w:t>
            </w:r>
          </w:p>
        </w:tc>
        <w:tc>
          <w:tcPr>
            <w:tcW w:w="2587" w:type="dxa"/>
            <w:tcMar>
              <w:top w:w="50" w:type="dxa"/>
              <w:left w:w="100" w:type="dxa"/>
            </w:tcMar>
          </w:tcPr>
          <w:p w:rsidR="00E65F79" w:rsidRPr="00C14870" w:rsidRDefault="00E65F79" w:rsidP="00E65F79">
            <w:pPr>
              <w:autoSpaceDE w:val="0"/>
              <w:autoSpaceDN w:val="0"/>
              <w:spacing w:before="98" w:after="0" w:line="262" w:lineRule="auto"/>
              <w:ind w:left="72" w:right="144"/>
              <w:rPr>
                <w:lang w:val="ru-RU"/>
              </w:rPr>
            </w:pPr>
            <w:r w:rsidRPr="00C14870">
              <w:rPr>
                <w:rFonts w:ascii="Times New Roman" w:eastAsia="Times New Roman" w:hAnsi="Times New Roman"/>
                <w:color w:val="000000"/>
                <w:sz w:val="24"/>
                <w:lang w:val="ru-RU"/>
              </w:rPr>
              <w:t>Путешествие по России и зарубежным странам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r w:rsidRPr="00E65F7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48</w:t>
            </w:r>
          </w:p>
        </w:tc>
        <w:tc>
          <w:tcPr>
            <w:tcW w:w="2587" w:type="dxa"/>
            <w:tcMar>
              <w:top w:w="50" w:type="dxa"/>
              <w:left w:w="100" w:type="dxa"/>
            </w:tcMar>
          </w:tcPr>
          <w:p w:rsidR="00E65F79" w:rsidRPr="00C14870" w:rsidRDefault="00E65F79" w:rsidP="00E65F79">
            <w:pPr>
              <w:autoSpaceDE w:val="0"/>
              <w:autoSpaceDN w:val="0"/>
              <w:spacing w:before="98" w:after="0" w:line="262" w:lineRule="auto"/>
              <w:ind w:left="72" w:right="144"/>
              <w:rPr>
                <w:lang w:val="ru-RU"/>
              </w:rPr>
            </w:pPr>
            <w:r w:rsidRPr="00C14870">
              <w:rPr>
                <w:rFonts w:ascii="Times New Roman" w:eastAsia="Times New Roman" w:hAnsi="Times New Roman"/>
                <w:color w:val="000000"/>
                <w:sz w:val="24"/>
                <w:lang w:val="ru-RU"/>
              </w:rPr>
              <w:t xml:space="preserve">Досуг и увлечения </w:t>
            </w:r>
            <w:r w:rsidRPr="00C14870">
              <w:rPr>
                <w:lang w:val="ru-RU"/>
              </w:rPr>
              <w:br/>
            </w:r>
            <w:r w:rsidRPr="00C14870">
              <w:rPr>
                <w:rFonts w:ascii="Times New Roman" w:eastAsia="Times New Roman" w:hAnsi="Times New Roman"/>
                <w:color w:val="000000"/>
                <w:sz w:val="24"/>
                <w:lang w:val="ru-RU"/>
              </w:rPr>
              <w:t>современного подростка.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/8352511</w:t>
              </w:r>
              <w:r>
                <w:rPr>
                  <w:rFonts w:ascii="Times New Roman" w:hAnsi="Times New Roman"/>
                  <w:color w:val="0000FF"/>
                  <w:u w:val="single"/>
                </w:rPr>
                <w:t>c</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49</w:t>
            </w:r>
          </w:p>
        </w:tc>
        <w:tc>
          <w:tcPr>
            <w:tcW w:w="2587" w:type="dxa"/>
            <w:tcMar>
              <w:top w:w="50" w:type="dxa"/>
              <w:left w:w="100" w:type="dxa"/>
            </w:tcMar>
          </w:tcPr>
          <w:p w:rsidR="00E65F79" w:rsidRDefault="00E65F79" w:rsidP="00E65F79">
            <w:pPr>
              <w:autoSpaceDE w:val="0"/>
              <w:autoSpaceDN w:val="0"/>
              <w:spacing w:before="98" w:after="0" w:line="230" w:lineRule="auto"/>
              <w:ind w:left="72"/>
            </w:pPr>
            <w:r>
              <w:rPr>
                <w:rFonts w:ascii="Times New Roman" w:eastAsia="Times New Roman" w:hAnsi="Times New Roman"/>
                <w:color w:val="000000"/>
                <w:sz w:val="24"/>
              </w:rPr>
              <w:t>Школьная жизнь.</w:t>
            </w:r>
          </w:p>
          <w:p w:rsidR="00E65F79" w:rsidRDefault="00E65F79" w:rsidP="00E65F79">
            <w:pPr>
              <w:autoSpaceDE w:val="0"/>
              <w:autoSpaceDN w:val="0"/>
              <w:spacing w:before="70" w:after="0" w:line="230" w:lineRule="auto"/>
              <w:ind w:left="72"/>
            </w:pPr>
            <w:r>
              <w:rPr>
                <w:rFonts w:ascii="Times New Roman" w:eastAsia="Times New Roman" w:hAnsi="Times New Roman"/>
                <w:color w:val="000000"/>
                <w:sz w:val="24"/>
              </w:rPr>
              <w:t>Внеурочная деятельность</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/83524960</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50</w:t>
            </w:r>
          </w:p>
        </w:tc>
        <w:tc>
          <w:tcPr>
            <w:tcW w:w="2587" w:type="dxa"/>
            <w:tcMar>
              <w:top w:w="50" w:type="dxa"/>
              <w:left w:w="100" w:type="dxa"/>
            </w:tcMar>
          </w:tcPr>
          <w:p w:rsidR="00E65F79" w:rsidRPr="00C14870" w:rsidRDefault="00E65F79" w:rsidP="00E65F79">
            <w:pPr>
              <w:autoSpaceDE w:val="0"/>
              <w:autoSpaceDN w:val="0"/>
              <w:spacing w:before="98" w:after="0" w:line="271" w:lineRule="auto"/>
              <w:ind w:left="72" w:right="288"/>
              <w:rPr>
                <w:lang w:val="ru-RU"/>
              </w:rPr>
            </w:pPr>
            <w:r w:rsidRPr="00C14870">
              <w:rPr>
                <w:rFonts w:ascii="Times New Roman" w:eastAsia="Times New Roman" w:hAnsi="Times New Roman"/>
                <w:color w:val="000000"/>
                <w:sz w:val="24"/>
                <w:lang w:val="ru-RU"/>
              </w:rPr>
              <w:t xml:space="preserve">Досуг и увлечения </w:t>
            </w:r>
            <w:r w:rsidRPr="00C14870">
              <w:rPr>
                <w:lang w:val="ru-RU"/>
              </w:rPr>
              <w:br/>
            </w:r>
            <w:r w:rsidRPr="00C14870">
              <w:rPr>
                <w:rFonts w:ascii="Times New Roman" w:eastAsia="Times New Roman" w:hAnsi="Times New Roman"/>
                <w:color w:val="000000"/>
                <w:sz w:val="24"/>
                <w:lang w:val="ru-RU"/>
              </w:rPr>
              <w:t>подростка. Настольные игры</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/8352593</w:t>
              </w:r>
              <w:r>
                <w:rPr>
                  <w:rFonts w:ascii="Times New Roman" w:hAnsi="Times New Roman"/>
                  <w:color w:val="0000FF"/>
                  <w:u w:val="single"/>
                </w:rPr>
                <w:t>c</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lastRenderedPageBreak/>
              <w:t>51</w:t>
            </w:r>
          </w:p>
        </w:tc>
        <w:tc>
          <w:tcPr>
            <w:tcW w:w="2587" w:type="dxa"/>
            <w:tcMar>
              <w:top w:w="50" w:type="dxa"/>
              <w:left w:w="100" w:type="dxa"/>
            </w:tcMar>
          </w:tcPr>
          <w:p w:rsidR="00E65F79" w:rsidRPr="00C14870" w:rsidRDefault="00E65F79" w:rsidP="00E65F79">
            <w:pPr>
              <w:autoSpaceDE w:val="0"/>
              <w:autoSpaceDN w:val="0"/>
              <w:spacing w:before="98" w:after="0" w:line="271" w:lineRule="auto"/>
              <w:ind w:left="72" w:right="144"/>
              <w:rPr>
                <w:lang w:val="ru-RU"/>
              </w:rPr>
            </w:pPr>
            <w:r w:rsidRPr="00C14870">
              <w:rPr>
                <w:rFonts w:ascii="Times New Roman" w:eastAsia="Times New Roman" w:hAnsi="Times New Roman"/>
                <w:color w:val="000000"/>
                <w:sz w:val="24"/>
                <w:lang w:val="ru-RU"/>
              </w:rPr>
              <w:t xml:space="preserve">Досуг и увлечения </w:t>
            </w:r>
            <w:r w:rsidRPr="00C14870">
              <w:rPr>
                <w:lang w:val="ru-RU"/>
              </w:rPr>
              <w:br/>
            </w:r>
            <w:r w:rsidRPr="00C14870">
              <w:rPr>
                <w:rFonts w:ascii="Times New Roman" w:eastAsia="Times New Roman" w:hAnsi="Times New Roman"/>
                <w:color w:val="000000"/>
                <w:sz w:val="24"/>
                <w:lang w:val="ru-RU"/>
              </w:rPr>
              <w:t>подростков. Популярные игры</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/83525</w:t>
              </w:r>
              <w:r>
                <w:rPr>
                  <w:rFonts w:ascii="Times New Roman" w:hAnsi="Times New Roman"/>
                  <w:color w:val="0000FF"/>
                  <w:u w:val="single"/>
                </w:rPr>
                <w:t>f</w:t>
              </w:r>
              <w:r w:rsidRPr="00E55F43">
                <w:rPr>
                  <w:rFonts w:ascii="Times New Roman" w:hAnsi="Times New Roman"/>
                  <w:color w:val="0000FF"/>
                  <w:u w:val="single"/>
                  <w:lang w:val="ru-RU"/>
                </w:rPr>
                <w:t>18</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52</w:t>
            </w:r>
          </w:p>
        </w:tc>
        <w:tc>
          <w:tcPr>
            <w:tcW w:w="2587" w:type="dxa"/>
            <w:tcMar>
              <w:top w:w="50" w:type="dxa"/>
              <w:left w:w="100" w:type="dxa"/>
            </w:tcMar>
          </w:tcPr>
          <w:p w:rsidR="00E65F79" w:rsidRDefault="00E65F79" w:rsidP="00E65F79">
            <w:pPr>
              <w:autoSpaceDE w:val="0"/>
              <w:autoSpaceDN w:val="0"/>
              <w:spacing w:before="98" w:after="0" w:line="262" w:lineRule="auto"/>
              <w:ind w:left="72" w:right="1008"/>
            </w:pPr>
            <w:r>
              <w:rPr>
                <w:rFonts w:ascii="Times New Roman" w:eastAsia="Times New Roman" w:hAnsi="Times New Roman"/>
                <w:color w:val="000000"/>
                <w:sz w:val="24"/>
              </w:rPr>
              <w:t>Покупки на день рождение</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r>
              <w:rPr>
                <w:rFonts w:ascii="Times New Roman" w:hAnsi="Times New Roman"/>
                <w:color w:val="000000"/>
                <w:sz w:val="24"/>
              </w:rPr>
              <w:t xml:space="preserve"> 1 </w:t>
            </w: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/83525</w:t>
              </w:r>
              <w:r>
                <w:rPr>
                  <w:rFonts w:ascii="Times New Roman" w:hAnsi="Times New Roman"/>
                  <w:color w:val="0000FF"/>
                  <w:u w:val="single"/>
                </w:rPr>
                <w:t>f</w:t>
              </w:r>
              <w:r w:rsidRPr="00E55F43">
                <w:rPr>
                  <w:rFonts w:ascii="Times New Roman" w:hAnsi="Times New Roman"/>
                  <w:color w:val="0000FF"/>
                  <w:u w:val="single"/>
                  <w:lang w:val="ru-RU"/>
                </w:rPr>
                <w:t>18</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53</w:t>
            </w:r>
          </w:p>
        </w:tc>
        <w:tc>
          <w:tcPr>
            <w:tcW w:w="2587" w:type="dxa"/>
            <w:tcMar>
              <w:top w:w="50" w:type="dxa"/>
              <w:left w:w="100" w:type="dxa"/>
            </w:tcMar>
          </w:tcPr>
          <w:p w:rsidR="00E65F79" w:rsidRDefault="00E65F79" w:rsidP="00E65F79">
            <w:pPr>
              <w:autoSpaceDE w:val="0"/>
              <w:autoSpaceDN w:val="0"/>
              <w:spacing w:before="98" w:after="0" w:line="262" w:lineRule="auto"/>
              <w:ind w:left="72" w:right="864"/>
            </w:pPr>
            <w:r>
              <w:rPr>
                <w:rFonts w:ascii="Times New Roman" w:eastAsia="Times New Roman" w:hAnsi="Times New Roman"/>
                <w:color w:val="000000"/>
                <w:sz w:val="24"/>
              </w:rPr>
              <w:t>Досуг и увлечения подростков</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/83526</w:t>
              </w:r>
              <w:r>
                <w:rPr>
                  <w:rFonts w:ascii="Times New Roman" w:hAnsi="Times New Roman"/>
                  <w:color w:val="0000FF"/>
                  <w:u w:val="single"/>
                </w:rPr>
                <w:t>d</w:t>
              </w:r>
              <w:r w:rsidRPr="00E55F43">
                <w:rPr>
                  <w:rFonts w:ascii="Times New Roman" w:hAnsi="Times New Roman"/>
                  <w:color w:val="0000FF"/>
                  <w:u w:val="single"/>
                  <w:lang w:val="ru-RU"/>
                </w:rPr>
                <w:t>5</w:t>
              </w:r>
              <w:r>
                <w:rPr>
                  <w:rFonts w:ascii="Times New Roman" w:hAnsi="Times New Roman"/>
                  <w:color w:val="0000FF"/>
                  <w:u w:val="single"/>
                </w:rPr>
                <w:t>a</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54</w:t>
            </w:r>
          </w:p>
        </w:tc>
        <w:tc>
          <w:tcPr>
            <w:tcW w:w="2587" w:type="dxa"/>
            <w:tcMar>
              <w:top w:w="50" w:type="dxa"/>
              <w:left w:w="100" w:type="dxa"/>
            </w:tcMar>
          </w:tcPr>
          <w:p w:rsidR="00E65F79" w:rsidRPr="00C14870" w:rsidRDefault="00E65F79" w:rsidP="00E65F79">
            <w:pPr>
              <w:autoSpaceDE w:val="0"/>
              <w:autoSpaceDN w:val="0"/>
              <w:spacing w:before="98" w:after="0" w:line="262" w:lineRule="auto"/>
              <w:ind w:left="72" w:right="144"/>
              <w:rPr>
                <w:lang w:val="ru-RU"/>
              </w:rPr>
            </w:pPr>
            <w:r w:rsidRPr="00C14870">
              <w:rPr>
                <w:rFonts w:ascii="Times New Roman" w:eastAsia="Times New Roman" w:hAnsi="Times New Roman"/>
                <w:color w:val="000000"/>
                <w:sz w:val="24"/>
                <w:lang w:val="ru-RU"/>
              </w:rPr>
              <w:t>Описание родного села в прошлом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0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/83526094</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55</w:t>
            </w:r>
          </w:p>
        </w:tc>
        <w:tc>
          <w:tcPr>
            <w:tcW w:w="2587" w:type="dxa"/>
            <w:tcMar>
              <w:top w:w="50" w:type="dxa"/>
              <w:left w:w="100" w:type="dxa"/>
            </w:tcMar>
          </w:tcPr>
          <w:p w:rsidR="00E65F79" w:rsidRPr="00C14870" w:rsidRDefault="00E65F79" w:rsidP="00E65F79">
            <w:pPr>
              <w:autoSpaceDE w:val="0"/>
              <w:autoSpaceDN w:val="0"/>
              <w:spacing w:before="98" w:after="0" w:line="262" w:lineRule="auto"/>
              <w:ind w:left="72" w:right="144"/>
              <w:rPr>
                <w:lang w:val="ru-RU"/>
              </w:rPr>
            </w:pPr>
            <w:r w:rsidRPr="00C14870">
              <w:rPr>
                <w:rFonts w:ascii="Times New Roman" w:eastAsia="Times New Roman" w:hAnsi="Times New Roman"/>
                <w:color w:val="000000"/>
                <w:sz w:val="24"/>
                <w:lang w:val="ru-RU"/>
              </w:rPr>
              <w:t>Описание американского города в прошлом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/8351</w:t>
              </w:r>
              <w:r>
                <w:rPr>
                  <w:rFonts w:ascii="Times New Roman" w:hAnsi="Times New Roman"/>
                  <w:color w:val="0000FF"/>
                  <w:u w:val="single"/>
                </w:rPr>
                <w:t>c</w:t>
              </w:r>
              <w:r w:rsidRPr="00E55F43">
                <w:rPr>
                  <w:rFonts w:ascii="Times New Roman" w:hAnsi="Times New Roman"/>
                  <w:color w:val="0000FF"/>
                  <w:u w:val="single"/>
                  <w:lang w:val="ru-RU"/>
                </w:rPr>
                <w:t>436</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56</w:t>
            </w:r>
          </w:p>
        </w:tc>
        <w:tc>
          <w:tcPr>
            <w:tcW w:w="2587" w:type="dxa"/>
            <w:tcMar>
              <w:top w:w="50" w:type="dxa"/>
              <w:left w:w="100" w:type="dxa"/>
            </w:tcMar>
          </w:tcPr>
          <w:p w:rsidR="00E65F79" w:rsidRDefault="00E65F79" w:rsidP="00E65F79">
            <w:pPr>
              <w:autoSpaceDE w:val="0"/>
              <w:autoSpaceDN w:val="0"/>
              <w:spacing w:before="98" w:after="0" w:line="262" w:lineRule="auto"/>
              <w:ind w:left="72" w:right="144"/>
            </w:pPr>
            <w:r>
              <w:rPr>
                <w:rFonts w:ascii="Times New Roman" w:eastAsia="Times New Roman" w:hAnsi="Times New Roman"/>
                <w:color w:val="000000"/>
                <w:sz w:val="24"/>
              </w:rPr>
              <w:t>Культурные особенности. Хэлуин</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57</w:t>
            </w:r>
          </w:p>
        </w:tc>
        <w:tc>
          <w:tcPr>
            <w:tcW w:w="2587" w:type="dxa"/>
            <w:tcMar>
              <w:top w:w="50" w:type="dxa"/>
              <w:left w:w="100" w:type="dxa"/>
            </w:tcMar>
          </w:tcPr>
          <w:p w:rsidR="00E65F79" w:rsidRPr="00C14870" w:rsidRDefault="00E65F79" w:rsidP="00E65F79">
            <w:pPr>
              <w:autoSpaceDE w:val="0"/>
              <w:autoSpaceDN w:val="0"/>
              <w:spacing w:before="98" w:after="0" w:line="271" w:lineRule="auto"/>
              <w:ind w:left="72" w:right="144"/>
              <w:rPr>
                <w:lang w:val="ru-RU"/>
              </w:rPr>
            </w:pPr>
            <w:r w:rsidRPr="00C14870">
              <w:rPr>
                <w:rFonts w:ascii="Times New Roman" w:eastAsia="Times New Roman" w:hAnsi="Times New Roman"/>
                <w:color w:val="000000"/>
                <w:sz w:val="24"/>
                <w:lang w:val="ru-RU"/>
              </w:rPr>
              <w:t>Переписка с зарубежным сверстником. Случай из жизни.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/835266</w:t>
              </w:r>
              <w:r>
                <w:rPr>
                  <w:rFonts w:ascii="Times New Roman" w:hAnsi="Times New Roman"/>
                  <w:color w:val="0000FF"/>
                  <w:u w:val="single"/>
                </w:rPr>
                <w:t>ca</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58</w:t>
            </w:r>
          </w:p>
        </w:tc>
        <w:tc>
          <w:tcPr>
            <w:tcW w:w="2587" w:type="dxa"/>
            <w:tcMar>
              <w:top w:w="50" w:type="dxa"/>
              <w:left w:w="100" w:type="dxa"/>
            </w:tcMar>
          </w:tcPr>
          <w:p w:rsidR="00E65F79" w:rsidRDefault="00E65F79" w:rsidP="00E65F79">
            <w:pPr>
              <w:autoSpaceDE w:val="0"/>
              <w:autoSpaceDN w:val="0"/>
              <w:spacing w:before="98" w:after="0" w:line="262" w:lineRule="auto"/>
              <w:ind w:left="72" w:right="432"/>
            </w:pPr>
            <w:r>
              <w:rPr>
                <w:rFonts w:ascii="Times New Roman" w:eastAsia="Times New Roman" w:hAnsi="Times New Roman"/>
                <w:color w:val="000000"/>
                <w:sz w:val="24"/>
              </w:rPr>
              <w:t>Выдающиеся люди. У Дисней</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59</w:t>
            </w:r>
          </w:p>
        </w:tc>
        <w:tc>
          <w:tcPr>
            <w:tcW w:w="2587" w:type="dxa"/>
            <w:tcMar>
              <w:top w:w="50" w:type="dxa"/>
              <w:left w:w="100" w:type="dxa"/>
            </w:tcMar>
          </w:tcPr>
          <w:p w:rsidR="00E65F79" w:rsidRPr="00C14870" w:rsidRDefault="00E65F79" w:rsidP="00E65F79">
            <w:pPr>
              <w:autoSpaceDE w:val="0"/>
              <w:autoSpaceDN w:val="0"/>
              <w:spacing w:before="98" w:after="0" w:line="262" w:lineRule="auto"/>
              <w:ind w:left="72"/>
              <w:rPr>
                <w:lang w:val="ru-RU"/>
              </w:rPr>
            </w:pPr>
            <w:r w:rsidRPr="00C14870">
              <w:rPr>
                <w:rFonts w:ascii="Times New Roman" w:eastAsia="Times New Roman" w:hAnsi="Times New Roman"/>
                <w:color w:val="000000"/>
                <w:sz w:val="24"/>
                <w:lang w:val="ru-RU"/>
              </w:rPr>
              <w:t xml:space="preserve">Внешность и характер </w:t>
            </w:r>
            <w:r w:rsidRPr="00C14870">
              <w:rPr>
                <w:lang w:val="ru-RU"/>
              </w:rPr>
              <w:br/>
            </w:r>
            <w:r w:rsidRPr="00C14870">
              <w:rPr>
                <w:rFonts w:ascii="Times New Roman" w:eastAsia="Times New Roman" w:hAnsi="Times New Roman"/>
                <w:color w:val="000000"/>
                <w:sz w:val="24"/>
                <w:lang w:val="ru-RU"/>
              </w:rPr>
              <w:t>литературного персонажа.</w:t>
            </w:r>
          </w:p>
          <w:p w:rsidR="00E65F79" w:rsidRDefault="00E65F79" w:rsidP="00E65F79">
            <w:pPr>
              <w:autoSpaceDE w:val="0"/>
              <w:autoSpaceDN w:val="0"/>
              <w:spacing w:before="70" w:after="0" w:line="230" w:lineRule="auto"/>
              <w:ind w:left="72"/>
            </w:pPr>
            <w:r>
              <w:rPr>
                <w:rFonts w:ascii="Times New Roman" w:eastAsia="Times New Roman" w:hAnsi="Times New Roman"/>
                <w:color w:val="000000"/>
                <w:sz w:val="24"/>
              </w:rPr>
              <w:t>Супергерой</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r>
              <w:rPr>
                <w:rFonts w:ascii="Times New Roman" w:hAnsi="Times New Roman"/>
                <w:color w:val="000000"/>
                <w:sz w:val="24"/>
              </w:rPr>
              <w:t xml:space="preserve"> 1 </w:t>
            </w: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60</w:t>
            </w:r>
          </w:p>
        </w:tc>
        <w:tc>
          <w:tcPr>
            <w:tcW w:w="2587" w:type="dxa"/>
            <w:tcMar>
              <w:top w:w="50" w:type="dxa"/>
              <w:left w:w="100" w:type="dxa"/>
            </w:tcMar>
          </w:tcPr>
          <w:p w:rsidR="00E65F79" w:rsidRPr="00C14870" w:rsidRDefault="00E65F79" w:rsidP="00E65F79">
            <w:pPr>
              <w:autoSpaceDE w:val="0"/>
              <w:autoSpaceDN w:val="0"/>
              <w:spacing w:before="98" w:after="0" w:line="262" w:lineRule="auto"/>
              <w:ind w:left="72" w:right="144"/>
              <w:rPr>
                <w:lang w:val="ru-RU"/>
              </w:rPr>
            </w:pPr>
            <w:r w:rsidRPr="00C14870">
              <w:rPr>
                <w:rFonts w:ascii="Times New Roman" w:eastAsia="Times New Roman" w:hAnsi="Times New Roman"/>
                <w:color w:val="000000"/>
                <w:sz w:val="24"/>
                <w:lang w:val="ru-RU"/>
              </w:rPr>
              <w:t>Путешествия по России и зарубежным странам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/835288</w:t>
              </w:r>
              <w:r>
                <w:rPr>
                  <w:rFonts w:ascii="Times New Roman" w:hAnsi="Times New Roman"/>
                  <w:color w:val="0000FF"/>
                  <w:u w:val="single"/>
                </w:rPr>
                <w:t>da</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61</w:t>
            </w:r>
          </w:p>
        </w:tc>
        <w:tc>
          <w:tcPr>
            <w:tcW w:w="2587" w:type="dxa"/>
            <w:tcMar>
              <w:top w:w="50" w:type="dxa"/>
              <w:left w:w="100" w:type="dxa"/>
            </w:tcMar>
          </w:tcPr>
          <w:p w:rsidR="00E65F79" w:rsidRDefault="00E65F79" w:rsidP="00E65F79">
            <w:pPr>
              <w:autoSpaceDE w:val="0"/>
              <w:autoSpaceDN w:val="0"/>
              <w:spacing w:before="98" w:after="0" w:line="262" w:lineRule="auto"/>
              <w:ind w:left="72" w:right="864"/>
            </w:pPr>
            <w:r>
              <w:rPr>
                <w:rFonts w:ascii="Times New Roman" w:eastAsia="Times New Roman" w:hAnsi="Times New Roman"/>
                <w:color w:val="000000"/>
                <w:sz w:val="24"/>
              </w:rPr>
              <w:t>Досуг и увлечения подростка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/83528</w:t>
              </w:r>
              <w:r>
                <w:rPr>
                  <w:rFonts w:ascii="Times New Roman" w:hAnsi="Times New Roman"/>
                  <w:color w:val="0000FF"/>
                  <w:u w:val="single"/>
                </w:rPr>
                <w:t>b</w:t>
              </w:r>
              <w:r w:rsidRPr="00E55F43">
                <w:rPr>
                  <w:rFonts w:ascii="Times New Roman" w:hAnsi="Times New Roman"/>
                  <w:color w:val="0000FF"/>
                  <w:u w:val="single"/>
                  <w:lang w:val="ru-RU"/>
                </w:rPr>
                <w:t>3</w:t>
              </w:r>
              <w:r>
                <w:rPr>
                  <w:rFonts w:ascii="Times New Roman" w:hAnsi="Times New Roman"/>
                  <w:color w:val="0000FF"/>
                  <w:u w:val="single"/>
                </w:rPr>
                <w:t>c</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62</w:t>
            </w:r>
          </w:p>
        </w:tc>
        <w:tc>
          <w:tcPr>
            <w:tcW w:w="2587" w:type="dxa"/>
            <w:tcMar>
              <w:top w:w="50" w:type="dxa"/>
              <w:left w:w="100" w:type="dxa"/>
            </w:tcMar>
          </w:tcPr>
          <w:p w:rsidR="00E65F79" w:rsidRPr="00E65F79" w:rsidRDefault="00E65F79" w:rsidP="00E65F79">
            <w:pPr>
              <w:autoSpaceDE w:val="0"/>
              <w:autoSpaceDN w:val="0"/>
              <w:spacing w:before="98" w:after="0" w:line="271" w:lineRule="auto"/>
              <w:ind w:left="72"/>
              <w:rPr>
                <w:rFonts w:ascii="Cambria" w:eastAsia="MS Mincho" w:hAnsi="Cambria" w:cs="Times New Roman"/>
              </w:rPr>
            </w:pPr>
            <w:r w:rsidRPr="00E65F79">
              <w:rPr>
                <w:rFonts w:ascii="Times New Roman" w:eastAsia="Times New Roman" w:hAnsi="Times New Roman" w:cs="Times New Roman"/>
                <w:color w:val="000000"/>
                <w:sz w:val="24"/>
                <w:lang w:val="ru-RU"/>
              </w:rPr>
              <w:t xml:space="preserve">Жизнь в городе и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 xml:space="preserve">сельской местности. </w:t>
            </w:r>
            <w:r w:rsidRPr="00E65F79">
              <w:rPr>
                <w:rFonts w:ascii="Times New Roman" w:eastAsia="Times New Roman" w:hAnsi="Times New Roman" w:cs="Times New Roman"/>
                <w:color w:val="000000"/>
                <w:sz w:val="24"/>
              </w:rPr>
              <w:t>Виды жилища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63</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576"/>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Жизнь в городе и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сельской местности.</w:t>
            </w:r>
          </w:p>
          <w:p w:rsidR="00E65F79" w:rsidRPr="00E65F79" w:rsidRDefault="00E65F79" w:rsidP="00E65F79">
            <w:pPr>
              <w:autoSpaceDE w:val="0"/>
              <w:autoSpaceDN w:val="0"/>
              <w:spacing w:before="70"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Правила поведения дома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lastRenderedPageBreak/>
              <w:t>64</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Pr>
                <w:rFonts w:ascii="Cambria" w:eastAsia="MS Mincho" w:hAnsi="Cambria" w:cs="Times New Roman"/>
              </w:rPr>
            </w:pPr>
            <w:r w:rsidRPr="00E65F79">
              <w:rPr>
                <w:rFonts w:ascii="Times New Roman" w:eastAsia="Times New Roman" w:hAnsi="Times New Roman" w:cs="Times New Roman"/>
                <w:color w:val="000000"/>
                <w:sz w:val="24"/>
              </w:rPr>
              <w:t>Описание родного города, села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65</w:t>
            </w:r>
          </w:p>
        </w:tc>
        <w:tc>
          <w:tcPr>
            <w:tcW w:w="2587" w:type="dxa"/>
            <w:tcMar>
              <w:top w:w="50" w:type="dxa"/>
              <w:left w:w="100" w:type="dxa"/>
            </w:tcMar>
          </w:tcPr>
          <w:p w:rsidR="00E65F79" w:rsidRPr="00E65F79" w:rsidRDefault="00E65F79" w:rsidP="00E65F79">
            <w:pPr>
              <w:autoSpaceDE w:val="0"/>
              <w:autoSpaceDN w:val="0"/>
              <w:spacing w:before="100" w:after="0"/>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Жизнь в городе, сельской местности. Правила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 xml:space="preserve">поведения в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общественных местах</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66</w:t>
            </w:r>
          </w:p>
        </w:tc>
        <w:tc>
          <w:tcPr>
            <w:tcW w:w="2587" w:type="dxa"/>
            <w:tcMar>
              <w:top w:w="50" w:type="dxa"/>
              <w:left w:w="100" w:type="dxa"/>
            </w:tcMar>
          </w:tcPr>
          <w:p w:rsidR="00E65F79" w:rsidRPr="00E65F79" w:rsidRDefault="00E65F79" w:rsidP="00E65F79">
            <w:pPr>
              <w:autoSpaceDE w:val="0"/>
              <w:autoSpaceDN w:val="0"/>
              <w:spacing w:before="98" w:after="0"/>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Жизнь в городе, сельской местности. Правила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 xml:space="preserve">поведения в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 xml:space="preserve">общественных </w:t>
            </w:r>
            <w:r w:rsidR="00965E25">
              <w:rPr>
                <w:rFonts w:ascii="Times New Roman" w:eastAsia="Times New Roman" w:hAnsi="Times New Roman" w:cs="Times New Roman"/>
                <w:color w:val="000000"/>
                <w:sz w:val="24"/>
                <w:lang w:val="ru-RU"/>
              </w:rPr>
              <w:t>1</w:t>
            </w:r>
            <w:r w:rsidRPr="00E65F79">
              <w:rPr>
                <w:rFonts w:ascii="Times New Roman" w:eastAsia="Times New Roman" w:hAnsi="Times New Roman" w:cs="Times New Roman"/>
                <w:color w:val="000000"/>
                <w:sz w:val="24"/>
                <w:lang w:val="ru-RU"/>
              </w:rPr>
              <w:t>местах</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67</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288"/>
              <w:rPr>
                <w:rFonts w:ascii="Cambria" w:eastAsia="MS Mincho" w:hAnsi="Cambria" w:cs="Times New Roman"/>
                <w:lang w:val="ru-RU"/>
              </w:rPr>
            </w:pPr>
            <w:r w:rsidRPr="00E65F79">
              <w:rPr>
                <w:rFonts w:ascii="Times New Roman" w:eastAsia="Times New Roman" w:hAnsi="Times New Roman" w:cs="Times New Roman"/>
                <w:color w:val="000000"/>
                <w:sz w:val="24"/>
                <w:lang w:val="ru-RU"/>
              </w:rPr>
              <w:t>Родная страна и страны изучаемого языка.</w:t>
            </w:r>
          </w:p>
          <w:p w:rsidR="00E65F79" w:rsidRPr="00E65F79" w:rsidRDefault="00E65F79" w:rsidP="00E65F79">
            <w:pPr>
              <w:autoSpaceDE w:val="0"/>
              <w:autoSpaceDN w:val="0"/>
              <w:spacing w:before="70"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Достопримечательности</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/835293</w:t>
              </w:r>
              <w:r>
                <w:rPr>
                  <w:rFonts w:ascii="Times New Roman" w:hAnsi="Times New Roman"/>
                  <w:color w:val="0000FF"/>
                  <w:u w:val="single"/>
                </w:rPr>
                <w:t>b</w:t>
              </w:r>
              <w:r w:rsidRPr="00E55F43">
                <w:rPr>
                  <w:rFonts w:ascii="Times New Roman" w:hAnsi="Times New Roman"/>
                  <w:color w:val="0000FF"/>
                  <w:u w:val="single"/>
                  <w:lang w:val="ru-RU"/>
                </w:rPr>
                <w:t>6</w:t>
              </w:r>
            </w:hyperlink>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68</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288"/>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Досуг и увлечения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подростков. Кино, театр</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69</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Pr>
                <w:rFonts w:ascii="Cambria" w:eastAsia="MS Mincho" w:hAnsi="Cambria" w:cs="Times New Roman"/>
              </w:rPr>
            </w:pPr>
            <w:r w:rsidRPr="00E65F79">
              <w:rPr>
                <w:rFonts w:ascii="Times New Roman" w:eastAsia="Times New Roman" w:hAnsi="Times New Roman" w:cs="Times New Roman"/>
                <w:color w:val="000000"/>
                <w:sz w:val="24"/>
              </w:rPr>
              <w:t>Описание родного города, села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/8352905</w:t>
              </w:r>
              <w:r>
                <w:rPr>
                  <w:rFonts w:ascii="Times New Roman" w:hAnsi="Times New Roman"/>
                  <w:color w:val="0000FF"/>
                  <w:u w:val="single"/>
                </w:rPr>
                <w:t>a</w:t>
              </w:r>
            </w:hyperlink>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70</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Жизнь в городе, сельской местности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71</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864"/>
              <w:rPr>
                <w:rFonts w:ascii="Cambria" w:eastAsia="MS Mincho" w:hAnsi="Cambria" w:cs="Times New Roman"/>
              </w:rPr>
            </w:pPr>
            <w:r w:rsidRPr="00E65F79">
              <w:rPr>
                <w:rFonts w:ascii="Times New Roman" w:eastAsia="Times New Roman" w:hAnsi="Times New Roman" w:cs="Times New Roman"/>
                <w:color w:val="000000"/>
                <w:sz w:val="24"/>
              </w:rPr>
              <w:t>Сбалансированное питание</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72</w:t>
            </w:r>
          </w:p>
        </w:tc>
        <w:tc>
          <w:tcPr>
            <w:tcW w:w="2587" w:type="dxa"/>
            <w:tcMar>
              <w:top w:w="50" w:type="dxa"/>
              <w:left w:w="100" w:type="dxa"/>
            </w:tcMar>
          </w:tcPr>
          <w:p w:rsidR="00E65F79" w:rsidRPr="00E65F79" w:rsidRDefault="00E65F79" w:rsidP="00E65F79">
            <w:pPr>
              <w:autoSpaceDE w:val="0"/>
              <w:autoSpaceDN w:val="0"/>
              <w:spacing w:before="100" w:after="0" w:line="262" w:lineRule="auto"/>
              <w:ind w:left="72" w:right="720"/>
              <w:rPr>
                <w:rFonts w:ascii="Cambria" w:eastAsia="MS Mincho" w:hAnsi="Cambria" w:cs="Times New Roman"/>
              </w:rPr>
            </w:pPr>
            <w:r w:rsidRPr="00E65F79">
              <w:rPr>
                <w:rFonts w:ascii="Times New Roman" w:eastAsia="Times New Roman" w:hAnsi="Times New Roman" w:cs="Times New Roman"/>
                <w:color w:val="000000"/>
                <w:sz w:val="24"/>
              </w:rPr>
              <w:t>Покупки продуктов питания</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73</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288"/>
              <w:rPr>
                <w:rFonts w:ascii="Cambria" w:eastAsia="MS Mincho" w:hAnsi="Cambria" w:cs="Times New Roman"/>
                <w:lang w:val="ru-RU"/>
              </w:rPr>
            </w:pPr>
            <w:r w:rsidRPr="00E65F79">
              <w:rPr>
                <w:rFonts w:ascii="Times New Roman" w:eastAsia="Times New Roman" w:hAnsi="Times New Roman" w:cs="Times New Roman"/>
                <w:color w:val="000000"/>
                <w:sz w:val="24"/>
                <w:lang w:val="ru-RU"/>
              </w:rPr>
              <w:t>Родная страна и страны изучаемого языка.</w:t>
            </w:r>
          </w:p>
          <w:p w:rsidR="00E65F79" w:rsidRPr="00E65F79" w:rsidRDefault="00E65F79" w:rsidP="00E65F79">
            <w:pPr>
              <w:autoSpaceDE w:val="0"/>
              <w:autoSpaceDN w:val="0"/>
              <w:spacing w:before="70" w:after="0" w:line="262"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Культура питания в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Великобритании и России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74</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864"/>
              <w:rPr>
                <w:rFonts w:ascii="Cambria" w:eastAsia="MS Mincho" w:hAnsi="Cambria" w:cs="Times New Roman"/>
              </w:rPr>
            </w:pPr>
            <w:r w:rsidRPr="00E65F79">
              <w:rPr>
                <w:rFonts w:ascii="Times New Roman" w:eastAsia="Times New Roman" w:hAnsi="Times New Roman" w:cs="Times New Roman"/>
                <w:color w:val="000000"/>
                <w:sz w:val="24"/>
              </w:rPr>
              <w:t>Досуг подростков. Посещение кафе</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75</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864"/>
              <w:rPr>
                <w:rFonts w:ascii="Cambria" w:eastAsia="MS Mincho" w:hAnsi="Cambria" w:cs="Times New Roman"/>
              </w:rPr>
            </w:pPr>
            <w:r w:rsidRPr="00E65F79">
              <w:rPr>
                <w:rFonts w:ascii="Times New Roman" w:eastAsia="Times New Roman" w:hAnsi="Times New Roman" w:cs="Times New Roman"/>
                <w:color w:val="000000"/>
                <w:sz w:val="24"/>
              </w:rPr>
              <w:t xml:space="preserve">Досуг </w:t>
            </w:r>
            <w:r w:rsidRPr="00E65F79">
              <w:rPr>
                <w:rFonts w:ascii="Times New Roman" w:eastAsia="Times New Roman" w:hAnsi="Times New Roman" w:cs="Times New Roman"/>
                <w:color w:val="000000"/>
                <w:sz w:val="24"/>
              </w:rPr>
              <w:lastRenderedPageBreak/>
              <w:t>подростков. Посещение кафе</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lastRenderedPageBreak/>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lastRenderedPageBreak/>
              <w:t>76</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288"/>
              <w:rPr>
                <w:rFonts w:ascii="Cambria" w:eastAsia="MS Mincho" w:hAnsi="Cambria" w:cs="Times New Roman"/>
                <w:lang w:val="ru-RU"/>
              </w:rPr>
            </w:pPr>
            <w:r w:rsidRPr="00E65F79">
              <w:rPr>
                <w:rFonts w:ascii="Times New Roman" w:eastAsia="Times New Roman" w:hAnsi="Times New Roman" w:cs="Times New Roman"/>
                <w:color w:val="000000"/>
                <w:sz w:val="24"/>
                <w:lang w:val="ru-RU"/>
              </w:rPr>
              <w:t>Родная страна и страны изучаемого языка.</w:t>
            </w:r>
          </w:p>
          <w:p w:rsidR="00E65F79" w:rsidRPr="00E65F79" w:rsidRDefault="00E65F79" w:rsidP="00E65F79">
            <w:pPr>
              <w:autoSpaceDE w:val="0"/>
              <w:autoSpaceDN w:val="0"/>
              <w:spacing w:before="70" w:after="0" w:line="262"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Культура питания в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Великобритании и России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77</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864"/>
              <w:rPr>
                <w:rFonts w:ascii="Cambria" w:eastAsia="MS Mincho" w:hAnsi="Cambria" w:cs="Times New Roman"/>
              </w:rPr>
            </w:pPr>
            <w:r w:rsidRPr="00E65F79">
              <w:rPr>
                <w:rFonts w:ascii="Times New Roman" w:eastAsia="Times New Roman" w:hAnsi="Times New Roman" w:cs="Times New Roman"/>
                <w:color w:val="000000"/>
                <w:sz w:val="24"/>
              </w:rPr>
              <w:t>Досуг подростков. Посещение кафе</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/83528</w:t>
              </w:r>
              <w:r>
                <w:rPr>
                  <w:rFonts w:ascii="Times New Roman" w:hAnsi="Times New Roman"/>
                  <w:color w:val="0000FF"/>
                  <w:u w:val="single"/>
                </w:rPr>
                <w:t>eac</w:t>
              </w:r>
            </w:hyperlink>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78</w:t>
            </w:r>
          </w:p>
        </w:tc>
        <w:tc>
          <w:tcPr>
            <w:tcW w:w="2587" w:type="dxa"/>
            <w:tcMar>
              <w:top w:w="50" w:type="dxa"/>
              <w:left w:w="100" w:type="dxa"/>
            </w:tcMar>
          </w:tcPr>
          <w:p w:rsidR="00E65F79" w:rsidRPr="00E65F79" w:rsidRDefault="00E65F79" w:rsidP="00E65F79">
            <w:pPr>
              <w:autoSpaceDE w:val="0"/>
              <w:autoSpaceDN w:val="0"/>
              <w:spacing w:before="98" w:after="0" w:line="271" w:lineRule="auto"/>
              <w:ind w:left="72" w:right="288"/>
              <w:rPr>
                <w:rFonts w:ascii="Cambria" w:eastAsia="MS Mincho" w:hAnsi="Cambria" w:cs="Times New Roman"/>
                <w:lang w:val="ru-RU"/>
              </w:rPr>
            </w:pPr>
            <w:r w:rsidRPr="00E65F79">
              <w:rPr>
                <w:rFonts w:ascii="Times New Roman" w:eastAsia="Times New Roman" w:hAnsi="Times New Roman" w:cs="Times New Roman"/>
                <w:color w:val="000000"/>
                <w:sz w:val="24"/>
                <w:lang w:val="ru-RU"/>
              </w:rPr>
              <w:t xml:space="preserve">Здоровый образ жизни. Сбалансированное </w:t>
            </w:r>
            <w:r w:rsidRPr="00E65F79">
              <w:rPr>
                <w:rFonts w:ascii="Cambria" w:eastAsia="MS Mincho" w:hAnsi="Cambria" w:cs="Times New Roman"/>
                <w:lang w:val="ru-RU"/>
              </w:rPr>
              <w:br/>
            </w:r>
            <w:r w:rsidRPr="00E65F79">
              <w:rPr>
                <w:rFonts w:ascii="Times New Roman" w:eastAsia="Times New Roman" w:hAnsi="Times New Roman" w:cs="Times New Roman"/>
                <w:color w:val="000000"/>
                <w:sz w:val="24"/>
                <w:lang w:val="ru-RU"/>
              </w:rPr>
              <w:t>питание</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79</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Контрольная работа.</w:t>
            </w:r>
          </w:p>
          <w:p w:rsidR="00E65F79" w:rsidRPr="00E65F79" w:rsidRDefault="00E65F79" w:rsidP="00E65F79">
            <w:pPr>
              <w:autoSpaceDE w:val="0"/>
              <w:autoSpaceDN w:val="0"/>
              <w:spacing w:before="70" w:after="0" w:line="230"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Здоровый образ жизни.</w:t>
            </w:r>
          </w:p>
          <w:p w:rsidR="00E65F79" w:rsidRPr="00E65F79" w:rsidRDefault="00E65F79" w:rsidP="00E65F79">
            <w:pPr>
              <w:autoSpaceDE w:val="0"/>
              <w:autoSpaceDN w:val="0"/>
              <w:spacing w:before="70" w:after="0" w:line="262" w:lineRule="auto"/>
              <w:ind w:left="72" w:right="864"/>
              <w:rPr>
                <w:rFonts w:ascii="Cambria" w:eastAsia="MS Mincho" w:hAnsi="Cambria" w:cs="Times New Roman"/>
              </w:rPr>
            </w:pPr>
            <w:r w:rsidRPr="00E65F79">
              <w:rPr>
                <w:rFonts w:ascii="Times New Roman" w:eastAsia="Times New Roman" w:hAnsi="Times New Roman" w:cs="Times New Roman"/>
                <w:color w:val="000000"/>
                <w:sz w:val="24"/>
              </w:rPr>
              <w:t xml:space="preserve">Сбалансированное питание. </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80</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432"/>
              <w:rPr>
                <w:rFonts w:ascii="Cambria" w:eastAsia="MS Mincho" w:hAnsi="Cambria" w:cs="Times New Roman"/>
                <w:lang w:val="ru-RU"/>
              </w:rPr>
            </w:pPr>
            <w:r w:rsidRPr="00E65F79">
              <w:rPr>
                <w:rFonts w:ascii="Times New Roman" w:eastAsia="Times New Roman" w:hAnsi="Times New Roman" w:cs="Times New Roman"/>
                <w:color w:val="000000"/>
                <w:sz w:val="24"/>
                <w:lang w:val="ru-RU"/>
              </w:rPr>
              <w:t>Каникулы в различное время года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/83529208</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81</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rPr>
            </w:pPr>
            <w:r w:rsidRPr="00E65F79">
              <w:rPr>
                <w:rFonts w:ascii="Times New Roman" w:eastAsia="Times New Roman" w:hAnsi="Times New Roman" w:cs="Times New Roman"/>
                <w:color w:val="000000"/>
                <w:sz w:val="24"/>
              </w:rPr>
              <w:t>Переписка с зарубежным сверстником</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/83528</w:t>
              </w:r>
              <w:r>
                <w:rPr>
                  <w:rFonts w:ascii="Times New Roman" w:hAnsi="Times New Roman"/>
                  <w:color w:val="0000FF"/>
                  <w:u w:val="single"/>
                </w:rPr>
                <w:t>cea</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82</w:t>
            </w:r>
          </w:p>
        </w:tc>
        <w:tc>
          <w:tcPr>
            <w:tcW w:w="2587" w:type="dxa"/>
            <w:tcMar>
              <w:top w:w="50" w:type="dxa"/>
              <w:left w:w="100" w:type="dxa"/>
            </w:tcMar>
          </w:tcPr>
          <w:p w:rsidR="00E65F79" w:rsidRPr="00E65F79" w:rsidRDefault="00E65F79" w:rsidP="00E65F79">
            <w:pPr>
              <w:autoSpaceDE w:val="0"/>
              <w:autoSpaceDN w:val="0"/>
              <w:spacing w:before="98" w:after="0" w:line="230" w:lineRule="auto"/>
              <w:jc w:val="center"/>
              <w:rPr>
                <w:rFonts w:ascii="Cambria" w:eastAsia="MS Mincho" w:hAnsi="Cambria" w:cs="Times New Roman"/>
              </w:rPr>
            </w:pPr>
            <w:r w:rsidRPr="00E65F79">
              <w:rPr>
                <w:rFonts w:ascii="Times New Roman" w:eastAsia="Times New Roman" w:hAnsi="Times New Roman" w:cs="Times New Roman"/>
                <w:color w:val="000000"/>
                <w:sz w:val="24"/>
              </w:rPr>
              <w:t xml:space="preserve">Природа. Климат Погода. </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r>
              <w:rPr>
                <w:rFonts w:ascii="Times New Roman" w:hAnsi="Times New Roman"/>
                <w:color w:val="000000"/>
                <w:sz w:val="24"/>
              </w:rPr>
              <w:t xml:space="preserve"> 1 </w:t>
            </w: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83</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Природа. Климат. Погода. Сезонная одежда</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84</w:t>
            </w:r>
          </w:p>
        </w:tc>
        <w:tc>
          <w:tcPr>
            <w:tcW w:w="2587" w:type="dxa"/>
            <w:tcMar>
              <w:top w:w="50" w:type="dxa"/>
              <w:left w:w="100" w:type="dxa"/>
            </w:tcMar>
          </w:tcPr>
          <w:p w:rsidR="00E65F79" w:rsidRPr="00E65F79" w:rsidRDefault="00E65F79" w:rsidP="00E65F79">
            <w:pPr>
              <w:autoSpaceDE w:val="0"/>
              <w:autoSpaceDN w:val="0"/>
              <w:spacing w:before="98"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Виды отдыха</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E65F79">
            <w:pPr>
              <w:spacing w:after="0"/>
              <w:ind w:left="135"/>
            </w:pPr>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85</w:t>
            </w:r>
          </w:p>
        </w:tc>
        <w:tc>
          <w:tcPr>
            <w:tcW w:w="2587" w:type="dxa"/>
            <w:tcMar>
              <w:top w:w="50" w:type="dxa"/>
              <w:left w:w="100" w:type="dxa"/>
            </w:tcMar>
          </w:tcPr>
          <w:p w:rsidR="00E65F79" w:rsidRPr="00E65F79" w:rsidRDefault="00E65F79" w:rsidP="00E65F79">
            <w:pPr>
              <w:autoSpaceDE w:val="0"/>
              <w:autoSpaceDN w:val="0"/>
              <w:spacing w:before="100" w:after="0" w:line="262" w:lineRule="auto"/>
              <w:ind w:left="72" w:right="144"/>
              <w:rPr>
                <w:rFonts w:ascii="Cambria" w:eastAsia="MS Mincho" w:hAnsi="Cambria" w:cs="Times New Roman"/>
              </w:rPr>
            </w:pPr>
            <w:r w:rsidRPr="00E65F79">
              <w:rPr>
                <w:rFonts w:ascii="Times New Roman" w:eastAsia="Times New Roman" w:hAnsi="Times New Roman" w:cs="Times New Roman"/>
                <w:color w:val="000000"/>
                <w:sz w:val="24"/>
              </w:rPr>
              <w:t>Переписка с зарубежным сверстником</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1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05</w:t>
              </w:r>
              <w:r>
                <w:rPr>
                  <w:rFonts w:ascii="Times New Roman" w:hAnsi="Times New Roman"/>
                  <w:color w:val="0000FF"/>
                  <w:u w:val="single"/>
                </w:rPr>
                <w:t>e</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86</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Путешествия по России и зарубежным странам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A46F81" w:rsidRDefault="00A46F81">
            <w:pPr>
              <w:spacing w:after="0"/>
              <w:ind w:left="135"/>
              <w:rPr>
                <w:lang w:val="ru-RU"/>
              </w:rPr>
            </w:pPr>
            <w:hyperlink r:id="rId120">
              <w:r w:rsidR="00E65F79">
                <w:rPr>
                  <w:rFonts w:ascii="Times New Roman" w:hAnsi="Times New Roman"/>
                  <w:color w:val="0000FF"/>
                  <w:u w:val="single"/>
                </w:rPr>
                <w:t>https</w:t>
              </w:r>
              <w:r w:rsidR="00E65F79" w:rsidRPr="00A46F81">
                <w:rPr>
                  <w:rFonts w:ascii="Times New Roman" w:hAnsi="Times New Roman"/>
                  <w:color w:val="0000FF"/>
                  <w:u w:val="single"/>
                  <w:lang w:val="ru-RU"/>
                </w:rPr>
                <w:t>://</w:t>
              </w:r>
              <w:r w:rsidR="00E65F79">
                <w:rPr>
                  <w:rFonts w:ascii="Times New Roman" w:hAnsi="Times New Roman"/>
                  <w:color w:val="0000FF"/>
                  <w:u w:val="single"/>
                </w:rPr>
                <w:t>m</w:t>
              </w:r>
              <w:r w:rsidR="00E65F79" w:rsidRPr="00A46F81">
                <w:rPr>
                  <w:rFonts w:ascii="Times New Roman" w:hAnsi="Times New Roman"/>
                  <w:color w:val="0000FF"/>
                  <w:u w:val="single"/>
                  <w:lang w:val="ru-RU"/>
                </w:rPr>
                <w:t>.</w:t>
              </w:r>
              <w:r w:rsidR="00E65F79">
                <w:rPr>
                  <w:rFonts w:ascii="Times New Roman" w:hAnsi="Times New Roman"/>
                  <w:color w:val="0000FF"/>
                  <w:u w:val="single"/>
                </w:rPr>
                <w:t>edsoo</w:t>
              </w:r>
              <w:r w:rsidR="00E65F79" w:rsidRPr="00A46F81">
                <w:rPr>
                  <w:rFonts w:ascii="Times New Roman" w:hAnsi="Times New Roman"/>
                  <w:color w:val="0000FF"/>
                  <w:u w:val="single"/>
                  <w:lang w:val="ru-RU"/>
                </w:rPr>
                <w:t>.</w:t>
              </w:r>
              <w:r w:rsidR="00E65F79">
                <w:rPr>
                  <w:rFonts w:ascii="Times New Roman" w:hAnsi="Times New Roman"/>
                  <w:color w:val="0000FF"/>
                  <w:u w:val="single"/>
                </w:rPr>
                <w:t>ru</w:t>
              </w:r>
              <w:r w:rsidR="00E65F79" w:rsidRPr="00A46F81">
                <w:rPr>
                  <w:rFonts w:ascii="Times New Roman" w:hAnsi="Times New Roman"/>
                  <w:color w:val="0000FF"/>
                  <w:u w:val="single"/>
                  <w:lang w:val="ru-RU"/>
                </w:rPr>
                <w:t>/8352</w:t>
              </w:r>
              <w:r w:rsidR="00E65F79">
                <w:rPr>
                  <w:rFonts w:ascii="Times New Roman" w:hAnsi="Times New Roman"/>
                  <w:color w:val="0000FF"/>
                  <w:u w:val="single"/>
                </w:rPr>
                <w:t>af</w:t>
              </w:r>
              <w:r w:rsidR="00E65F79" w:rsidRPr="00A46F81">
                <w:rPr>
                  <w:rFonts w:ascii="Times New Roman" w:hAnsi="Times New Roman"/>
                  <w:color w:val="0000FF"/>
                  <w:u w:val="single"/>
                  <w:lang w:val="ru-RU"/>
                </w:rPr>
                <w:t>04</w:t>
              </w:r>
            </w:hyperlink>
            <w:r w:rsidR="00E65F79" w:rsidRPr="00A46F81">
              <w:rPr>
                <w:rFonts w:ascii="Times New Roman" w:hAnsi="Times New Roman"/>
                <w:color w:val="000000"/>
                <w:sz w:val="24"/>
                <w:lang w:val="ru-RU"/>
              </w:rPr>
              <w:t xml:space="preserve"> </w:t>
            </w:r>
            <w:hyperlink r:id="rId121">
              <w:r w:rsidR="00E65F79">
                <w:rPr>
                  <w:rFonts w:ascii="Times New Roman" w:hAnsi="Times New Roman"/>
                  <w:color w:val="0000FF"/>
                  <w:u w:val="single"/>
                </w:rPr>
                <w:t>https</w:t>
              </w:r>
              <w:r w:rsidR="00E65F79" w:rsidRPr="00A46F81">
                <w:rPr>
                  <w:rFonts w:ascii="Times New Roman" w:hAnsi="Times New Roman"/>
                  <w:color w:val="0000FF"/>
                  <w:u w:val="single"/>
                  <w:lang w:val="ru-RU"/>
                </w:rPr>
                <w:t>://</w:t>
              </w:r>
              <w:r w:rsidR="00E65F79">
                <w:rPr>
                  <w:rFonts w:ascii="Times New Roman" w:hAnsi="Times New Roman"/>
                  <w:color w:val="0000FF"/>
                  <w:u w:val="single"/>
                </w:rPr>
                <w:t>m</w:t>
              </w:r>
              <w:r w:rsidR="00E65F79" w:rsidRPr="00A46F81">
                <w:rPr>
                  <w:rFonts w:ascii="Times New Roman" w:hAnsi="Times New Roman"/>
                  <w:color w:val="0000FF"/>
                  <w:u w:val="single"/>
                  <w:lang w:val="ru-RU"/>
                </w:rPr>
                <w:t>.</w:t>
              </w:r>
              <w:r w:rsidR="00E65F79">
                <w:rPr>
                  <w:rFonts w:ascii="Times New Roman" w:hAnsi="Times New Roman"/>
                  <w:color w:val="0000FF"/>
                  <w:u w:val="single"/>
                </w:rPr>
                <w:t>edsoo</w:t>
              </w:r>
              <w:r w:rsidR="00E65F79" w:rsidRPr="00A46F81">
                <w:rPr>
                  <w:rFonts w:ascii="Times New Roman" w:hAnsi="Times New Roman"/>
                  <w:color w:val="0000FF"/>
                  <w:u w:val="single"/>
                  <w:lang w:val="ru-RU"/>
                </w:rPr>
                <w:t>.</w:t>
              </w:r>
              <w:r w:rsidR="00E65F79">
                <w:rPr>
                  <w:rFonts w:ascii="Times New Roman" w:hAnsi="Times New Roman"/>
                  <w:color w:val="0000FF"/>
                  <w:u w:val="single"/>
                </w:rPr>
                <w:t>ru</w:t>
              </w:r>
              <w:r w:rsidR="00E65F79" w:rsidRPr="00A46F81">
                <w:rPr>
                  <w:rFonts w:ascii="Times New Roman" w:hAnsi="Times New Roman"/>
                  <w:color w:val="0000FF"/>
                  <w:u w:val="single"/>
                  <w:lang w:val="ru-RU"/>
                </w:rPr>
                <w:t>/8352</w:t>
              </w:r>
              <w:r w:rsidR="00E65F79">
                <w:rPr>
                  <w:rFonts w:ascii="Times New Roman" w:hAnsi="Times New Roman"/>
                  <w:color w:val="0000FF"/>
                  <w:u w:val="single"/>
                </w:rPr>
                <w:t>ad</w:t>
              </w:r>
              <w:r w:rsidR="00E65F79" w:rsidRPr="00A46F81">
                <w:rPr>
                  <w:rFonts w:ascii="Times New Roman" w:hAnsi="Times New Roman"/>
                  <w:color w:val="0000FF"/>
                  <w:u w:val="single"/>
                  <w:lang w:val="ru-RU"/>
                </w:rPr>
                <w:t>42</w:t>
              </w:r>
            </w:hyperlink>
            <w:r w:rsidR="00E65F79" w:rsidRPr="00A46F81">
              <w:rPr>
                <w:rFonts w:ascii="Times New Roman" w:hAnsi="Times New Roman"/>
                <w:color w:val="000000"/>
                <w:sz w:val="24"/>
                <w:lang w:val="ru-RU"/>
              </w:rPr>
              <w:t xml:space="preserve"> </w:t>
            </w:r>
            <w:hyperlink r:id="rId122">
              <w:r w:rsidR="00E65F79">
                <w:rPr>
                  <w:rFonts w:ascii="Times New Roman" w:hAnsi="Times New Roman"/>
                  <w:color w:val="0000FF"/>
                  <w:u w:val="single"/>
                </w:rPr>
                <w:t>https</w:t>
              </w:r>
              <w:r w:rsidR="00E65F79" w:rsidRPr="00A46F81">
                <w:rPr>
                  <w:rFonts w:ascii="Times New Roman" w:hAnsi="Times New Roman"/>
                  <w:color w:val="0000FF"/>
                  <w:u w:val="single"/>
                  <w:lang w:val="ru-RU"/>
                </w:rPr>
                <w:t>://</w:t>
              </w:r>
              <w:r w:rsidR="00E65F79">
                <w:rPr>
                  <w:rFonts w:ascii="Times New Roman" w:hAnsi="Times New Roman"/>
                  <w:color w:val="0000FF"/>
                  <w:u w:val="single"/>
                </w:rPr>
                <w:t>m</w:t>
              </w:r>
              <w:r w:rsidR="00E65F79" w:rsidRPr="00A46F81">
                <w:rPr>
                  <w:rFonts w:ascii="Times New Roman" w:hAnsi="Times New Roman"/>
                  <w:color w:val="0000FF"/>
                  <w:u w:val="single"/>
                  <w:lang w:val="ru-RU"/>
                </w:rPr>
                <w:t>.</w:t>
              </w:r>
              <w:r w:rsidR="00E65F79">
                <w:rPr>
                  <w:rFonts w:ascii="Times New Roman" w:hAnsi="Times New Roman"/>
                  <w:color w:val="0000FF"/>
                  <w:u w:val="single"/>
                </w:rPr>
                <w:t>edsoo</w:t>
              </w:r>
              <w:r w:rsidR="00E65F79" w:rsidRPr="00A46F81">
                <w:rPr>
                  <w:rFonts w:ascii="Times New Roman" w:hAnsi="Times New Roman"/>
                  <w:color w:val="0000FF"/>
                  <w:u w:val="single"/>
                  <w:lang w:val="ru-RU"/>
                </w:rPr>
                <w:t>.</w:t>
              </w:r>
              <w:r w:rsidR="00E65F79">
                <w:rPr>
                  <w:rFonts w:ascii="Times New Roman" w:hAnsi="Times New Roman"/>
                  <w:color w:val="0000FF"/>
                  <w:u w:val="single"/>
                </w:rPr>
                <w:t>ru</w:t>
              </w:r>
              <w:r w:rsidR="00E65F79" w:rsidRPr="00A46F81">
                <w:rPr>
                  <w:rFonts w:ascii="Times New Roman" w:hAnsi="Times New Roman"/>
                  <w:color w:val="0000FF"/>
                  <w:u w:val="single"/>
                  <w:lang w:val="ru-RU"/>
                </w:rPr>
                <w:t>/8352</w:t>
              </w:r>
              <w:r w:rsidR="00E65F79">
                <w:rPr>
                  <w:rFonts w:ascii="Times New Roman" w:hAnsi="Times New Roman"/>
                  <w:color w:val="0000FF"/>
                  <w:u w:val="single"/>
                </w:rPr>
                <w:t>ab</w:t>
              </w:r>
              <w:r w:rsidR="00E65F79" w:rsidRPr="00A46F81">
                <w:rPr>
                  <w:rFonts w:ascii="Times New Roman" w:hAnsi="Times New Roman"/>
                  <w:color w:val="0000FF"/>
                  <w:u w:val="single"/>
                  <w:lang w:val="ru-RU"/>
                </w:rPr>
                <w:t>80</w:t>
              </w:r>
            </w:hyperlink>
            <w:r w:rsidR="00E65F79" w:rsidRPr="00A46F81">
              <w:rPr>
                <w:rFonts w:ascii="Times New Roman" w:hAnsi="Times New Roman"/>
                <w:color w:val="000000"/>
                <w:sz w:val="24"/>
                <w:lang w:val="ru-RU"/>
              </w:rPr>
              <w:t xml:space="preserve"> </w:t>
            </w:r>
            <w:hyperlink r:id="rId123">
              <w:r w:rsidR="00E65F79">
                <w:rPr>
                  <w:rFonts w:ascii="Times New Roman" w:hAnsi="Times New Roman"/>
                  <w:color w:val="0000FF"/>
                  <w:u w:val="single"/>
                </w:rPr>
                <w:t>https</w:t>
              </w:r>
              <w:r w:rsidR="00E65F79" w:rsidRPr="00A46F81">
                <w:rPr>
                  <w:rFonts w:ascii="Times New Roman" w:hAnsi="Times New Roman"/>
                  <w:color w:val="0000FF"/>
                  <w:u w:val="single"/>
                  <w:lang w:val="ru-RU"/>
                </w:rPr>
                <w:t>://</w:t>
              </w:r>
              <w:r w:rsidR="00E65F79">
                <w:rPr>
                  <w:rFonts w:ascii="Times New Roman" w:hAnsi="Times New Roman"/>
                  <w:color w:val="0000FF"/>
                  <w:u w:val="single"/>
                </w:rPr>
                <w:t>m</w:t>
              </w:r>
              <w:r w:rsidR="00E65F79" w:rsidRPr="00A46F81">
                <w:rPr>
                  <w:rFonts w:ascii="Times New Roman" w:hAnsi="Times New Roman"/>
                  <w:color w:val="0000FF"/>
                  <w:u w:val="single"/>
                  <w:lang w:val="ru-RU"/>
                </w:rPr>
                <w:t>.</w:t>
              </w:r>
              <w:r w:rsidR="00E65F79">
                <w:rPr>
                  <w:rFonts w:ascii="Times New Roman" w:hAnsi="Times New Roman"/>
                  <w:color w:val="0000FF"/>
                  <w:u w:val="single"/>
                </w:rPr>
                <w:t>edsoo</w:t>
              </w:r>
              <w:r w:rsidR="00E65F79" w:rsidRPr="00A46F81">
                <w:rPr>
                  <w:rFonts w:ascii="Times New Roman" w:hAnsi="Times New Roman"/>
                  <w:color w:val="0000FF"/>
                  <w:u w:val="single"/>
                  <w:lang w:val="ru-RU"/>
                </w:rPr>
                <w:t>.</w:t>
              </w:r>
              <w:r w:rsidR="00E65F79">
                <w:rPr>
                  <w:rFonts w:ascii="Times New Roman" w:hAnsi="Times New Roman"/>
                  <w:color w:val="0000FF"/>
                  <w:u w:val="single"/>
                </w:rPr>
                <w:t>ru</w:t>
              </w:r>
              <w:r w:rsidR="00E65F79" w:rsidRPr="00A46F81">
                <w:rPr>
                  <w:rFonts w:ascii="Times New Roman" w:hAnsi="Times New Roman"/>
                  <w:color w:val="0000FF"/>
                  <w:u w:val="single"/>
                  <w:lang w:val="ru-RU"/>
                </w:rPr>
                <w:t>/8352</w:t>
              </w:r>
              <w:r w:rsidR="00E65F79">
                <w:rPr>
                  <w:rFonts w:ascii="Times New Roman" w:hAnsi="Times New Roman"/>
                  <w:color w:val="0000FF"/>
                  <w:u w:val="single"/>
                </w:rPr>
                <w:t>a</w:t>
              </w:r>
              <w:r w:rsidR="00E65F79" w:rsidRPr="00A46F81">
                <w:rPr>
                  <w:rFonts w:ascii="Times New Roman" w:hAnsi="Times New Roman"/>
                  <w:color w:val="0000FF"/>
                  <w:u w:val="single"/>
                  <w:lang w:val="ru-RU"/>
                </w:rPr>
                <w:t>9</w:t>
              </w:r>
              <w:r w:rsidR="00E65F79">
                <w:rPr>
                  <w:rFonts w:ascii="Times New Roman" w:hAnsi="Times New Roman"/>
                  <w:color w:val="0000FF"/>
                  <w:u w:val="single"/>
                </w:rPr>
                <w:t>d</w:t>
              </w:r>
              <w:r w:rsidR="00E65F79" w:rsidRPr="00A46F81">
                <w:rPr>
                  <w:rFonts w:ascii="Times New Roman" w:hAnsi="Times New Roman"/>
                  <w:color w:val="0000FF"/>
                  <w:u w:val="single"/>
                  <w:lang w:val="ru-RU"/>
                </w:rPr>
                <w:t>2</w:t>
              </w:r>
            </w:hyperlink>
            <w:r w:rsidR="00E65F79" w:rsidRPr="00A46F81">
              <w:rPr>
                <w:rFonts w:ascii="Times New Roman" w:hAnsi="Times New Roman"/>
                <w:color w:val="000000"/>
                <w:sz w:val="24"/>
                <w:lang w:val="ru-RU"/>
              </w:rPr>
              <w:t xml:space="preserve"> </w:t>
            </w:r>
            <w:hyperlink r:id="rId124">
              <w:r w:rsidR="00E65F79">
                <w:rPr>
                  <w:rFonts w:ascii="Times New Roman" w:hAnsi="Times New Roman"/>
                  <w:color w:val="0000FF"/>
                  <w:u w:val="single"/>
                </w:rPr>
                <w:t>https</w:t>
              </w:r>
              <w:r w:rsidR="00E65F79" w:rsidRPr="00A46F81">
                <w:rPr>
                  <w:rFonts w:ascii="Times New Roman" w:hAnsi="Times New Roman"/>
                  <w:color w:val="0000FF"/>
                  <w:u w:val="single"/>
                  <w:lang w:val="ru-RU"/>
                </w:rPr>
                <w:t>://</w:t>
              </w:r>
              <w:r w:rsidR="00E65F79">
                <w:rPr>
                  <w:rFonts w:ascii="Times New Roman" w:hAnsi="Times New Roman"/>
                  <w:color w:val="0000FF"/>
                  <w:u w:val="single"/>
                </w:rPr>
                <w:t>m</w:t>
              </w:r>
              <w:r w:rsidR="00E65F79" w:rsidRPr="00A46F81">
                <w:rPr>
                  <w:rFonts w:ascii="Times New Roman" w:hAnsi="Times New Roman"/>
                  <w:color w:val="0000FF"/>
                  <w:u w:val="single"/>
                  <w:lang w:val="ru-RU"/>
                </w:rPr>
                <w:t>.</w:t>
              </w:r>
              <w:r w:rsidR="00E65F79">
                <w:rPr>
                  <w:rFonts w:ascii="Times New Roman" w:hAnsi="Times New Roman"/>
                  <w:color w:val="0000FF"/>
                  <w:u w:val="single"/>
                </w:rPr>
                <w:t>edsoo</w:t>
              </w:r>
              <w:r w:rsidR="00E65F79" w:rsidRPr="00A46F81">
                <w:rPr>
                  <w:rFonts w:ascii="Times New Roman" w:hAnsi="Times New Roman"/>
                  <w:color w:val="0000FF"/>
                  <w:u w:val="single"/>
                  <w:lang w:val="ru-RU"/>
                </w:rPr>
                <w:t>.</w:t>
              </w:r>
              <w:r w:rsidR="00E65F79">
                <w:rPr>
                  <w:rFonts w:ascii="Times New Roman" w:hAnsi="Times New Roman"/>
                  <w:color w:val="0000FF"/>
                  <w:u w:val="single"/>
                </w:rPr>
                <w:t>ru</w:t>
              </w:r>
              <w:r w:rsidR="00E65F79" w:rsidRPr="00A46F81">
                <w:rPr>
                  <w:rFonts w:ascii="Times New Roman" w:hAnsi="Times New Roman"/>
                  <w:color w:val="0000FF"/>
                  <w:u w:val="single"/>
                  <w:lang w:val="ru-RU"/>
                </w:rPr>
                <w:t>/8352</w:t>
              </w:r>
              <w:r w:rsidR="00E65F79">
                <w:rPr>
                  <w:rFonts w:ascii="Times New Roman" w:hAnsi="Times New Roman"/>
                  <w:color w:val="0000FF"/>
                  <w:u w:val="single"/>
                </w:rPr>
                <w:t>a</w:t>
              </w:r>
              <w:r w:rsidR="00E65F79" w:rsidRPr="00A46F81">
                <w:rPr>
                  <w:rFonts w:ascii="Times New Roman" w:hAnsi="Times New Roman"/>
                  <w:color w:val="0000FF"/>
                  <w:u w:val="single"/>
                  <w:lang w:val="ru-RU"/>
                </w:rPr>
                <w:t>824</w:t>
              </w:r>
            </w:hyperlink>
          </w:p>
        </w:tc>
      </w:tr>
      <w:tr w:rsid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lastRenderedPageBreak/>
              <w:t>87</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Путешествия по России и зарубежным странам.</w:t>
            </w:r>
          </w:p>
          <w:p w:rsidR="00E65F79" w:rsidRPr="00E65F79" w:rsidRDefault="00E65F79" w:rsidP="00E65F79">
            <w:pPr>
              <w:autoSpaceDE w:val="0"/>
              <w:autoSpaceDN w:val="0"/>
              <w:spacing w:before="70" w:after="0" w:line="230" w:lineRule="auto"/>
              <w:ind w:left="72"/>
              <w:rPr>
                <w:rFonts w:ascii="Cambria" w:eastAsia="MS Mincho" w:hAnsi="Cambria" w:cs="Times New Roman"/>
              </w:rPr>
            </w:pPr>
            <w:r w:rsidRPr="00E65F79">
              <w:rPr>
                <w:rFonts w:ascii="Times New Roman" w:eastAsia="Times New Roman" w:hAnsi="Times New Roman" w:cs="Times New Roman"/>
                <w:color w:val="000000"/>
                <w:sz w:val="24"/>
              </w:rPr>
              <w:t>Бронирование гостиницы</w:t>
            </w:r>
          </w:p>
        </w:tc>
        <w:tc>
          <w:tcPr>
            <w:tcW w:w="822" w:type="dxa"/>
            <w:tcMar>
              <w:top w:w="50" w:type="dxa"/>
              <w:left w:w="100" w:type="dxa"/>
            </w:tcMar>
            <w:vAlign w:val="center"/>
          </w:tcPr>
          <w:p w:rsidR="00E65F79"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Default="00E65F79">
            <w:pPr>
              <w:spacing w:after="0"/>
              <w:ind w:left="135"/>
              <w:jc w:val="center"/>
            </w:pPr>
          </w:p>
        </w:tc>
        <w:tc>
          <w:tcPr>
            <w:tcW w:w="1625" w:type="dxa"/>
            <w:tcMar>
              <w:top w:w="50" w:type="dxa"/>
              <w:left w:w="100" w:type="dxa"/>
            </w:tcMar>
            <w:vAlign w:val="center"/>
          </w:tcPr>
          <w:p w:rsidR="00E65F79" w:rsidRDefault="00E65F79">
            <w:pPr>
              <w:spacing w:after="0"/>
              <w:ind w:left="135"/>
              <w:jc w:val="center"/>
            </w:pPr>
          </w:p>
        </w:tc>
        <w:tc>
          <w:tcPr>
            <w:tcW w:w="1156" w:type="dxa"/>
            <w:tcMar>
              <w:top w:w="50" w:type="dxa"/>
              <w:left w:w="100" w:type="dxa"/>
            </w:tcMar>
            <w:vAlign w:val="center"/>
          </w:tcPr>
          <w:p w:rsidR="00E65F79" w:rsidRDefault="00E65F79">
            <w:pPr>
              <w:spacing w:after="0"/>
              <w:ind w:left="135"/>
            </w:pPr>
          </w:p>
        </w:tc>
        <w:tc>
          <w:tcPr>
            <w:tcW w:w="2427" w:type="dxa"/>
            <w:tcMar>
              <w:top w:w="50" w:type="dxa"/>
              <w:left w:w="100" w:type="dxa"/>
            </w:tcMar>
            <w:vAlign w:val="center"/>
          </w:tcPr>
          <w:p w:rsidR="00E65F79" w:rsidRDefault="00A46F81">
            <w:pPr>
              <w:spacing w:after="0"/>
              <w:ind w:left="135"/>
            </w:pPr>
            <w:hyperlink r:id="rId125">
              <w:r w:rsidR="00E65F79">
                <w:rPr>
                  <w:rFonts w:ascii="Times New Roman" w:hAnsi="Times New Roman"/>
                  <w:color w:val="0000FF"/>
                  <w:u w:val="single"/>
                </w:rPr>
                <w:t>https://m.edsoo.ru/83529f00</w:t>
              </w:r>
            </w:hyperlink>
          </w:p>
        </w:tc>
      </w:tr>
      <w:tr w:rsidR="00E65F79" w:rsidRPr="00A46F81"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88</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Путешествие по России и зарубежным странам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55F43" w:rsidRDefault="00E65F79">
            <w:pPr>
              <w:spacing w:after="0"/>
              <w:ind w:left="135"/>
              <w:rPr>
                <w:lang w:val="ru-RU"/>
              </w:rPr>
            </w:pPr>
            <w:r w:rsidRPr="00E55F43">
              <w:rPr>
                <w:rFonts w:ascii="Times New Roman" w:hAnsi="Times New Roman"/>
                <w:color w:val="000000"/>
                <w:sz w:val="24"/>
                <w:lang w:val="ru-RU"/>
              </w:rPr>
              <w:t xml:space="preserve">Биоблиотека ЦОК </w:t>
            </w:r>
            <w:hyperlink r:id="rId12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af</w:t>
              </w:r>
              <w:r w:rsidRPr="00E55F43">
                <w:rPr>
                  <w:rFonts w:ascii="Times New Roman" w:hAnsi="Times New Roman"/>
                  <w:color w:val="0000FF"/>
                  <w:u w:val="single"/>
                  <w:lang w:val="ru-RU"/>
                </w:rPr>
                <w:t>04</w:t>
              </w:r>
            </w:hyperlink>
            <w:r w:rsidRPr="00E55F43">
              <w:rPr>
                <w:rFonts w:ascii="Times New Roman" w:hAnsi="Times New Roman"/>
                <w:color w:val="000000"/>
                <w:sz w:val="24"/>
                <w:lang w:val="ru-RU"/>
              </w:rPr>
              <w:t xml:space="preserve"> </w:t>
            </w:r>
            <w:hyperlink r:id="rId12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ad</w:t>
              </w:r>
              <w:r w:rsidRPr="00E55F43">
                <w:rPr>
                  <w:rFonts w:ascii="Times New Roman" w:hAnsi="Times New Roman"/>
                  <w:color w:val="0000FF"/>
                  <w:u w:val="single"/>
                  <w:lang w:val="ru-RU"/>
                </w:rPr>
                <w:t>42</w:t>
              </w:r>
            </w:hyperlink>
            <w:r w:rsidRPr="00E55F43">
              <w:rPr>
                <w:rFonts w:ascii="Times New Roman" w:hAnsi="Times New Roman"/>
                <w:color w:val="000000"/>
                <w:sz w:val="24"/>
                <w:lang w:val="ru-RU"/>
              </w:rPr>
              <w:t xml:space="preserve"> </w:t>
            </w:r>
            <w:hyperlink r:id="rId12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ab</w:t>
              </w:r>
              <w:r w:rsidRPr="00E55F43">
                <w:rPr>
                  <w:rFonts w:ascii="Times New Roman" w:hAnsi="Times New Roman"/>
                  <w:color w:val="0000FF"/>
                  <w:u w:val="single"/>
                  <w:lang w:val="ru-RU"/>
                </w:rPr>
                <w:t>80</w:t>
              </w:r>
            </w:hyperlink>
            <w:r w:rsidRPr="00E55F43">
              <w:rPr>
                <w:rFonts w:ascii="Times New Roman" w:hAnsi="Times New Roman"/>
                <w:color w:val="000000"/>
                <w:sz w:val="24"/>
                <w:lang w:val="ru-RU"/>
              </w:rPr>
              <w:t xml:space="preserve"> </w:t>
            </w:r>
            <w:hyperlink r:id="rId12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9</w:t>
              </w:r>
              <w:r>
                <w:rPr>
                  <w:rFonts w:ascii="Times New Roman" w:hAnsi="Times New Roman"/>
                  <w:color w:val="0000FF"/>
                  <w:u w:val="single"/>
                </w:rPr>
                <w:t>d</w:t>
              </w:r>
              <w:r w:rsidRPr="00E55F43">
                <w:rPr>
                  <w:rFonts w:ascii="Times New Roman" w:hAnsi="Times New Roman"/>
                  <w:color w:val="0000FF"/>
                  <w:u w:val="single"/>
                  <w:lang w:val="ru-RU"/>
                </w:rPr>
                <w:t>2</w:t>
              </w:r>
            </w:hyperlink>
            <w:r w:rsidRPr="00E55F43">
              <w:rPr>
                <w:rFonts w:ascii="Times New Roman" w:hAnsi="Times New Roman"/>
                <w:color w:val="000000"/>
                <w:sz w:val="24"/>
                <w:lang w:val="ru-RU"/>
              </w:rPr>
              <w:t xml:space="preserve"> </w:t>
            </w:r>
            <w:hyperlink r:id="rId13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824</w:t>
              </w:r>
            </w:hyperlink>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89</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ight="144"/>
              <w:rPr>
                <w:rFonts w:ascii="Cambria" w:eastAsia="MS Mincho" w:hAnsi="Cambria" w:cs="Times New Roman"/>
                <w:lang w:val="ru-RU"/>
              </w:rPr>
            </w:pPr>
            <w:r w:rsidRPr="00E65F79">
              <w:rPr>
                <w:rFonts w:ascii="Times New Roman" w:eastAsia="Times New Roman" w:hAnsi="Times New Roman" w:cs="Times New Roman"/>
                <w:color w:val="000000"/>
                <w:sz w:val="24"/>
                <w:lang w:val="ru-RU"/>
              </w:rPr>
              <w:t>Путешествие по России и зарубежным странам</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E65F79" w:rsidRPr="00E65F79" w:rsidTr="00E65F79">
        <w:trPr>
          <w:trHeight w:val="144"/>
          <w:tblCellSpacing w:w="20" w:type="nil"/>
        </w:trPr>
        <w:tc>
          <w:tcPr>
            <w:tcW w:w="607" w:type="dxa"/>
            <w:tcMar>
              <w:top w:w="50" w:type="dxa"/>
              <w:left w:w="100" w:type="dxa"/>
            </w:tcMar>
            <w:vAlign w:val="center"/>
          </w:tcPr>
          <w:p w:rsidR="00E65F79" w:rsidRDefault="00E65F79">
            <w:pPr>
              <w:spacing w:after="0"/>
            </w:pPr>
            <w:r>
              <w:rPr>
                <w:rFonts w:ascii="Times New Roman" w:hAnsi="Times New Roman"/>
                <w:color w:val="000000"/>
                <w:sz w:val="24"/>
              </w:rPr>
              <w:t>90</w:t>
            </w:r>
          </w:p>
        </w:tc>
        <w:tc>
          <w:tcPr>
            <w:tcW w:w="2587" w:type="dxa"/>
            <w:tcMar>
              <w:top w:w="50" w:type="dxa"/>
              <w:left w:w="100" w:type="dxa"/>
            </w:tcMar>
          </w:tcPr>
          <w:p w:rsidR="00E65F79" w:rsidRPr="00E65F79" w:rsidRDefault="00E65F79" w:rsidP="00E65F79">
            <w:pPr>
              <w:autoSpaceDE w:val="0"/>
              <w:autoSpaceDN w:val="0"/>
              <w:spacing w:before="98" w:after="0" w:line="262" w:lineRule="auto"/>
              <w:ind w:left="72"/>
              <w:rPr>
                <w:rFonts w:ascii="Cambria" w:eastAsia="MS Mincho" w:hAnsi="Cambria" w:cs="Times New Roman"/>
                <w:lang w:val="ru-RU"/>
              </w:rPr>
            </w:pPr>
            <w:r w:rsidRPr="00E65F79">
              <w:rPr>
                <w:rFonts w:ascii="Times New Roman" w:eastAsia="Times New Roman" w:hAnsi="Times New Roman" w:cs="Times New Roman"/>
                <w:color w:val="000000"/>
                <w:sz w:val="24"/>
                <w:lang w:val="ru-RU"/>
              </w:rPr>
              <w:t>Взаимоотношения в семье и с друзьями</w:t>
            </w:r>
          </w:p>
        </w:tc>
        <w:tc>
          <w:tcPr>
            <w:tcW w:w="822" w:type="dxa"/>
            <w:tcMar>
              <w:top w:w="50" w:type="dxa"/>
              <w:left w:w="100" w:type="dxa"/>
            </w:tcMar>
            <w:vAlign w:val="center"/>
          </w:tcPr>
          <w:p w:rsidR="00E65F79" w:rsidRPr="00E65F79" w:rsidRDefault="00965E25">
            <w:pPr>
              <w:spacing w:after="0"/>
              <w:ind w:left="135"/>
              <w:jc w:val="center"/>
              <w:rPr>
                <w:lang w:val="ru-RU"/>
              </w:rPr>
            </w:pPr>
            <w:r>
              <w:rPr>
                <w:lang w:val="ru-RU"/>
              </w:rPr>
              <w:t>1</w:t>
            </w:r>
          </w:p>
        </w:tc>
        <w:tc>
          <w:tcPr>
            <w:tcW w:w="1568" w:type="dxa"/>
            <w:tcMar>
              <w:top w:w="50" w:type="dxa"/>
              <w:left w:w="100" w:type="dxa"/>
            </w:tcMar>
            <w:vAlign w:val="center"/>
          </w:tcPr>
          <w:p w:rsidR="00E65F79" w:rsidRPr="00E65F79" w:rsidRDefault="00E65F79">
            <w:pPr>
              <w:spacing w:after="0"/>
              <w:ind w:left="135"/>
              <w:jc w:val="center"/>
              <w:rPr>
                <w:lang w:val="ru-RU"/>
              </w:rPr>
            </w:pPr>
          </w:p>
        </w:tc>
        <w:tc>
          <w:tcPr>
            <w:tcW w:w="1625" w:type="dxa"/>
            <w:tcMar>
              <w:top w:w="50" w:type="dxa"/>
              <w:left w:w="100" w:type="dxa"/>
            </w:tcMar>
            <w:vAlign w:val="center"/>
          </w:tcPr>
          <w:p w:rsidR="00E65F79" w:rsidRPr="00E65F79" w:rsidRDefault="00E65F79">
            <w:pPr>
              <w:spacing w:after="0"/>
              <w:ind w:left="135"/>
              <w:jc w:val="center"/>
              <w:rPr>
                <w:lang w:val="ru-RU"/>
              </w:rPr>
            </w:pPr>
          </w:p>
        </w:tc>
        <w:tc>
          <w:tcPr>
            <w:tcW w:w="1156" w:type="dxa"/>
            <w:tcMar>
              <w:top w:w="50" w:type="dxa"/>
              <w:left w:w="100" w:type="dxa"/>
            </w:tcMar>
            <w:vAlign w:val="center"/>
          </w:tcPr>
          <w:p w:rsidR="00E65F79" w:rsidRPr="00E65F79" w:rsidRDefault="00E65F79">
            <w:pPr>
              <w:spacing w:after="0"/>
              <w:ind w:left="135"/>
              <w:rPr>
                <w:lang w:val="ru-RU"/>
              </w:rPr>
            </w:pPr>
          </w:p>
        </w:tc>
        <w:tc>
          <w:tcPr>
            <w:tcW w:w="2427" w:type="dxa"/>
            <w:tcMar>
              <w:top w:w="50" w:type="dxa"/>
              <w:left w:w="100" w:type="dxa"/>
            </w:tcMar>
            <w:vAlign w:val="center"/>
          </w:tcPr>
          <w:p w:rsidR="00E65F79" w:rsidRPr="00E65F79" w:rsidRDefault="00E65F79">
            <w:pPr>
              <w:spacing w:after="0"/>
              <w:ind w:left="135"/>
              <w:rPr>
                <w:lang w:val="ru-RU"/>
              </w:rPr>
            </w:pPr>
          </w:p>
        </w:tc>
      </w:tr>
      <w:tr w:rsidR="00965E25" w:rsidRPr="00A46F81"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91</w:t>
            </w:r>
          </w:p>
        </w:tc>
        <w:tc>
          <w:tcPr>
            <w:tcW w:w="2587" w:type="dxa"/>
            <w:tcMar>
              <w:top w:w="50" w:type="dxa"/>
              <w:left w:w="100" w:type="dxa"/>
            </w:tcMar>
          </w:tcPr>
          <w:p w:rsidR="00965E25" w:rsidRDefault="00965E25" w:rsidP="00ED2C2A">
            <w:pPr>
              <w:autoSpaceDE w:val="0"/>
              <w:autoSpaceDN w:val="0"/>
              <w:spacing w:before="98" w:after="0" w:line="230" w:lineRule="auto"/>
              <w:ind w:left="72"/>
            </w:pPr>
            <w:r>
              <w:rPr>
                <w:rFonts w:ascii="Times New Roman" w:eastAsia="Times New Roman" w:hAnsi="Times New Roman"/>
                <w:color w:val="000000"/>
                <w:sz w:val="24"/>
              </w:rPr>
              <w:t>Семейные праздники</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Default="00965E25">
            <w:pPr>
              <w:spacing w:after="0"/>
              <w:ind w:left="135"/>
              <w:jc w:val="center"/>
            </w:pPr>
          </w:p>
        </w:tc>
        <w:tc>
          <w:tcPr>
            <w:tcW w:w="1625" w:type="dxa"/>
            <w:tcMar>
              <w:top w:w="50" w:type="dxa"/>
              <w:left w:w="100" w:type="dxa"/>
            </w:tcMar>
            <w:vAlign w:val="center"/>
          </w:tcPr>
          <w:p w:rsidR="00965E25" w:rsidRDefault="00965E25">
            <w:pPr>
              <w:spacing w:after="0"/>
              <w:ind w:left="135"/>
              <w:jc w:val="center"/>
            </w:pPr>
          </w:p>
        </w:tc>
        <w:tc>
          <w:tcPr>
            <w:tcW w:w="1156" w:type="dxa"/>
            <w:tcMar>
              <w:top w:w="50" w:type="dxa"/>
              <w:left w:w="100" w:type="dxa"/>
            </w:tcMar>
            <w:vAlign w:val="center"/>
          </w:tcPr>
          <w:p w:rsidR="00965E25" w:rsidRDefault="00965E25">
            <w:pPr>
              <w:spacing w:after="0"/>
              <w:ind w:left="135"/>
            </w:pPr>
          </w:p>
        </w:tc>
        <w:tc>
          <w:tcPr>
            <w:tcW w:w="2427" w:type="dxa"/>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 xml:space="preserve">Биоблиотека ЦОК </w:t>
            </w:r>
            <w:hyperlink r:id="rId13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af</w:t>
              </w:r>
              <w:r w:rsidRPr="00E55F43">
                <w:rPr>
                  <w:rFonts w:ascii="Times New Roman" w:hAnsi="Times New Roman"/>
                  <w:color w:val="0000FF"/>
                  <w:u w:val="single"/>
                  <w:lang w:val="ru-RU"/>
                </w:rPr>
                <w:t>04</w:t>
              </w:r>
            </w:hyperlink>
            <w:r w:rsidRPr="00E55F43">
              <w:rPr>
                <w:rFonts w:ascii="Times New Roman" w:hAnsi="Times New Roman"/>
                <w:color w:val="000000"/>
                <w:sz w:val="24"/>
                <w:lang w:val="ru-RU"/>
              </w:rPr>
              <w:t xml:space="preserve"> </w:t>
            </w:r>
            <w:hyperlink r:id="rId13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ad</w:t>
              </w:r>
              <w:r w:rsidRPr="00E55F43">
                <w:rPr>
                  <w:rFonts w:ascii="Times New Roman" w:hAnsi="Times New Roman"/>
                  <w:color w:val="0000FF"/>
                  <w:u w:val="single"/>
                  <w:lang w:val="ru-RU"/>
                </w:rPr>
                <w:t>42</w:t>
              </w:r>
            </w:hyperlink>
            <w:r w:rsidRPr="00E55F43">
              <w:rPr>
                <w:rFonts w:ascii="Times New Roman" w:hAnsi="Times New Roman"/>
                <w:color w:val="000000"/>
                <w:sz w:val="24"/>
                <w:lang w:val="ru-RU"/>
              </w:rPr>
              <w:t xml:space="preserve"> </w:t>
            </w:r>
            <w:hyperlink r:id="rId13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ab</w:t>
              </w:r>
              <w:r w:rsidRPr="00E55F43">
                <w:rPr>
                  <w:rFonts w:ascii="Times New Roman" w:hAnsi="Times New Roman"/>
                  <w:color w:val="0000FF"/>
                  <w:u w:val="single"/>
                  <w:lang w:val="ru-RU"/>
                </w:rPr>
                <w:t>80</w:t>
              </w:r>
            </w:hyperlink>
            <w:r w:rsidRPr="00E55F43">
              <w:rPr>
                <w:rFonts w:ascii="Times New Roman" w:hAnsi="Times New Roman"/>
                <w:color w:val="000000"/>
                <w:sz w:val="24"/>
                <w:lang w:val="ru-RU"/>
              </w:rPr>
              <w:t xml:space="preserve"> </w:t>
            </w:r>
            <w:hyperlink r:id="rId13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9</w:t>
              </w:r>
              <w:r>
                <w:rPr>
                  <w:rFonts w:ascii="Times New Roman" w:hAnsi="Times New Roman"/>
                  <w:color w:val="0000FF"/>
                  <w:u w:val="single"/>
                </w:rPr>
                <w:t>d</w:t>
              </w:r>
              <w:r w:rsidRPr="00E55F43">
                <w:rPr>
                  <w:rFonts w:ascii="Times New Roman" w:hAnsi="Times New Roman"/>
                  <w:color w:val="0000FF"/>
                  <w:u w:val="single"/>
                  <w:lang w:val="ru-RU"/>
                </w:rPr>
                <w:t>2</w:t>
              </w:r>
            </w:hyperlink>
            <w:r w:rsidRPr="00E55F43">
              <w:rPr>
                <w:rFonts w:ascii="Times New Roman" w:hAnsi="Times New Roman"/>
                <w:color w:val="000000"/>
                <w:sz w:val="24"/>
                <w:lang w:val="ru-RU"/>
              </w:rPr>
              <w:t xml:space="preserve"> </w:t>
            </w:r>
            <w:hyperlink r:id="rId13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824</w:t>
              </w:r>
            </w:hyperlink>
          </w:p>
        </w:tc>
      </w:tr>
      <w:tr w:rsidR="00965E25" w:rsidRPr="00A46F81"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92</w:t>
            </w:r>
          </w:p>
        </w:tc>
        <w:tc>
          <w:tcPr>
            <w:tcW w:w="2587" w:type="dxa"/>
            <w:tcMar>
              <w:top w:w="50" w:type="dxa"/>
              <w:left w:w="100" w:type="dxa"/>
            </w:tcMar>
          </w:tcPr>
          <w:p w:rsidR="00965E25" w:rsidRPr="00C14870" w:rsidRDefault="00965E25" w:rsidP="00ED2C2A">
            <w:pPr>
              <w:autoSpaceDE w:val="0"/>
              <w:autoSpaceDN w:val="0"/>
              <w:spacing w:before="98" w:after="0" w:line="262" w:lineRule="auto"/>
              <w:ind w:left="72" w:right="144"/>
              <w:rPr>
                <w:lang w:val="ru-RU"/>
              </w:rPr>
            </w:pPr>
            <w:r w:rsidRPr="00C14870">
              <w:rPr>
                <w:rFonts w:ascii="Times New Roman" w:eastAsia="Times New Roman" w:hAnsi="Times New Roman"/>
                <w:color w:val="000000"/>
                <w:sz w:val="24"/>
                <w:lang w:val="ru-RU"/>
              </w:rPr>
              <w:t xml:space="preserve">Досуг и увлечения </w:t>
            </w:r>
            <w:r w:rsidRPr="00C14870">
              <w:rPr>
                <w:lang w:val="ru-RU"/>
              </w:rPr>
              <w:br/>
            </w:r>
            <w:r w:rsidRPr="00C14870">
              <w:rPr>
                <w:rFonts w:ascii="Times New Roman" w:eastAsia="Times New Roman" w:hAnsi="Times New Roman"/>
                <w:color w:val="000000"/>
                <w:sz w:val="24"/>
                <w:lang w:val="ru-RU"/>
              </w:rPr>
              <w:t>современного подростка</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Pr="00965E25" w:rsidRDefault="00965E25">
            <w:pPr>
              <w:spacing w:after="0"/>
              <w:ind w:left="135"/>
              <w:jc w:val="center"/>
              <w:rPr>
                <w:lang w:val="ru-RU"/>
              </w:rPr>
            </w:pPr>
          </w:p>
        </w:tc>
        <w:tc>
          <w:tcPr>
            <w:tcW w:w="1625" w:type="dxa"/>
            <w:tcMar>
              <w:top w:w="50" w:type="dxa"/>
              <w:left w:w="100" w:type="dxa"/>
            </w:tcMar>
            <w:vAlign w:val="center"/>
          </w:tcPr>
          <w:p w:rsidR="00965E25" w:rsidRPr="00965E25" w:rsidRDefault="00965E25">
            <w:pPr>
              <w:spacing w:after="0"/>
              <w:ind w:left="135"/>
              <w:jc w:val="center"/>
              <w:rPr>
                <w:lang w:val="ru-RU"/>
              </w:rPr>
            </w:pPr>
          </w:p>
        </w:tc>
        <w:tc>
          <w:tcPr>
            <w:tcW w:w="1156" w:type="dxa"/>
            <w:tcMar>
              <w:top w:w="50" w:type="dxa"/>
              <w:left w:w="100" w:type="dxa"/>
            </w:tcMar>
            <w:vAlign w:val="center"/>
          </w:tcPr>
          <w:p w:rsidR="00965E25" w:rsidRPr="00965E25" w:rsidRDefault="00965E25">
            <w:pPr>
              <w:spacing w:after="0"/>
              <w:ind w:left="135"/>
              <w:rPr>
                <w:lang w:val="ru-RU"/>
              </w:rPr>
            </w:pPr>
          </w:p>
        </w:tc>
        <w:tc>
          <w:tcPr>
            <w:tcW w:w="2427" w:type="dxa"/>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 xml:space="preserve">Биоблиотека ЦОК </w:t>
            </w:r>
            <w:hyperlink r:id="rId13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af</w:t>
              </w:r>
              <w:r w:rsidRPr="00E55F43">
                <w:rPr>
                  <w:rFonts w:ascii="Times New Roman" w:hAnsi="Times New Roman"/>
                  <w:color w:val="0000FF"/>
                  <w:u w:val="single"/>
                  <w:lang w:val="ru-RU"/>
                </w:rPr>
                <w:t>04</w:t>
              </w:r>
            </w:hyperlink>
            <w:r w:rsidRPr="00E55F43">
              <w:rPr>
                <w:rFonts w:ascii="Times New Roman" w:hAnsi="Times New Roman"/>
                <w:color w:val="000000"/>
                <w:sz w:val="24"/>
                <w:lang w:val="ru-RU"/>
              </w:rPr>
              <w:t xml:space="preserve"> </w:t>
            </w:r>
            <w:hyperlink r:id="rId13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ad</w:t>
              </w:r>
              <w:r w:rsidRPr="00E55F43">
                <w:rPr>
                  <w:rFonts w:ascii="Times New Roman" w:hAnsi="Times New Roman"/>
                  <w:color w:val="0000FF"/>
                  <w:u w:val="single"/>
                  <w:lang w:val="ru-RU"/>
                </w:rPr>
                <w:t>42</w:t>
              </w:r>
            </w:hyperlink>
            <w:r w:rsidRPr="00E55F43">
              <w:rPr>
                <w:rFonts w:ascii="Times New Roman" w:hAnsi="Times New Roman"/>
                <w:color w:val="000000"/>
                <w:sz w:val="24"/>
                <w:lang w:val="ru-RU"/>
              </w:rPr>
              <w:t xml:space="preserve"> </w:t>
            </w:r>
            <w:hyperlink r:id="rId13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ab</w:t>
              </w:r>
              <w:r w:rsidRPr="00E55F43">
                <w:rPr>
                  <w:rFonts w:ascii="Times New Roman" w:hAnsi="Times New Roman"/>
                  <w:color w:val="0000FF"/>
                  <w:u w:val="single"/>
                  <w:lang w:val="ru-RU"/>
                </w:rPr>
                <w:t>80</w:t>
              </w:r>
            </w:hyperlink>
            <w:r w:rsidRPr="00E55F43">
              <w:rPr>
                <w:rFonts w:ascii="Times New Roman" w:hAnsi="Times New Roman"/>
                <w:color w:val="000000"/>
                <w:sz w:val="24"/>
                <w:lang w:val="ru-RU"/>
              </w:rPr>
              <w:t xml:space="preserve"> </w:t>
            </w:r>
            <w:hyperlink r:id="rId13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9</w:t>
              </w:r>
              <w:r>
                <w:rPr>
                  <w:rFonts w:ascii="Times New Roman" w:hAnsi="Times New Roman"/>
                  <w:color w:val="0000FF"/>
                  <w:u w:val="single"/>
                </w:rPr>
                <w:t>d</w:t>
              </w:r>
              <w:r w:rsidRPr="00E55F43">
                <w:rPr>
                  <w:rFonts w:ascii="Times New Roman" w:hAnsi="Times New Roman"/>
                  <w:color w:val="0000FF"/>
                  <w:u w:val="single"/>
                  <w:lang w:val="ru-RU"/>
                </w:rPr>
                <w:t>2</w:t>
              </w:r>
            </w:hyperlink>
            <w:r w:rsidRPr="00E55F43">
              <w:rPr>
                <w:rFonts w:ascii="Times New Roman" w:hAnsi="Times New Roman"/>
                <w:color w:val="000000"/>
                <w:sz w:val="24"/>
                <w:lang w:val="ru-RU"/>
              </w:rPr>
              <w:t xml:space="preserve"> </w:t>
            </w:r>
            <w:hyperlink r:id="rId14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824</w:t>
              </w:r>
            </w:hyperlink>
          </w:p>
        </w:tc>
      </w:tr>
      <w:tr w:rsidR="00965E25" w:rsidRPr="00A46F81"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93</w:t>
            </w:r>
          </w:p>
        </w:tc>
        <w:tc>
          <w:tcPr>
            <w:tcW w:w="2587" w:type="dxa"/>
            <w:tcMar>
              <w:top w:w="50" w:type="dxa"/>
              <w:left w:w="100" w:type="dxa"/>
            </w:tcMar>
          </w:tcPr>
          <w:p w:rsidR="00965E25" w:rsidRPr="00C14870" w:rsidRDefault="00965E25" w:rsidP="00ED2C2A">
            <w:pPr>
              <w:autoSpaceDE w:val="0"/>
              <w:autoSpaceDN w:val="0"/>
              <w:spacing w:before="98" w:after="0" w:line="262" w:lineRule="auto"/>
              <w:ind w:left="72" w:right="288"/>
              <w:rPr>
                <w:lang w:val="ru-RU"/>
              </w:rPr>
            </w:pPr>
            <w:r w:rsidRPr="00C14870">
              <w:rPr>
                <w:rFonts w:ascii="Times New Roman" w:eastAsia="Times New Roman" w:hAnsi="Times New Roman"/>
                <w:color w:val="000000"/>
                <w:sz w:val="24"/>
                <w:lang w:val="ru-RU"/>
              </w:rPr>
              <w:t xml:space="preserve">Здоровый образ жизни. Посещение </w:t>
            </w:r>
            <w:r w:rsidRPr="00C14870">
              <w:rPr>
                <w:rFonts w:ascii="Times New Roman" w:eastAsia="Times New Roman" w:hAnsi="Times New Roman"/>
                <w:color w:val="000000"/>
                <w:sz w:val="24"/>
                <w:lang w:val="ru-RU"/>
              </w:rPr>
              <w:lastRenderedPageBreak/>
              <w:t>врача</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lastRenderedPageBreak/>
              <w:t>1</w:t>
            </w:r>
          </w:p>
        </w:tc>
        <w:tc>
          <w:tcPr>
            <w:tcW w:w="1568" w:type="dxa"/>
            <w:tcMar>
              <w:top w:w="50" w:type="dxa"/>
              <w:left w:w="100" w:type="dxa"/>
            </w:tcMar>
            <w:vAlign w:val="center"/>
          </w:tcPr>
          <w:p w:rsidR="00965E25" w:rsidRPr="00965E25" w:rsidRDefault="00965E25">
            <w:pPr>
              <w:spacing w:after="0"/>
              <w:ind w:left="135"/>
              <w:jc w:val="center"/>
              <w:rPr>
                <w:lang w:val="ru-RU"/>
              </w:rPr>
            </w:pPr>
          </w:p>
        </w:tc>
        <w:tc>
          <w:tcPr>
            <w:tcW w:w="1625" w:type="dxa"/>
            <w:tcMar>
              <w:top w:w="50" w:type="dxa"/>
              <w:left w:w="100" w:type="dxa"/>
            </w:tcMar>
            <w:vAlign w:val="center"/>
          </w:tcPr>
          <w:p w:rsidR="00965E25" w:rsidRPr="00965E25" w:rsidRDefault="00965E25">
            <w:pPr>
              <w:spacing w:after="0"/>
              <w:ind w:left="135"/>
              <w:jc w:val="center"/>
              <w:rPr>
                <w:lang w:val="ru-RU"/>
              </w:rPr>
            </w:pPr>
          </w:p>
        </w:tc>
        <w:tc>
          <w:tcPr>
            <w:tcW w:w="1156" w:type="dxa"/>
            <w:tcMar>
              <w:top w:w="50" w:type="dxa"/>
              <w:left w:w="100" w:type="dxa"/>
            </w:tcMar>
            <w:vAlign w:val="center"/>
          </w:tcPr>
          <w:p w:rsidR="00965E25" w:rsidRPr="00965E25" w:rsidRDefault="00965E25">
            <w:pPr>
              <w:spacing w:after="0"/>
              <w:ind w:left="135"/>
              <w:rPr>
                <w:lang w:val="ru-RU"/>
              </w:rPr>
            </w:pPr>
          </w:p>
        </w:tc>
        <w:tc>
          <w:tcPr>
            <w:tcW w:w="2427" w:type="dxa"/>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 xml:space="preserve">Биоблиотека ЦОК </w:t>
            </w:r>
            <w:hyperlink r:id="rId14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w:t>
              </w:r>
              <w:r w:rsidRPr="00E55F43">
                <w:rPr>
                  <w:rFonts w:ascii="Times New Roman" w:hAnsi="Times New Roman"/>
                  <w:color w:val="0000FF"/>
                  <w:u w:val="single"/>
                  <w:lang w:val="ru-RU"/>
                </w:rPr>
                <w:lastRenderedPageBreak/>
                <w:t>2</w:t>
              </w:r>
              <w:r>
                <w:rPr>
                  <w:rFonts w:ascii="Times New Roman" w:hAnsi="Times New Roman"/>
                  <w:color w:val="0000FF"/>
                  <w:u w:val="single"/>
                </w:rPr>
                <w:t>af</w:t>
              </w:r>
              <w:r w:rsidRPr="00E55F43">
                <w:rPr>
                  <w:rFonts w:ascii="Times New Roman" w:hAnsi="Times New Roman"/>
                  <w:color w:val="0000FF"/>
                  <w:u w:val="single"/>
                  <w:lang w:val="ru-RU"/>
                </w:rPr>
                <w:t>04</w:t>
              </w:r>
            </w:hyperlink>
            <w:r w:rsidRPr="00E55F43">
              <w:rPr>
                <w:rFonts w:ascii="Times New Roman" w:hAnsi="Times New Roman"/>
                <w:color w:val="000000"/>
                <w:sz w:val="24"/>
                <w:lang w:val="ru-RU"/>
              </w:rPr>
              <w:t xml:space="preserve"> </w:t>
            </w:r>
            <w:hyperlink r:id="rId14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ad</w:t>
              </w:r>
              <w:r w:rsidRPr="00E55F43">
                <w:rPr>
                  <w:rFonts w:ascii="Times New Roman" w:hAnsi="Times New Roman"/>
                  <w:color w:val="0000FF"/>
                  <w:u w:val="single"/>
                  <w:lang w:val="ru-RU"/>
                </w:rPr>
                <w:t>42</w:t>
              </w:r>
            </w:hyperlink>
            <w:r w:rsidRPr="00E55F43">
              <w:rPr>
                <w:rFonts w:ascii="Times New Roman" w:hAnsi="Times New Roman"/>
                <w:color w:val="000000"/>
                <w:sz w:val="24"/>
                <w:lang w:val="ru-RU"/>
              </w:rPr>
              <w:t xml:space="preserve"> </w:t>
            </w:r>
            <w:hyperlink r:id="rId14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ab</w:t>
              </w:r>
              <w:r w:rsidRPr="00E55F43">
                <w:rPr>
                  <w:rFonts w:ascii="Times New Roman" w:hAnsi="Times New Roman"/>
                  <w:color w:val="0000FF"/>
                  <w:u w:val="single"/>
                  <w:lang w:val="ru-RU"/>
                </w:rPr>
                <w:t>80</w:t>
              </w:r>
            </w:hyperlink>
            <w:r w:rsidRPr="00E55F43">
              <w:rPr>
                <w:rFonts w:ascii="Times New Roman" w:hAnsi="Times New Roman"/>
                <w:color w:val="000000"/>
                <w:sz w:val="24"/>
                <w:lang w:val="ru-RU"/>
              </w:rPr>
              <w:t xml:space="preserve"> </w:t>
            </w:r>
            <w:hyperlink r:id="rId14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9</w:t>
              </w:r>
              <w:r>
                <w:rPr>
                  <w:rFonts w:ascii="Times New Roman" w:hAnsi="Times New Roman"/>
                  <w:color w:val="0000FF"/>
                  <w:u w:val="single"/>
                </w:rPr>
                <w:t>d</w:t>
              </w:r>
              <w:r w:rsidRPr="00E55F43">
                <w:rPr>
                  <w:rFonts w:ascii="Times New Roman" w:hAnsi="Times New Roman"/>
                  <w:color w:val="0000FF"/>
                  <w:u w:val="single"/>
                  <w:lang w:val="ru-RU"/>
                </w:rPr>
                <w:t>2</w:t>
              </w:r>
            </w:hyperlink>
            <w:r w:rsidRPr="00E55F43">
              <w:rPr>
                <w:rFonts w:ascii="Times New Roman" w:hAnsi="Times New Roman"/>
                <w:color w:val="000000"/>
                <w:sz w:val="24"/>
                <w:lang w:val="ru-RU"/>
              </w:rPr>
              <w:t xml:space="preserve"> </w:t>
            </w:r>
            <w:hyperlink r:id="rId14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a</w:t>
              </w:r>
              <w:r w:rsidRPr="00E55F43">
                <w:rPr>
                  <w:rFonts w:ascii="Times New Roman" w:hAnsi="Times New Roman"/>
                  <w:color w:val="0000FF"/>
                  <w:u w:val="single"/>
                  <w:lang w:val="ru-RU"/>
                </w:rPr>
                <w:t>824</w:t>
              </w:r>
            </w:hyperlink>
          </w:p>
        </w:tc>
      </w:tr>
      <w:tr w:rsidR="00965E25" w:rsidRPr="00965E25"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lastRenderedPageBreak/>
              <w:t>94</w:t>
            </w:r>
          </w:p>
        </w:tc>
        <w:tc>
          <w:tcPr>
            <w:tcW w:w="2587" w:type="dxa"/>
            <w:tcMar>
              <w:top w:w="50" w:type="dxa"/>
              <w:left w:w="100" w:type="dxa"/>
            </w:tcMar>
          </w:tcPr>
          <w:p w:rsidR="00965E25" w:rsidRPr="00C14870" w:rsidRDefault="00965E25" w:rsidP="00ED2C2A">
            <w:pPr>
              <w:autoSpaceDE w:val="0"/>
              <w:autoSpaceDN w:val="0"/>
              <w:spacing w:before="98" w:after="0" w:line="271" w:lineRule="auto"/>
              <w:ind w:left="72" w:right="144"/>
              <w:rPr>
                <w:lang w:val="ru-RU"/>
              </w:rPr>
            </w:pPr>
            <w:r w:rsidRPr="00C14870">
              <w:rPr>
                <w:rFonts w:ascii="Times New Roman" w:eastAsia="Times New Roman" w:hAnsi="Times New Roman"/>
                <w:color w:val="000000"/>
                <w:sz w:val="24"/>
                <w:lang w:val="ru-RU"/>
              </w:rPr>
              <w:t xml:space="preserve">Школа. Школьная жизнь. Изучаемые предметы. </w:t>
            </w:r>
            <w:r w:rsidRPr="00C14870">
              <w:rPr>
                <w:lang w:val="ru-RU"/>
              </w:rPr>
              <w:br/>
            </w:r>
            <w:r w:rsidRPr="00C14870">
              <w:rPr>
                <w:rFonts w:ascii="Times New Roman" w:eastAsia="Times New Roman" w:hAnsi="Times New Roman"/>
                <w:color w:val="000000"/>
                <w:sz w:val="24"/>
                <w:lang w:val="ru-RU"/>
              </w:rPr>
              <w:t>Школьная форма.</w:t>
            </w:r>
          </w:p>
          <w:p w:rsidR="00965E25" w:rsidRPr="00C14870" w:rsidRDefault="00965E25" w:rsidP="00ED2C2A">
            <w:pPr>
              <w:autoSpaceDE w:val="0"/>
              <w:autoSpaceDN w:val="0"/>
              <w:spacing w:before="72" w:after="0" w:line="262" w:lineRule="auto"/>
              <w:ind w:left="72" w:right="576"/>
              <w:rPr>
                <w:lang w:val="ru-RU"/>
              </w:rPr>
            </w:pPr>
            <w:r w:rsidRPr="00C14870">
              <w:rPr>
                <w:rFonts w:ascii="Times New Roman" w:eastAsia="Times New Roman" w:hAnsi="Times New Roman"/>
                <w:color w:val="000000"/>
                <w:sz w:val="24"/>
                <w:lang w:val="ru-RU"/>
              </w:rPr>
              <w:t>Правила поведения в школе</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Pr="00965E25" w:rsidRDefault="00965E25">
            <w:pPr>
              <w:spacing w:after="0"/>
              <w:ind w:left="135"/>
              <w:jc w:val="center"/>
              <w:rPr>
                <w:lang w:val="ru-RU"/>
              </w:rPr>
            </w:pPr>
          </w:p>
        </w:tc>
        <w:tc>
          <w:tcPr>
            <w:tcW w:w="1625" w:type="dxa"/>
            <w:tcMar>
              <w:top w:w="50" w:type="dxa"/>
              <w:left w:w="100" w:type="dxa"/>
            </w:tcMar>
            <w:vAlign w:val="center"/>
          </w:tcPr>
          <w:p w:rsidR="00965E25" w:rsidRPr="00965E25" w:rsidRDefault="00965E25">
            <w:pPr>
              <w:spacing w:after="0"/>
              <w:ind w:left="135"/>
              <w:jc w:val="center"/>
              <w:rPr>
                <w:lang w:val="ru-RU"/>
              </w:rPr>
            </w:pPr>
          </w:p>
        </w:tc>
        <w:tc>
          <w:tcPr>
            <w:tcW w:w="1156" w:type="dxa"/>
            <w:tcMar>
              <w:top w:w="50" w:type="dxa"/>
              <w:left w:w="100" w:type="dxa"/>
            </w:tcMar>
            <w:vAlign w:val="center"/>
          </w:tcPr>
          <w:p w:rsidR="00965E25" w:rsidRPr="00965E25" w:rsidRDefault="00965E25">
            <w:pPr>
              <w:spacing w:after="0"/>
              <w:ind w:left="135"/>
              <w:rPr>
                <w:lang w:val="ru-RU"/>
              </w:rPr>
            </w:pPr>
          </w:p>
        </w:tc>
        <w:tc>
          <w:tcPr>
            <w:tcW w:w="2427" w:type="dxa"/>
            <w:tcMar>
              <w:top w:w="50" w:type="dxa"/>
              <w:left w:w="100" w:type="dxa"/>
            </w:tcMar>
            <w:vAlign w:val="center"/>
          </w:tcPr>
          <w:p w:rsidR="00965E25" w:rsidRPr="00965E25" w:rsidRDefault="00965E25">
            <w:pPr>
              <w:spacing w:after="0"/>
              <w:ind w:left="135"/>
              <w:rPr>
                <w:lang w:val="ru-RU"/>
              </w:rPr>
            </w:pPr>
          </w:p>
        </w:tc>
      </w:tr>
      <w:tr w:rsidR="00965E25"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95</w:t>
            </w:r>
          </w:p>
        </w:tc>
        <w:tc>
          <w:tcPr>
            <w:tcW w:w="2587" w:type="dxa"/>
            <w:tcMar>
              <w:top w:w="50" w:type="dxa"/>
              <w:left w:w="100" w:type="dxa"/>
            </w:tcMar>
          </w:tcPr>
          <w:p w:rsidR="00965E25" w:rsidRDefault="00965E25" w:rsidP="00ED2C2A">
            <w:pPr>
              <w:autoSpaceDE w:val="0"/>
              <w:autoSpaceDN w:val="0"/>
              <w:spacing w:before="98" w:after="0" w:line="262" w:lineRule="auto"/>
              <w:ind w:left="72" w:right="144"/>
            </w:pPr>
            <w:r w:rsidRPr="00C14870">
              <w:rPr>
                <w:rFonts w:ascii="Times New Roman" w:eastAsia="Times New Roman" w:hAnsi="Times New Roman"/>
                <w:color w:val="000000"/>
                <w:sz w:val="24"/>
                <w:lang w:val="ru-RU"/>
              </w:rPr>
              <w:t xml:space="preserve">Путешествие по России и за рубежом. </w:t>
            </w:r>
            <w:r>
              <w:rPr>
                <w:rFonts w:ascii="Times New Roman" w:eastAsia="Times New Roman" w:hAnsi="Times New Roman"/>
                <w:color w:val="000000"/>
                <w:sz w:val="24"/>
              </w:rPr>
              <w:t>Виды отдыха</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Default="00965E25">
            <w:pPr>
              <w:spacing w:after="0"/>
              <w:ind w:left="135"/>
              <w:jc w:val="center"/>
            </w:pPr>
          </w:p>
        </w:tc>
        <w:tc>
          <w:tcPr>
            <w:tcW w:w="1625" w:type="dxa"/>
            <w:tcMar>
              <w:top w:w="50" w:type="dxa"/>
              <w:left w:w="100" w:type="dxa"/>
            </w:tcMar>
            <w:vAlign w:val="center"/>
          </w:tcPr>
          <w:p w:rsidR="00965E25" w:rsidRDefault="00965E25">
            <w:pPr>
              <w:spacing w:after="0"/>
              <w:ind w:left="135"/>
              <w:jc w:val="center"/>
            </w:pPr>
          </w:p>
        </w:tc>
        <w:tc>
          <w:tcPr>
            <w:tcW w:w="1156" w:type="dxa"/>
            <w:tcMar>
              <w:top w:w="50" w:type="dxa"/>
              <w:left w:w="100" w:type="dxa"/>
            </w:tcMar>
            <w:vAlign w:val="center"/>
          </w:tcPr>
          <w:p w:rsidR="00965E25" w:rsidRDefault="00965E25">
            <w:pPr>
              <w:spacing w:after="0"/>
              <w:ind w:left="135"/>
            </w:pPr>
          </w:p>
        </w:tc>
        <w:tc>
          <w:tcPr>
            <w:tcW w:w="2427" w:type="dxa"/>
            <w:tcMar>
              <w:top w:w="50" w:type="dxa"/>
              <w:left w:w="100" w:type="dxa"/>
            </w:tcMar>
            <w:vAlign w:val="center"/>
          </w:tcPr>
          <w:p w:rsidR="00965E25" w:rsidRDefault="00965E25">
            <w:pPr>
              <w:spacing w:after="0"/>
              <w:ind w:left="135"/>
            </w:pPr>
          </w:p>
        </w:tc>
      </w:tr>
      <w:tr w:rsidR="00965E25"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96</w:t>
            </w:r>
          </w:p>
        </w:tc>
        <w:tc>
          <w:tcPr>
            <w:tcW w:w="2587" w:type="dxa"/>
            <w:tcMar>
              <w:top w:w="50" w:type="dxa"/>
              <w:left w:w="100" w:type="dxa"/>
            </w:tcMar>
          </w:tcPr>
          <w:p w:rsidR="00965E25" w:rsidRDefault="00965E25" w:rsidP="00ED2C2A">
            <w:pPr>
              <w:autoSpaceDE w:val="0"/>
              <w:autoSpaceDN w:val="0"/>
              <w:spacing w:before="98" w:after="0" w:line="262" w:lineRule="auto"/>
              <w:ind w:left="72" w:right="1152"/>
            </w:pPr>
            <w:r>
              <w:rPr>
                <w:rFonts w:ascii="Times New Roman" w:eastAsia="Times New Roman" w:hAnsi="Times New Roman"/>
                <w:color w:val="000000"/>
                <w:sz w:val="24"/>
              </w:rPr>
              <w:t>Промежут</w:t>
            </w:r>
            <w:r>
              <w:rPr>
                <w:rFonts w:ascii="Times New Roman" w:eastAsia="Times New Roman" w:hAnsi="Times New Roman"/>
                <w:color w:val="000000"/>
                <w:sz w:val="24"/>
                <w:lang w:val="ru-RU"/>
              </w:rPr>
              <w:t>о</w:t>
            </w:r>
            <w:r>
              <w:rPr>
                <w:rFonts w:ascii="Times New Roman" w:eastAsia="Times New Roman" w:hAnsi="Times New Roman"/>
                <w:color w:val="000000"/>
                <w:sz w:val="24"/>
              </w:rPr>
              <w:t>чная аттестация</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Default="00965E25">
            <w:pPr>
              <w:spacing w:after="0"/>
              <w:ind w:left="135"/>
              <w:jc w:val="center"/>
            </w:pPr>
          </w:p>
        </w:tc>
        <w:tc>
          <w:tcPr>
            <w:tcW w:w="1625" w:type="dxa"/>
            <w:tcMar>
              <w:top w:w="50" w:type="dxa"/>
              <w:left w:w="100" w:type="dxa"/>
            </w:tcMar>
            <w:vAlign w:val="center"/>
          </w:tcPr>
          <w:p w:rsidR="00965E25" w:rsidRDefault="00965E25">
            <w:pPr>
              <w:spacing w:after="0"/>
              <w:ind w:left="135"/>
              <w:jc w:val="center"/>
            </w:pPr>
          </w:p>
        </w:tc>
        <w:tc>
          <w:tcPr>
            <w:tcW w:w="1156" w:type="dxa"/>
            <w:tcMar>
              <w:top w:w="50" w:type="dxa"/>
              <w:left w:w="100" w:type="dxa"/>
            </w:tcMar>
            <w:vAlign w:val="center"/>
          </w:tcPr>
          <w:p w:rsidR="00965E25" w:rsidRDefault="00965E25">
            <w:pPr>
              <w:spacing w:after="0"/>
              <w:ind w:left="135"/>
            </w:pPr>
          </w:p>
        </w:tc>
        <w:tc>
          <w:tcPr>
            <w:tcW w:w="2427" w:type="dxa"/>
            <w:tcMar>
              <w:top w:w="50" w:type="dxa"/>
              <w:left w:w="100" w:type="dxa"/>
            </w:tcMar>
            <w:vAlign w:val="center"/>
          </w:tcPr>
          <w:p w:rsidR="00965E25" w:rsidRDefault="00965E25">
            <w:pPr>
              <w:spacing w:after="0"/>
              <w:ind w:left="135"/>
            </w:pPr>
          </w:p>
        </w:tc>
      </w:tr>
      <w:tr w:rsidR="00965E25"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97</w:t>
            </w:r>
          </w:p>
        </w:tc>
        <w:tc>
          <w:tcPr>
            <w:tcW w:w="2587" w:type="dxa"/>
            <w:tcMar>
              <w:top w:w="50" w:type="dxa"/>
              <w:left w:w="100" w:type="dxa"/>
            </w:tcMar>
          </w:tcPr>
          <w:p w:rsidR="00965E25" w:rsidRPr="00C14870" w:rsidRDefault="00965E25" w:rsidP="00ED2C2A">
            <w:pPr>
              <w:autoSpaceDE w:val="0"/>
              <w:autoSpaceDN w:val="0"/>
              <w:spacing w:before="98" w:after="0" w:line="262" w:lineRule="auto"/>
              <w:ind w:left="72" w:right="576"/>
              <w:rPr>
                <w:lang w:val="ru-RU"/>
              </w:rPr>
            </w:pPr>
            <w:r w:rsidRPr="00C14870">
              <w:rPr>
                <w:rFonts w:ascii="Times New Roman" w:eastAsia="Times New Roman" w:hAnsi="Times New Roman"/>
                <w:color w:val="000000"/>
                <w:sz w:val="24"/>
                <w:lang w:val="ru-RU"/>
              </w:rPr>
              <w:t xml:space="preserve">Природа. Дикие и </w:t>
            </w:r>
            <w:r w:rsidRPr="00C14870">
              <w:rPr>
                <w:lang w:val="ru-RU"/>
              </w:rPr>
              <w:br/>
            </w:r>
            <w:r w:rsidRPr="00C14870">
              <w:rPr>
                <w:rFonts w:ascii="Times New Roman" w:eastAsia="Times New Roman" w:hAnsi="Times New Roman"/>
                <w:color w:val="000000"/>
                <w:sz w:val="24"/>
                <w:lang w:val="ru-RU"/>
              </w:rPr>
              <w:t>домашние животные</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Default="00965E25">
            <w:pPr>
              <w:spacing w:after="0"/>
              <w:ind w:left="135"/>
              <w:jc w:val="center"/>
            </w:pPr>
            <w:r w:rsidRPr="00965E25">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25" w:type="dxa"/>
            <w:tcMar>
              <w:top w:w="50" w:type="dxa"/>
              <w:left w:w="100" w:type="dxa"/>
            </w:tcMar>
            <w:vAlign w:val="center"/>
          </w:tcPr>
          <w:p w:rsidR="00965E25" w:rsidRDefault="00965E25">
            <w:pPr>
              <w:spacing w:after="0"/>
              <w:ind w:left="135"/>
              <w:jc w:val="center"/>
            </w:pPr>
          </w:p>
        </w:tc>
        <w:tc>
          <w:tcPr>
            <w:tcW w:w="1156" w:type="dxa"/>
            <w:tcMar>
              <w:top w:w="50" w:type="dxa"/>
              <w:left w:w="100" w:type="dxa"/>
            </w:tcMar>
            <w:vAlign w:val="center"/>
          </w:tcPr>
          <w:p w:rsidR="00965E25" w:rsidRDefault="00965E25">
            <w:pPr>
              <w:spacing w:after="0"/>
              <w:ind w:left="135"/>
            </w:pPr>
          </w:p>
        </w:tc>
        <w:tc>
          <w:tcPr>
            <w:tcW w:w="2427" w:type="dxa"/>
            <w:tcMar>
              <w:top w:w="50" w:type="dxa"/>
              <w:left w:w="100" w:type="dxa"/>
            </w:tcMar>
            <w:vAlign w:val="center"/>
          </w:tcPr>
          <w:p w:rsidR="00965E25" w:rsidRDefault="00965E25">
            <w:pPr>
              <w:spacing w:after="0"/>
              <w:ind w:left="135"/>
            </w:pPr>
          </w:p>
        </w:tc>
      </w:tr>
      <w:tr w:rsidR="00965E25" w:rsidRPr="00A46F81"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98</w:t>
            </w:r>
          </w:p>
        </w:tc>
        <w:tc>
          <w:tcPr>
            <w:tcW w:w="2587" w:type="dxa"/>
            <w:tcMar>
              <w:top w:w="50" w:type="dxa"/>
              <w:left w:w="100" w:type="dxa"/>
            </w:tcMar>
          </w:tcPr>
          <w:p w:rsidR="00965E25" w:rsidRPr="00C14870" w:rsidRDefault="004B6BC0" w:rsidP="00ED2C2A">
            <w:pPr>
              <w:autoSpaceDE w:val="0"/>
              <w:autoSpaceDN w:val="0"/>
              <w:spacing w:before="98" w:after="0" w:line="262" w:lineRule="auto"/>
              <w:ind w:left="72" w:right="720"/>
              <w:rPr>
                <w:lang w:val="ru-RU"/>
              </w:rPr>
            </w:pPr>
            <w:r>
              <w:rPr>
                <w:rFonts w:ascii="Times New Roman" w:eastAsia="Times New Roman" w:hAnsi="Times New Roman"/>
                <w:color w:val="000000"/>
                <w:sz w:val="24"/>
                <w:lang w:val="ru-RU"/>
              </w:rPr>
              <w:t>Жизнь в</w:t>
            </w:r>
            <w:r w:rsidR="00965E25" w:rsidRPr="00C14870">
              <w:rPr>
                <w:rFonts w:ascii="Times New Roman" w:eastAsia="Times New Roman" w:hAnsi="Times New Roman"/>
                <w:color w:val="000000"/>
                <w:sz w:val="24"/>
                <w:lang w:val="ru-RU"/>
              </w:rPr>
              <w:t xml:space="preserve">городе и </w:t>
            </w:r>
            <w:r w:rsidR="00965E25" w:rsidRPr="00C14870">
              <w:rPr>
                <w:lang w:val="ru-RU"/>
              </w:rPr>
              <w:br/>
            </w:r>
            <w:r w:rsidR="00965E25" w:rsidRPr="00C14870">
              <w:rPr>
                <w:rFonts w:ascii="Times New Roman" w:eastAsia="Times New Roman" w:hAnsi="Times New Roman"/>
                <w:color w:val="000000"/>
                <w:sz w:val="24"/>
                <w:lang w:val="ru-RU"/>
              </w:rPr>
              <w:t>сельской местности</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Pr="00965E25" w:rsidRDefault="00965E25">
            <w:pPr>
              <w:spacing w:after="0"/>
              <w:ind w:left="135"/>
              <w:jc w:val="center"/>
              <w:rPr>
                <w:lang w:val="ru-RU"/>
              </w:rPr>
            </w:pPr>
          </w:p>
        </w:tc>
        <w:tc>
          <w:tcPr>
            <w:tcW w:w="1625" w:type="dxa"/>
            <w:tcMar>
              <w:top w:w="50" w:type="dxa"/>
              <w:left w:w="100" w:type="dxa"/>
            </w:tcMar>
            <w:vAlign w:val="center"/>
          </w:tcPr>
          <w:p w:rsidR="00965E25" w:rsidRPr="00965E25" w:rsidRDefault="00965E25">
            <w:pPr>
              <w:spacing w:after="0"/>
              <w:ind w:left="135"/>
              <w:jc w:val="center"/>
              <w:rPr>
                <w:lang w:val="ru-RU"/>
              </w:rPr>
            </w:pPr>
          </w:p>
        </w:tc>
        <w:tc>
          <w:tcPr>
            <w:tcW w:w="1156" w:type="dxa"/>
            <w:tcMar>
              <w:top w:w="50" w:type="dxa"/>
              <w:left w:w="100" w:type="dxa"/>
            </w:tcMar>
            <w:vAlign w:val="center"/>
          </w:tcPr>
          <w:p w:rsidR="00965E25" w:rsidRPr="00965E25" w:rsidRDefault="00965E25">
            <w:pPr>
              <w:spacing w:after="0"/>
              <w:ind w:left="135"/>
              <w:rPr>
                <w:lang w:val="ru-RU"/>
              </w:rPr>
            </w:pPr>
          </w:p>
        </w:tc>
        <w:tc>
          <w:tcPr>
            <w:tcW w:w="2427" w:type="dxa"/>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 xml:space="preserve">Биоблиотека ЦОК </w:t>
            </w:r>
            <w:hyperlink r:id="rId146">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w:t>
              </w:r>
              <w:r w:rsidRPr="00E55F43">
                <w:rPr>
                  <w:rFonts w:ascii="Times New Roman" w:hAnsi="Times New Roman"/>
                  <w:color w:val="0000FF"/>
                  <w:u w:val="single"/>
                  <w:lang w:val="ru-RU"/>
                </w:rPr>
                <w:t>508</w:t>
              </w:r>
            </w:hyperlink>
            <w:r w:rsidRPr="00E55F43">
              <w:rPr>
                <w:rFonts w:ascii="Times New Roman" w:hAnsi="Times New Roman"/>
                <w:color w:val="000000"/>
                <w:sz w:val="24"/>
                <w:lang w:val="ru-RU"/>
              </w:rPr>
              <w:t xml:space="preserve"> </w:t>
            </w:r>
            <w:hyperlink r:id="rId147">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w:t>
              </w:r>
              <w:r w:rsidRPr="00E55F43">
                <w:rPr>
                  <w:rFonts w:ascii="Times New Roman" w:hAnsi="Times New Roman"/>
                  <w:color w:val="0000FF"/>
                  <w:u w:val="single"/>
                  <w:lang w:val="ru-RU"/>
                </w:rPr>
                <w:t>68</w:t>
              </w:r>
              <w:r>
                <w:rPr>
                  <w:rFonts w:ascii="Times New Roman" w:hAnsi="Times New Roman"/>
                  <w:color w:val="0000FF"/>
                  <w:u w:val="single"/>
                </w:rPr>
                <w:t>e</w:t>
              </w:r>
            </w:hyperlink>
          </w:p>
        </w:tc>
      </w:tr>
      <w:tr w:rsidR="00965E25" w:rsidRPr="00A46F81"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99</w:t>
            </w:r>
          </w:p>
        </w:tc>
        <w:tc>
          <w:tcPr>
            <w:tcW w:w="2587" w:type="dxa"/>
            <w:tcMar>
              <w:top w:w="50" w:type="dxa"/>
              <w:left w:w="100" w:type="dxa"/>
            </w:tcMar>
          </w:tcPr>
          <w:p w:rsidR="00965E25" w:rsidRPr="00C14870" w:rsidRDefault="00965E25" w:rsidP="00ED2C2A">
            <w:pPr>
              <w:autoSpaceDE w:val="0"/>
              <w:autoSpaceDN w:val="0"/>
              <w:spacing w:before="98" w:after="0" w:line="262" w:lineRule="auto"/>
              <w:ind w:left="72" w:right="288"/>
              <w:rPr>
                <w:lang w:val="ru-RU"/>
              </w:rPr>
            </w:pPr>
            <w:r w:rsidRPr="00C14870">
              <w:rPr>
                <w:rFonts w:ascii="Times New Roman" w:eastAsia="Times New Roman" w:hAnsi="Times New Roman"/>
                <w:color w:val="000000"/>
                <w:sz w:val="24"/>
                <w:lang w:val="ru-RU"/>
              </w:rPr>
              <w:t>Родная страна и страны изучаемого языка.</w:t>
            </w:r>
          </w:p>
          <w:p w:rsidR="00965E25" w:rsidRPr="00C14870" w:rsidRDefault="00965E25" w:rsidP="00ED2C2A">
            <w:pPr>
              <w:autoSpaceDE w:val="0"/>
              <w:autoSpaceDN w:val="0"/>
              <w:spacing w:before="72" w:after="0" w:line="281" w:lineRule="auto"/>
              <w:ind w:left="72" w:right="144"/>
              <w:rPr>
                <w:lang w:val="ru-RU"/>
              </w:rPr>
            </w:pPr>
            <w:r w:rsidRPr="00C14870">
              <w:rPr>
                <w:rFonts w:ascii="Times New Roman" w:eastAsia="Times New Roman" w:hAnsi="Times New Roman"/>
                <w:color w:val="000000"/>
                <w:sz w:val="24"/>
                <w:lang w:val="ru-RU"/>
              </w:rPr>
              <w:t xml:space="preserve">Географическое </w:t>
            </w:r>
            <w:r w:rsidRPr="00C14870">
              <w:rPr>
                <w:lang w:val="ru-RU"/>
              </w:rPr>
              <w:br/>
            </w:r>
            <w:r w:rsidRPr="00C14870">
              <w:rPr>
                <w:rFonts w:ascii="Times New Roman" w:eastAsia="Times New Roman" w:hAnsi="Times New Roman"/>
                <w:color w:val="000000"/>
                <w:sz w:val="24"/>
                <w:lang w:val="ru-RU"/>
              </w:rPr>
              <w:t xml:space="preserve">положение. столицы, </w:t>
            </w:r>
            <w:r w:rsidRPr="00C14870">
              <w:rPr>
                <w:lang w:val="ru-RU"/>
              </w:rPr>
              <w:br/>
            </w:r>
            <w:r w:rsidRPr="00C14870">
              <w:rPr>
                <w:rFonts w:ascii="Times New Roman" w:eastAsia="Times New Roman" w:hAnsi="Times New Roman"/>
                <w:color w:val="000000"/>
                <w:sz w:val="24"/>
                <w:lang w:val="ru-RU"/>
              </w:rPr>
              <w:t>достопримечательности, национальные праздники, традиции, обычаи</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Pr="00965E25" w:rsidRDefault="00965E25">
            <w:pPr>
              <w:spacing w:after="0"/>
              <w:ind w:left="135"/>
              <w:jc w:val="center"/>
              <w:rPr>
                <w:lang w:val="ru-RU"/>
              </w:rPr>
            </w:pPr>
          </w:p>
        </w:tc>
        <w:tc>
          <w:tcPr>
            <w:tcW w:w="1625" w:type="dxa"/>
            <w:tcMar>
              <w:top w:w="50" w:type="dxa"/>
              <w:left w:w="100" w:type="dxa"/>
            </w:tcMar>
            <w:vAlign w:val="center"/>
          </w:tcPr>
          <w:p w:rsidR="00965E25" w:rsidRPr="00965E25" w:rsidRDefault="00965E25">
            <w:pPr>
              <w:spacing w:after="0"/>
              <w:ind w:left="135"/>
              <w:jc w:val="center"/>
              <w:rPr>
                <w:lang w:val="ru-RU"/>
              </w:rPr>
            </w:pPr>
          </w:p>
        </w:tc>
        <w:tc>
          <w:tcPr>
            <w:tcW w:w="1156" w:type="dxa"/>
            <w:tcMar>
              <w:top w:w="50" w:type="dxa"/>
              <w:left w:w="100" w:type="dxa"/>
            </w:tcMar>
            <w:vAlign w:val="center"/>
          </w:tcPr>
          <w:p w:rsidR="00965E25" w:rsidRPr="00965E25" w:rsidRDefault="00965E25">
            <w:pPr>
              <w:spacing w:after="0"/>
              <w:ind w:left="135"/>
              <w:rPr>
                <w:lang w:val="ru-RU"/>
              </w:rPr>
            </w:pPr>
          </w:p>
        </w:tc>
        <w:tc>
          <w:tcPr>
            <w:tcW w:w="2427" w:type="dxa"/>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 xml:space="preserve">Биоблиотека ЦОК </w:t>
            </w:r>
            <w:hyperlink r:id="rId148">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w:t>
              </w:r>
              <w:r w:rsidRPr="00E55F43">
                <w:rPr>
                  <w:rFonts w:ascii="Times New Roman" w:hAnsi="Times New Roman"/>
                  <w:color w:val="0000FF"/>
                  <w:u w:val="single"/>
                  <w:lang w:val="ru-RU"/>
                </w:rPr>
                <w:t>26</w:t>
              </w:r>
              <w:r>
                <w:rPr>
                  <w:rFonts w:ascii="Times New Roman" w:hAnsi="Times New Roman"/>
                  <w:color w:val="0000FF"/>
                  <w:u w:val="single"/>
                </w:rPr>
                <w:t>a</w:t>
              </w:r>
            </w:hyperlink>
            <w:r w:rsidRPr="00E55F43">
              <w:rPr>
                <w:rFonts w:ascii="Times New Roman" w:hAnsi="Times New Roman"/>
                <w:color w:val="000000"/>
                <w:sz w:val="24"/>
                <w:lang w:val="ru-RU"/>
              </w:rPr>
              <w:t xml:space="preserve"> </w:t>
            </w:r>
            <w:hyperlink r:id="rId149">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w:t>
              </w:r>
              <w:r w:rsidRPr="00E55F43">
                <w:rPr>
                  <w:rFonts w:ascii="Times New Roman" w:hAnsi="Times New Roman"/>
                  <w:color w:val="0000FF"/>
                  <w:u w:val="single"/>
                  <w:lang w:val="ru-RU"/>
                </w:rPr>
                <w:t>0</w:t>
              </w:r>
              <w:r>
                <w:rPr>
                  <w:rFonts w:ascii="Times New Roman" w:hAnsi="Times New Roman"/>
                  <w:color w:val="0000FF"/>
                  <w:u w:val="single"/>
                </w:rPr>
                <w:t>a</w:t>
              </w:r>
              <w:r w:rsidRPr="00E55F43">
                <w:rPr>
                  <w:rFonts w:ascii="Times New Roman" w:hAnsi="Times New Roman"/>
                  <w:color w:val="0000FF"/>
                  <w:u w:val="single"/>
                  <w:lang w:val="ru-RU"/>
                </w:rPr>
                <w:t>8</w:t>
              </w:r>
            </w:hyperlink>
            <w:r w:rsidRPr="00E55F43">
              <w:rPr>
                <w:rFonts w:ascii="Times New Roman" w:hAnsi="Times New Roman"/>
                <w:color w:val="000000"/>
                <w:sz w:val="24"/>
                <w:lang w:val="ru-RU"/>
              </w:rPr>
              <w:t xml:space="preserve"> </w:t>
            </w:r>
            <w:hyperlink r:id="rId150">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w:t>
              </w:r>
              <w:r w:rsidRPr="00E55F43">
                <w:rPr>
                  <w:rFonts w:ascii="Times New Roman" w:hAnsi="Times New Roman"/>
                  <w:color w:val="0000FF"/>
                  <w:u w:val="single"/>
                  <w:lang w:val="ru-RU"/>
                </w:rPr>
                <w:t>800</w:t>
              </w:r>
            </w:hyperlink>
            <w:r w:rsidRPr="00E55F43">
              <w:rPr>
                <w:rFonts w:ascii="Times New Roman" w:hAnsi="Times New Roman"/>
                <w:color w:val="000000"/>
                <w:sz w:val="24"/>
                <w:lang w:val="ru-RU"/>
              </w:rPr>
              <w:t xml:space="preserve"> </w:t>
            </w:r>
            <w:hyperlink r:id="rId151">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w:t>
              </w:r>
              <w:r w:rsidRPr="00E55F43">
                <w:rPr>
                  <w:rFonts w:ascii="Times New Roman" w:hAnsi="Times New Roman"/>
                  <w:color w:val="0000FF"/>
                  <w:u w:val="single"/>
                  <w:lang w:val="ru-RU"/>
                </w:rPr>
                <w:t>9</w:t>
              </w:r>
              <w:r>
                <w:rPr>
                  <w:rFonts w:ascii="Times New Roman" w:hAnsi="Times New Roman"/>
                  <w:color w:val="0000FF"/>
                  <w:u w:val="single"/>
                </w:rPr>
                <w:t>ea</w:t>
              </w:r>
            </w:hyperlink>
          </w:p>
        </w:tc>
      </w:tr>
      <w:tr w:rsidR="00965E25" w:rsidRPr="00A46F81"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100</w:t>
            </w:r>
          </w:p>
        </w:tc>
        <w:tc>
          <w:tcPr>
            <w:tcW w:w="2587" w:type="dxa"/>
            <w:tcMar>
              <w:top w:w="50" w:type="dxa"/>
              <w:left w:w="100" w:type="dxa"/>
            </w:tcMar>
          </w:tcPr>
          <w:p w:rsidR="004B6BC0" w:rsidRDefault="00965E25" w:rsidP="00965E25">
            <w:pPr>
              <w:autoSpaceDE w:val="0"/>
              <w:autoSpaceDN w:val="0"/>
              <w:spacing w:before="98" w:after="0" w:line="271" w:lineRule="auto"/>
              <w:ind w:left="576" w:right="432" w:hanging="576"/>
              <w:jc w:val="both"/>
              <w:rPr>
                <w:rFonts w:ascii="Times New Roman" w:eastAsia="Times New Roman" w:hAnsi="Times New Roman"/>
                <w:color w:val="000000"/>
                <w:sz w:val="24"/>
                <w:lang w:val="ru-RU"/>
              </w:rPr>
            </w:pPr>
            <w:r>
              <w:rPr>
                <w:rFonts w:ascii="Times New Roman" w:eastAsia="Times New Roman" w:hAnsi="Times New Roman"/>
                <w:color w:val="000000"/>
                <w:sz w:val="24"/>
                <w:lang w:val="ru-RU"/>
              </w:rPr>
              <w:t>Выдающиеся</w:t>
            </w:r>
          </w:p>
          <w:p w:rsidR="00965E25" w:rsidRPr="00C14870" w:rsidRDefault="00965E25" w:rsidP="00965E25">
            <w:pPr>
              <w:autoSpaceDE w:val="0"/>
              <w:autoSpaceDN w:val="0"/>
              <w:spacing w:before="98" w:after="0" w:line="271" w:lineRule="auto"/>
              <w:ind w:left="576" w:right="432" w:hanging="576"/>
              <w:jc w:val="both"/>
              <w:rPr>
                <w:lang w:val="ru-RU"/>
              </w:rPr>
            </w:pPr>
            <w:r w:rsidRPr="00C14870">
              <w:rPr>
                <w:rFonts w:ascii="Times New Roman" w:eastAsia="Times New Roman" w:hAnsi="Times New Roman"/>
                <w:color w:val="000000"/>
                <w:sz w:val="24"/>
                <w:lang w:val="ru-RU"/>
              </w:rPr>
              <w:t xml:space="preserve">люди </w:t>
            </w:r>
            <w:r w:rsidR="004B6BC0">
              <w:rPr>
                <w:rFonts w:ascii="Times New Roman" w:eastAsia="Times New Roman" w:hAnsi="Times New Roman"/>
                <w:color w:val="000000"/>
                <w:sz w:val="24"/>
                <w:lang w:val="ru-RU"/>
              </w:rPr>
              <w:t xml:space="preserve">родной страны и </w:t>
            </w:r>
            <w:r w:rsidRPr="00C14870">
              <w:rPr>
                <w:rFonts w:ascii="Times New Roman" w:eastAsia="Times New Roman" w:hAnsi="Times New Roman"/>
                <w:color w:val="000000"/>
                <w:sz w:val="24"/>
                <w:lang w:val="ru-RU"/>
              </w:rPr>
              <w:lastRenderedPageBreak/>
              <w:t>стран изучаемого языка.</w:t>
            </w:r>
          </w:p>
          <w:p w:rsidR="00965E25" w:rsidRPr="00965E25" w:rsidRDefault="00965E25" w:rsidP="00ED2C2A">
            <w:pPr>
              <w:autoSpaceDE w:val="0"/>
              <w:autoSpaceDN w:val="0"/>
              <w:spacing w:before="70" w:after="0" w:line="230" w:lineRule="auto"/>
              <w:ind w:left="72"/>
              <w:rPr>
                <w:lang w:val="ru-RU"/>
              </w:rPr>
            </w:pPr>
            <w:r w:rsidRPr="00965E25">
              <w:rPr>
                <w:rFonts w:ascii="Times New Roman" w:eastAsia="Times New Roman" w:hAnsi="Times New Roman"/>
                <w:color w:val="000000"/>
                <w:sz w:val="24"/>
                <w:lang w:val="ru-RU"/>
              </w:rPr>
              <w:t>Писатели, поэты, ученые</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lastRenderedPageBreak/>
              <w:t>1</w:t>
            </w:r>
          </w:p>
        </w:tc>
        <w:tc>
          <w:tcPr>
            <w:tcW w:w="1568" w:type="dxa"/>
            <w:tcMar>
              <w:top w:w="50" w:type="dxa"/>
              <w:left w:w="100" w:type="dxa"/>
            </w:tcMar>
            <w:vAlign w:val="center"/>
          </w:tcPr>
          <w:p w:rsidR="00965E25" w:rsidRPr="00965E25" w:rsidRDefault="00965E25">
            <w:pPr>
              <w:spacing w:after="0"/>
              <w:ind w:left="135"/>
              <w:jc w:val="center"/>
              <w:rPr>
                <w:lang w:val="ru-RU"/>
              </w:rPr>
            </w:pPr>
          </w:p>
        </w:tc>
        <w:tc>
          <w:tcPr>
            <w:tcW w:w="1625" w:type="dxa"/>
            <w:tcMar>
              <w:top w:w="50" w:type="dxa"/>
              <w:left w:w="100" w:type="dxa"/>
            </w:tcMar>
            <w:vAlign w:val="center"/>
          </w:tcPr>
          <w:p w:rsidR="00965E25" w:rsidRPr="00965E25" w:rsidRDefault="00965E25">
            <w:pPr>
              <w:spacing w:after="0"/>
              <w:ind w:left="135"/>
              <w:jc w:val="center"/>
              <w:rPr>
                <w:lang w:val="ru-RU"/>
              </w:rPr>
            </w:pPr>
          </w:p>
        </w:tc>
        <w:tc>
          <w:tcPr>
            <w:tcW w:w="1156" w:type="dxa"/>
            <w:tcMar>
              <w:top w:w="50" w:type="dxa"/>
              <w:left w:w="100" w:type="dxa"/>
            </w:tcMar>
            <w:vAlign w:val="center"/>
          </w:tcPr>
          <w:p w:rsidR="00965E25" w:rsidRPr="00965E25" w:rsidRDefault="00965E25">
            <w:pPr>
              <w:spacing w:after="0"/>
              <w:ind w:left="135"/>
              <w:rPr>
                <w:lang w:val="ru-RU"/>
              </w:rPr>
            </w:pPr>
          </w:p>
        </w:tc>
        <w:tc>
          <w:tcPr>
            <w:tcW w:w="2427" w:type="dxa"/>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 xml:space="preserve">Биоблиотека ЦОК </w:t>
            </w:r>
            <w:hyperlink r:id="rId152">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w:t>
              </w:r>
              <w:r w:rsidRPr="00E55F43">
                <w:rPr>
                  <w:rFonts w:ascii="Times New Roman" w:hAnsi="Times New Roman"/>
                  <w:color w:val="0000FF"/>
                  <w:u w:val="single"/>
                  <w:lang w:val="ru-RU"/>
                </w:rPr>
                <w:t>508</w:t>
              </w:r>
            </w:hyperlink>
            <w:r w:rsidRPr="00E55F43">
              <w:rPr>
                <w:rFonts w:ascii="Times New Roman" w:hAnsi="Times New Roman"/>
                <w:color w:val="000000"/>
                <w:sz w:val="24"/>
                <w:lang w:val="ru-RU"/>
              </w:rPr>
              <w:t xml:space="preserve"> </w:t>
            </w:r>
            <w:hyperlink r:id="rId153">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w:t>
              </w:r>
              <w:r w:rsidRPr="00E55F43">
                <w:rPr>
                  <w:rFonts w:ascii="Times New Roman" w:hAnsi="Times New Roman"/>
                  <w:color w:val="0000FF"/>
                  <w:u w:val="single"/>
                  <w:lang w:val="ru-RU"/>
                </w:rPr>
                <w:lastRenderedPageBreak/>
                <w:t>2</w:t>
              </w:r>
              <w:r>
                <w:rPr>
                  <w:rFonts w:ascii="Times New Roman" w:hAnsi="Times New Roman"/>
                  <w:color w:val="0000FF"/>
                  <w:u w:val="single"/>
                </w:rPr>
                <w:t>b</w:t>
              </w:r>
              <w:r w:rsidRPr="00E55F43">
                <w:rPr>
                  <w:rFonts w:ascii="Times New Roman" w:hAnsi="Times New Roman"/>
                  <w:color w:val="0000FF"/>
                  <w:u w:val="single"/>
                  <w:lang w:val="ru-RU"/>
                </w:rPr>
                <w:t>68</w:t>
              </w:r>
              <w:r>
                <w:rPr>
                  <w:rFonts w:ascii="Times New Roman" w:hAnsi="Times New Roman"/>
                  <w:color w:val="0000FF"/>
                  <w:u w:val="single"/>
                </w:rPr>
                <w:t>e</w:t>
              </w:r>
            </w:hyperlink>
          </w:p>
        </w:tc>
      </w:tr>
      <w:tr w:rsidR="00965E25" w:rsidRPr="00A46F81" w:rsidTr="0067409B">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lastRenderedPageBreak/>
              <w:t>101</w:t>
            </w:r>
          </w:p>
        </w:tc>
        <w:tc>
          <w:tcPr>
            <w:tcW w:w="2587" w:type="dxa"/>
            <w:tcMar>
              <w:top w:w="50" w:type="dxa"/>
              <w:left w:w="100" w:type="dxa"/>
            </w:tcMar>
          </w:tcPr>
          <w:p w:rsidR="00965E25" w:rsidRPr="00965E25" w:rsidRDefault="00965E25" w:rsidP="00965E25">
            <w:pPr>
              <w:autoSpaceDE w:val="0"/>
              <w:autoSpaceDN w:val="0"/>
              <w:spacing w:before="98" w:after="0" w:line="271" w:lineRule="auto"/>
              <w:ind w:right="432"/>
              <w:rPr>
                <w:lang w:val="ru-RU"/>
              </w:rPr>
            </w:pPr>
            <w:r w:rsidRPr="00C14870">
              <w:rPr>
                <w:rFonts w:ascii="Times New Roman" w:eastAsia="Times New Roman" w:hAnsi="Times New Roman"/>
                <w:color w:val="000000"/>
                <w:sz w:val="24"/>
                <w:lang w:val="ru-RU"/>
              </w:rPr>
              <w:t xml:space="preserve"> Выдающиеся люди </w:t>
            </w:r>
            <w:r w:rsidRPr="00C14870">
              <w:rPr>
                <w:lang w:val="ru-RU"/>
              </w:rPr>
              <w:br/>
            </w:r>
            <w:r w:rsidRPr="00C14870">
              <w:rPr>
                <w:rFonts w:ascii="Times New Roman" w:eastAsia="Times New Roman" w:hAnsi="Times New Roman"/>
                <w:color w:val="000000"/>
                <w:sz w:val="24"/>
                <w:lang w:val="ru-RU"/>
              </w:rPr>
              <w:t>родной страны и стран изучаемого языка.</w:t>
            </w:r>
            <w:r w:rsidRPr="00965E25">
              <w:rPr>
                <w:rFonts w:ascii="Times New Roman" w:eastAsia="Times New Roman" w:hAnsi="Times New Roman"/>
                <w:color w:val="000000"/>
                <w:sz w:val="24"/>
                <w:lang w:val="ru-RU"/>
              </w:rPr>
              <w:t>Писатели, поэты, ученые</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Pr="00965E25" w:rsidRDefault="00965E25">
            <w:pPr>
              <w:spacing w:after="0"/>
              <w:ind w:left="135"/>
              <w:jc w:val="center"/>
              <w:rPr>
                <w:lang w:val="ru-RU"/>
              </w:rPr>
            </w:pPr>
          </w:p>
        </w:tc>
        <w:tc>
          <w:tcPr>
            <w:tcW w:w="1625" w:type="dxa"/>
            <w:tcMar>
              <w:top w:w="50" w:type="dxa"/>
              <w:left w:w="100" w:type="dxa"/>
            </w:tcMar>
            <w:vAlign w:val="center"/>
          </w:tcPr>
          <w:p w:rsidR="00965E25" w:rsidRPr="00965E25" w:rsidRDefault="00965E25">
            <w:pPr>
              <w:spacing w:after="0"/>
              <w:ind w:left="135"/>
              <w:jc w:val="center"/>
              <w:rPr>
                <w:lang w:val="ru-RU"/>
              </w:rPr>
            </w:pPr>
          </w:p>
        </w:tc>
        <w:tc>
          <w:tcPr>
            <w:tcW w:w="1156" w:type="dxa"/>
            <w:tcMar>
              <w:top w:w="50" w:type="dxa"/>
              <w:left w:w="100" w:type="dxa"/>
            </w:tcMar>
            <w:vAlign w:val="center"/>
          </w:tcPr>
          <w:p w:rsidR="00965E25" w:rsidRPr="00965E25" w:rsidRDefault="00965E25">
            <w:pPr>
              <w:spacing w:after="0"/>
              <w:ind w:left="135"/>
              <w:rPr>
                <w:lang w:val="ru-RU"/>
              </w:rPr>
            </w:pPr>
          </w:p>
        </w:tc>
        <w:tc>
          <w:tcPr>
            <w:tcW w:w="2427" w:type="dxa"/>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 xml:space="preserve">Биоблиотека ЦОК </w:t>
            </w:r>
            <w:hyperlink r:id="rId154">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bb</w:t>
              </w:r>
              <w:r w:rsidRPr="00E55F43">
                <w:rPr>
                  <w:rFonts w:ascii="Times New Roman" w:hAnsi="Times New Roman"/>
                  <w:color w:val="0000FF"/>
                  <w:u w:val="single"/>
                  <w:lang w:val="ru-RU"/>
                </w:rPr>
                <w:t>8</w:t>
              </w:r>
              <w:r>
                <w:rPr>
                  <w:rFonts w:ascii="Times New Roman" w:hAnsi="Times New Roman"/>
                  <w:color w:val="0000FF"/>
                  <w:u w:val="single"/>
                </w:rPr>
                <w:t>e</w:t>
              </w:r>
            </w:hyperlink>
          </w:p>
        </w:tc>
      </w:tr>
      <w:tr w:rsidR="00965E25" w:rsidRPr="00A46F81" w:rsidTr="00E65F79">
        <w:trPr>
          <w:trHeight w:val="144"/>
          <w:tblCellSpacing w:w="20" w:type="nil"/>
        </w:trPr>
        <w:tc>
          <w:tcPr>
            <w:tcW w:w="607" w:type="dxa"/>
            <w:tcMar>
              <w:top w:w="50" w:type="dxa"/>
              <w:left w:w="100" w:type="dxa"/>
            </w:tcMar>
            <w:vAlign w:val="center"/>
          </w:tcPr>
          <w:p w:rsidR="00965E25" w:rsidRDefault="00965E25">
            <w:pPr>
              <w:spacing w:after="0"/>
            </w:pPr>
            <w:r>
              <w:rPr>
                <w:rFonts w:ascii="Times New Roman" w:hAnsi="Times New Roman"/>
                <w:color w:val="000000"/>
                <w:sz w:val="24"/>
              </w:rPr>
              <w:t>102</w:t>
            </w:r>
          </w:p>
        </w:tc>
        <w:tc>
          <w:tcPr>
            <w:tcW w:w="2587" w:type="dxa"/>
            <w:tcMar>
              <w:top w:w="50" w:type="dxa"/>
              <w:left w:w="100" w:type="dxa"/>
            </w:tcMar>
            <w:vAlign w:val="center"/>
          </w:tcPr>
          <w:p w:rsidR="00965E25" w:rsidRPr="00965E25" w:rsidRDefault="00965E25">
            <w:pPr>
              <w:spacing w:after="0"/>
              <w:ind w:left="135"/>
              <w:rPr>
                <w:rFonts w:ascii="Times New Roman" w:hAnsi="Times New Roman" w:cs="Times New Roman"/>
                <w:sz w:val="24"/>
                <w:szCs w:val="24"/>
                <w:lang w:val="ru-RU"/>
              </w:rPr>
            </w:pPr>
            <w:r w:rsidRPr="00965E25">
              <w:rPr>
                <w:rFonts w:ascii="Times New Roman" w:hAnsi="Times New Roman" w:cs="Times New Roman"/>
                <w:sz w:val="24"/>
                <w:szCs w:val="24"/>
                <w:lang w:val="ru-RU"/>
              </w:rPr>
              <w:t>Повторение</w:t>
            </w:r>
          </w:p>
        </w:tc>
        <w:tc>
          <w:tcPr>
            <w:tcW w:w="822" w:type="dxa"/>
            <w:tcMar>
              <w:top w:w="50" w:type="dxa"/>
              <w:left w:w="100" w:type="dxa"/>
            </w:tcMar>
            <w:vAlign w:val="center"/>
          </w:tcPr>
          <w:p w:rsidR="00965E25" w:rsidRPr="00965E25" w:rsidRDefault="00965E25">
            <w:pPr>
              <w:spacing w:after="0"/>
              <w:ind w:left="135"/>
              <w:jc w:val="center"/>
              <w:rPr>
                <w:lang w:val="ru-RU"/>
              </w:rPr>
            </w:pPr>
            <w:r>
              <w:rPr>
                <w:lang w:val="ru-RU"/>
              </w:rPr>
              <w:t>1</w:t>
            </w:r>
          </w:p>
        </w:tc>
        <w:tc>
          <w:tcPr>
            <w:tcW w:w="1568" w:type="dxa"/>
            <w:tcMar>
              <w:top w:w="50" w:type="dxa"/>
              <w:left w:w="100" w:type="dxa"/>
            </w:tcMar>
            <w:vAlign w:val="center"/>
          </w:tcPr>
          <w:p w:rsidR="00965E25" w:rsidRDefault="00965E25">
            <w:pPr>
              <w:spacing w:after="0"/>
              <w:ind w:left="135"/>
              <w:jc w:val="center"/>
            </w:pPr>
            <w:r>
              <w:rPr>
                <w:rFonts w:ascii="Times New Roman" w:hAnsi="Times New Roman"/>
                <w:color w:val="000000"/>
                <w:sz w:val="24"/>
              </w:rPr>
              <w:t xml:space="preserve"> 1 </w:t>
            </w:r>
          </w:p>
        </w:tc>
        <w:tc>
          <w:tcPr>
            <w:tcW w:w="1625" w:type="dxa"/>
            <w:tcMar>
              <w:top w:w="50" w:type="dxa"/>
              <w:left w:w="100" w:type="dxa"/>
            </w:tcMar>
            <w:vAlign w:val="center"/>
          </w:tcPr>
          <w:p w:rsidR="00965E25" w:rsidRDefault="00965E25">
            <w:pPr>
              <w:spacing w:after="0"/>
              <w:ind w:left="135"/>
              <w:jc w:val="center"/>
            </w:pPr>
          </w:p>
        </w:tc>
        <w:tc>
          <w:tcPr>
            <w:tcW w:w="1156" w:type="dxa"/>
            <w:tcMar>
              <w:top w:w="50" w:type="dxa"/>
              <w:left w:w="100" w:type="dxa"/>
            </w:tcMar>
            <w:vAlign w:val="center"/>
          </w:tcPr>
          <w:p w:rsidR="00965E25" w:rsidRDefault="00965E25">
            <w:pPr>
              <w:spacing w:after="0"/>
              <w:ind w:left="135"/>
            </w:pPr>
          </w:p>
        </w:tc>
        <w:tc>
          <w:tcPr>
            <w:tcW w:w="2427" w:type="dxa"/>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 xml:space="preserve">Биоблиотека ЦОК </w:t>
            </w:r>
            <w:hyperlink r:id="rId155">
              <w:r>
                <w:rPr>
                  <w:rFonts w:ascii="Times New Roman" w:hAnsi="Times New Roman"/>
                  <w:color w:val="0000FF"/>
                  <w:u w:val="single"/>
                </w:rPr>
                <w:t>https</w:t>
              </w:r>
              <w:r w:rsidRPr="00E55F43">
                <w:rPr>
                  <w:rFonts w:ascii="Times New Roman" w:hAnsi="Times New Roman"/>
                  <w:color w:val="0000FF"/>
                  <w:u w:val="single"/>
                  <w:lang w:val="ru-RU"/>
                </w:rPr>
                <w:t>://</w:t>
              </w:r>
              <w:r>
                <w:rPr>
                  <w:rFonts w:ascii="Times New Roman" w:hAnsi="Times New Roman"/>
                  <w:color w:val="0000FF"/>
                  <w:u w:val="single"/>
                </w:rPr>
                <w:t>m</w:t>
              </w:r>
              <w:r w:rsidRPr="00E55F43">
                <w:rPr>
                  <w:rFonts w:ascii="Times New Roman" w:hAnsi="Times New Roman"/>
                  <w:color w:val="0000FF"/>
                  <w:u w:val="single"/>
                  <w:lang w:val="ru-RU"/>
                </w:rPr>
                <w:t>.</w:t>
              </w:r>
              <w:r>
                <w:rPr>
                  <w:rFonts w:ascii="Times New Roman" w:hAnsi="Times New Roman"/>
                  <w:color w:val="0000FF"/>
                  <w:u w:val="single"/>
                </w:rPr>
                <w:t>edsoo</w:t>
              </w:r>
              <w:r w:rsidRPr="00E55F43">
                <w:rPr>
                  <w:rFonts w:ascii="Times New Roman" w:hAnsi="Times New Roman"/>
                  <w:color w:val="0000FF"/>
                  <w:u w:val="single"/>
                  <w:lang w:val="ru-RU"/>
                </w:rPr>
                <w:t>.</w:t>
              </w:r>
              <w:r>
                <w:rPr>
                  <w:rFonts w:ascii="Times New Roman" w:hAnsi="Times New Roman"/>
                  <w:color w:val="0000FF"/>
                  <w:u w:val="single"/>
                </w:rPr>
                <w:t>ru</w:t>
              </w:r>
              <w:r w:rsidRPr="00E55F43">
                <w:rPr>
                  <w:rFonts w:ascii="Times New Roman" w:hAnsi="Times New Roman"/>
                  <w:color w:val="0000FF"/>
                  <w:u w:val="single"/>
                  <w:lang w:val="ru-RU"/>
                </w:rPr>
                <w:t>/8352</w:t>
              </w:r>
              <w:r>
                <w:rPr>
                  <w:rFonts w:ascii="Times New Roman" w:hAnsi="Times New Roman"/>
                  <w:color w:val="0000FF"/>
                  <w:u w:val="single"/>
                </w:rPr>
                <w:t>bb</w:t>
              </w:r>
              <w:r w:rsidRPr="00E55F43">
                <w:rPr>
                  <w:rFonts w:ascii="Times New Roman" w:hAnsi="Times New Roman"/>
                  <w:color w:val="0000FF"/>
                  <w:u w:val="single"/>
                  <w:lang w:val="ru-RU"/>
                </w:rPr>
                <w:t>8</w:t>
              </w:r>
              <w:r>
                <w:rPr>
                  <w:rFonts w:ascii="Times New Roman" w:hAnsi="Times New Roman"/>
                  <w:color w:val="0000FF"/>
                  <w:u w:val="single"/>
                </w:rPr>
                <w:t>e</w:t>
              </w:r>
            </w:hyperlink>
          </w:p>
        </w:tc>
      </w:tr>
      <w:tr w:rsidR="00965E25" w:rsidTr="00E65F79">
        <w:trPr>
          <w:trHeight w:val="144"/>
          <w:tblCellSpacing w:w="20" w:type="nil"/>
        </w:trPr>
        <w:tc>
          <w:tcPr>
            <w:tcW w:w="0" w:type="auto"/>
            <w:gridSpan w:val="2"/>
            <w:tcMar>
              <w:top w:w="50" w:type="dxa"/>
              <w:left w:w="100" w:type="dxa"/>
            </w:tcMar>
            <w:vAlign w:val="center"/>
          </w:tcPr>
          <w:p w:rsidR="00965E25" w:rsidRPr="00E55F43" w:rsidRDefault="00965E25">
            <w:pPr>
              <w:spacing w:after="0"/>
              <w:ind w:left="135"/>
              <w:rPr>
                <w:lang w:val="ru-RU"/>
              </w:rPr>
            </w:pPr>
            <w:r w:rsidRPr="00E55F43">
              <w:rPr>
                <w:rFonts w:ascii="Times New Roman" w:hAnsi="Times New Roman"/>
                <w:color w:val="000000"/>
                <w:sz w:val="24"/>
                <w:lang w:val="ru-RU"/>
              </w:rPr>
              <w:t>ОБЩЕЕ КОЛИЧЕСТВО ЧАСОВ ПО ПРОГРАММЕ</w:t>
            </w:r>
          </w:p>
        </w:tc>
        <w:tc>
          <w:tcPr>
            <w:tcW w:w="822" w:type="dxa"/>
            <w:tcMar>
              <w:top w:w="50" w:type="dxa"/>
              <w:left w:w="100" w:type="dxa"/>
            </w:tcMar>
            <w:vAlign w:val="center"/>
          </w:tcPr>
          <w:p w:rsidR="00965E25" w:rsidRDefault="00965E25">
            <w:pPr>
              <w:spacing w:after="0"/>
              <w:ind w:left="135"/>
              <w:jc w:val="center"/>
            </w:pPr>
            <w:r w:rsidRPr="00E55F4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68" w:type="dxa"/>
            <w:tcMar>
              <w:top w:w="50" w:type="dxa"/>
              <w:left w:w="100" w:type="dxa"/>
            </w:tcMar>
            <w:vAlign w:val="center"/>
          </w:tcPr>
          <w:p w:rsidR="00965E25" w:rsidRDefault="00965E25">
            <w:pPr>
              <w:spacing w:after="0"/>
              <w:ind w:left="135"/>
              <w:jc w:val="center"/>
            </w:pPr>
            <w:r>
              <w:rPr>
                <w:rFonts w:ascii="Times New Roman" w:hAnsi="Times New Roman"/>
                <w:color w:val="000000"/>
                <w:sz w:val="24"/>
              </w:rPr>
              <w:t xml:space="preserve"> 10 </w:t>
            </w:r>
          </w:p>
        </w:tc>
        <w:tc>
          <w:tcPr>
            <w:tcW w:w="1625" w:type="dxa"/>
            <w:tcMar>
              <w:top w:w="50" w:type="dxa"/>
              <w:left w:w="100" w:type="dxa"/>
            </w:tcMar>
            <w:vAlign w:val="center"/>
          </w:tcPr>
          <w:p w:rsidR="00965E25" w:rsidRDefault="00965E25">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965E25" w:rsidRDefault="00965E25"/>
        </w:tc>
      </w:tr>
    </w:tbl>
    <w:p w:rsidR="00110E1F" w:rsidRDefault="00110E1F">
      <w:pPr>
        <w:rPr>
          <w:lang w:val="ru-RU"/>
        </w:rPr>
      </w:pPr>
    </w:p>
    <w:p w:rsidR="00E65F79" w:rsidRPr="00E65F79" w:rsidRDefault="00E65F79" w:rsidP="00E65F79">
      <w:pPr>
        <w:rPr>
          <w:rFonts w:ascii="Cambria" w:eastAsia="MS Mincho" w:hAnsi="Cambria" w:cs="Times New Roman"/>
        </w:rPr>
        <w:sectPr w:rsidR="00E65F79" w:rsidRPr="00E65F79">
          <w:pgSz w:w="11900" w:h="16840"/>
          <w:pgMar w:top="284" w:right="650" w:bottom="1440" w:left="666" w:header="720" w:footer="720" w:gutter="0"/>
          <w:cols w:space="720" w:equalWidth="0">
            <w:col w:w="10584" w:space="0"/>
          </w:cols>
          <w:docGrid w:linePitch="360"/>
        </w:sectPr>
      </w:pPr>
    </w:p>
    <w:p w:rsidR="00E65F79" w:rsidRPr="00E65F79" w:rsidRDefault="00E65F79" w:rsidP="00E65F79">
      <w:pPr>
        <w:autoSpaceDE w:val="0"/>
        <w:autoSpaceDN w:val="0"/>
        <w:spacing w:after="78" w:line="220" w:lineRule="exact"/>
        <w:rPr>
          <w:rFonts w:ascii="Cambria" w:eastAsia="MS Mincho" w:hAnsi="Cambria" w:cs="Times New Roman"/>
        </w:rPr>
      </w:pPr>
    </w:p>
    <w:p w:rsidR="00E65F79" w:rsidRPr="00E65F79" w:rsidRDefault="00E65F79">
      <w:pPr>
        <w:rPr>
          <w:lang w:val="ru-RU"/>
        </w:rPr>
        <w:sectPr w:rsidR="00E65F79" w:rsidRPr="00E65F79">
          <w:pgSz w:w="16383" w:h="11906" w:orient="landscape"/>
          <w:pgMar w:top="1134" w:right="850" w:bottom="1134" w:left="1701" w:header="720" w:footer="720" w:gutter="0"/>
          <w:cols w:space="720"/>
        </w:sectPr>
      </w:pPr>
    </w:p>
    <w:p w:rsidR="00110E1F" w:rsidRDefault="003A4434" w:rsidP="00270B3D">
      <w:pPr>
        <w:spacing w:after="0"/>
        <w:ind w:left="120"/>
        <w:sectPr w:rsidR="00110E1F">
          <w:pgSz w:w="16383" w:h="11906" w:orient="landscape"/>
          <w:pgMar w:top="1134" w:right="850" w:bottom="1134" w:left="1701" w:header="720" w:footer="720" w:gutter="0"/>
          <w:cols w:space="720"/>
        </w:sectPr>
      </w:pPr>
      <w:r>
        <w:rPr>
          <w:rFonts w:ascii="Times New Roman" w:hAnsi="Times New Roman"/>
          <w:b/>
          <w:color w:val="000000"/>
          <w:sz w:val="28"/>
        </w:rPr>
        <w:lastRenderedPageBreak/>
        <w:t xml:space="preserve"> </w:t>
      </w:r>
    </w:p>
    <w:p w:rsidR="00110E1F" w:rsidRDefault="003A4434">
      <w:pPr>
        <w:spacing w:after="0" w:line="480" w:lineRule="auto"/>
        <w:ind w:left="120"/>
      </w:pPr>
      <w:bookmarkStart w:id="8" w:name="block-7258460"/>
      <w:bookmarkEnd w:id="7"/>
      <w:r>
        <w:rPr>
          <w:rFonts w:ascii="Times New Roman" w:hAnsi="Times New Roman"/>
          <w:color w:val="000000"/>
          <w:sz w:val="28"/>
        </w:rPr>
        <w:lastRenderedPageBreak/>
        <w:t>​</w:t>
      </w:r>
      <w:r>
        <w:rPr>
          <w:rFonts w:ascii="Times New Roman" w:hAnsi="Times New Roman"/>
          <w:color w:val="333333"/>
          <w:sz w:val="28"/>
        </w:rPr>
        <w:t>​‌‌</w:t>
      </w:r>
      <w:r>
        <w:rPr>
          <w:rFonts w:ascii="Times New Roman" w:hAnsi="Times New Roman"/>
          <w:color w:val="000000"/>
          <w:sz w:val="28"/>
        </w:rPr>
        <w:t>​</w:t>
      </w:r>
    </w:p>
    <w:p w:rsidR="00110E1F" w:rsidRDefault="00110E1F">
      <w:pPr>
        <w:sectPr w:rsidR="00110E1F">
          <w:pgSz w:w="11906" w:h="16383"/>
          <w:pgMar w:top="1134" w:right="850" w:bottom="1134" w:left="1701" w:header="720" w:footer="720" w:gutter="0"/>
          <w:cols w:space="720"/>
        </w:sectPr>
      </w:pPr>
    </w:p>
    <w:bookmarkEnd w:id="8"/>
    <w:p w:rsidR="003A4434" w:rsidRDefault="003A4434"/>
    <w:sectPr w:rsidR="003A4434">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0000012" w:usb3="00000000" w:csb0="0002009F" w:csb1="00000000"/>
  </w:font>
  <w:font w:name="Courier">
    <w:panose1 w:val="02070309020205020404"/>
    <w:charset w:val="00"/>
    <w:family w:val="modern"/>
    <w:notTrueType/>
    <w:pitch w:val="fixed"/>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9" w15:restartNumberingAfterBreak="0">
    <w:nsid w:val="02CF71E5"/>
    <w:multiLevelType w:val="multilevel"/>
    <w:tmpl w:val="75048850"/>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6B21404"/>
    <w:multiLevelType w:val="multilevel"/>
    <w:tmpl w:val="4740F86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B167F6F"/>
    <w:multiLevelType w:val="multilevel"/>
    <w:tmpl w:val="5296D36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8C33108"/>
    <w:multiLevelType w:val="multilevel"/>
    <w:tmpl w:val="9550C3A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1502628"/>
    <w:multiLevelType w:val="multilevel"/>
    <w:tmpl w:val="093808D2"/>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4AA59C0"/>
    <w:multiLevelType w:val="multilevel"/>
    <w:tmpl w:val="B4C8CA1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5A32ADB"/>
    <w:multiLevelType w:val="multilevel"/>
    <w:tmpl w:val="BFEA00F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5AE2F3B"/>
    <w:multiLevelType w:val="multilevel"/>
    <w:tmpl w:val="69B249F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A8737DB"/>
    <w:multiLevelType w:val="multilevel"/>
    <w:tmpl w:val="F7CAC6E0"/>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B257529"/>
    <w:multiLevelType w:val="multilevel"/>
    <w:tmpl w:val="CA7A395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24D5F14"/>
    <w:multiLevelType w:val="multilevel"/>
    <w:tmpl w:val="BF2C7752"/>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8BD7B73"/>
    <w:multiLevelType w:val="multilevel"/>
    <w:tmpl w:val="6846E5E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06F2591"/>
    <w:multiLevelType w:val="multilevel"/>
    <w:tmpl w:val="C5A0145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1936338"/>
    <w:multiLevelType w:val="multilevel"/>
    <w:tmpl w:val="4988348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2537886"/>
    <w:multiLevelType w:val="multilevel"/>
    <w:tmpl w:val="EC120AA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3912591"/>
    <w:multiLevelType w:val="multilevel"/>
    <w:tmpl w:val="BD5E5572"/>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64281145"/>
    <w:multiLevelType w:val="multilevel"/>
    <w:tmpl w:val="69925E42"/>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64812C6"/>
    <w:multiLevelType w:val="multilevel"/>
    <w:tmpl w:val="F648CD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14"/>
  </w:num>
  <w:num w:numId="3">
    <w:abstractNumId w:val="15"/>
  </w:num>
  <w:num w:numId="4">
    <w:abstractNumId w:val="11"/>
  </w:num>
  <w:num w:numId="5">
    <w:abstractNumId w:val="12"/>
  </w:num>
  <w:num w:numId="6">
    <w:abstractNumId w:val="17"/>
  </w:num>
  <w:num w:numId="7">
    <w:abstractNumId w:val="10"/>
  </w:num>
  <w:num w:numId="8">
    <w:abstractNumId w:val="9"/>
  </w:num>
  <w:num w:numId="9">
    <w:abstractNumId w:val="26"/>
  </w:num>
  <w:num w:numId="10">
    <w:abstractNumId w:val="20"/>
  </w:num>
  <w:num w:numId="11">
    <w:abstractNumId w:val="25"/>
  </w:num>
  <w:num w:numId="12">
    <w:abstractNumId w:val="22"/>
  </w:num>
  <w:num w:numId="13">
    <w:abstractNumId w:val="21"/>
  </w:num>
  <w:num w:numId="14">
    <w:abstractNumId w:val="24"/>
  </w:num>
  <w:num w:numId="15">
    <w:abstractNumId w:val="18"/>
  </w:num>
  <w:num w:numId="16">
    <w:abstractNumId w:val="13"/>
  </w:num>
  <w:num w:numId="17">
    <w:abstractNumId w:val="23"/>
  </w:num>
  <w:num w:numId="18">
    <w:abstractNumId w:val="19"/>
  </w:num>
  <w:num w:numId="19">
    <w:abstractNumId w:val="8"/>
  </w:num>
  <w:num w:numId="20">
    <w:abstractNumId w:val="6"/>
  </w:num>
  <w:num w:numId="21">
    <w:abstractNumId w:val="5"/>
  </w:num>
  <w:num w:numId="22">
    <w:abstractNumId w:val="4"/>
  </w:num>
  <w:num w:numId="23">
    <w:abstractNumId w:val="7"/>
  </w:num>
  <w:num w:numId="24">
    <w:abstractNumId w:val="3"/>
  </w:num>
  <w:num w:numId="25">
    <w:abstractNumId w:val="2"/>
  </w:num>
  <w:num w:numId="26">
    <w:abstractNumId w:val="1"/>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110E1F"/>
    <w:rsid w:val="00110E1F"/>
    <w:rsid w:val="00270B3D"/>
    <w:rsid w:val="002E01DA"/>
    <w:rsid w:val="003A4434"/>
    <w:rsid w:val="004B6BC0"/>
    <w:rsid w:val="007C7BE7"/>
    <w:rsid w:val="00965E25"/>
    <w:rsid w:val="00A46F81"/>
    <w:rsid w:val="00E55F43"/>
    <w:rsid w:val="00E65F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9C2FA8D-67F8-4FD8-A111-EFF2FE2D57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A3277"/>
  </w:style>
  <w:style w:type="paragraph" w:styleId="1">
    <w:name w:val="heading 1"/>
    <w:basedOn w:val="a1"/>
    <w:next w:val="a1"/>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1">
    <w:name w:val="heading 3"/>
    <w:basedOn w:val="a1"/>
    <w:next w:val="a1"/>
    <w:link w:val="32"/>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rsid w:val="00E65F79"/>
    <w:pPr>
      <w:keepNext/>
      <w:keepLines/>
      <w:spacing w:before="200" w:after="0"/>
      <w:outlineLvl w:val="4"/>
    </w:pPr>
    <w:rPr>
      <w:rFonts w:ascii="Calibri" w:eastAsia="MS Gothic" w:hAnsi="Calibri" w:cs="Times New Roman"/>
      <w:color w:val="243F60"/>
    </w:rPr>
  </w:style>
  <w:style w:type="paragraph" w:styleId="6">
    <w:name w:val="heading 6"/>
    <w:basedOn w:val="a1"/>
    <w:next w:val="a1"/>
    <w:link w:val="60"/>
    <w:uiPriority w:val="9"/>
    <w:semiHidden/>
    <w:unhideWhenUsed/>
    <w:rsid w:val="00E65F79"/>
    <w:pPr>
      <w:keepNext/>
      <w:keepLines/>
      <w:spacing w:before="200" w:after="0"/>
      <w:outlineLvl w:val="5"/>
    </w:pPr>
    <w:rPr>
      <w:rFonts w:ascii="Calibri" w:eastAsia="MS Gothic" w:hAnsi="Calibri" w:cs="Times New Roman"/>
      <w:i/>
      <w:iCs/>
      <w:color w:val="243F60"/>
    </w:rPr>
  </w:style>
  <w:style w:type="paragraph" w:styleId="7">
    <w:name w:val="heading 7"/>
    <w:basedOn w:val="a1"/>
    <w:next w:val="a1"/>
    <w:link w:val="70"/>
    <w:uiPriority w:val="9"/>
    <w:semiHidden/>
    <w:unhideWhenUsed/>
    <w:rsid w:val="00E65F79"/>
    <w:pPr>
      <w:keepNext/>
      <w:keepLines/>
      <w:spacing w:before="200" w:after="0"/>
      <w:outlineLvl w:val="6"/>
    </w:pPr>
    <w:rPr>
      <w:rFonts w:ascii="Calibri" w:eastAsia="MS Gothic" w:hAnsi="Calibri" w:cs="Times New Roman"/>
      <w:i/>
      <w:iCs/>
      <w:color w:val="404040"/>
    </w:rPr>
  </w:style>
  <w:style w:type="paragraph" w:styleId="8">
    <w:name w:val="heading 8"/>
    <w:basedOn w:val="a1"/>
    <w:next w:val="a1"/>
    <w:link w:val="80"/>
    <w:uiPriority w:val="9"/>
    <w:semiHidden/>
    <w:unhideWhenUsed/>
    <w:rsid w:val="00E65F79"/>
    <w:pPr>
      <w:keepNext/>
      <w:keepLines/>
      <w:spacing w:before="200" w:after="0"/>
      <w:outlineLvl w:val="7"/>
    </w:pPr>
    <w:rPr>
      <w:rFonts w:ascii="Calibri" w:eastAsia="MS Gothic" w:hAnsi="Calibri" w:cs="Times New Roman"/>
      <w:color w:val="4F81BD"/>
      <w:sz w:val="20"/>
      <w:szCs w:val="20"/>
    </w:rPr>
  </w:style>
  <w:style w:type="paragraph" w:styleId="9">
    <w:name w:val="heading 9"/>
    <w:basedOn w:val="a1"/>
    <w:next w:val="a1"/>
    <w:link w:val="90"/>
    <w:uiPriority w:val="9"/>
    <w:semiHidden/>
    <w:unhideWhenUsed/>
    <w:rsid w:val="00E65F79"/>
    <w:pPr>
      <w:keepNext/>
      <w:keepLines/>
      <w:spacing w:before="200" w:after="0"/>
      <w:outlineLvl w:val="8"/>
    </w:pPr>
    <w:rPr>
      <w:rFonts w:ascii="Calibri" w:eastAsia="MS Gothic" w:hAnsi="Calibri" w:cs="Times New Roman"/>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841CD9"/>
    <w:pPr>
      <w:tabs>
        <w:tab w:val="center" w:pos="4680"/>
        <w:tab w:val="right" w:pos="9360"/>
      </w:tabs>
    </w:pPr>
  </w:style>
  <w:style w:type="character" w:customStyle="1" w:styleId="a6">
    <w:name w:val="Верхний колонтитул Знак"/>
    <w:basedOn w:val="a2"/>
    <w:link w:val="a5"/>
    <w:uiPriority w:val="99"/>
    <w:rsid w:val="00841CD9"/>
  </w:style>
  <w:style w:type="character" w:customStyle="1" w:styleId="10">
    <w:name w:val="Заголовок 1 Знак"/>
    <w:basedOn w:val="a2"/>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basedOn w:val="a2"/>
    <w:link w:val="21"/>
    <w:uiPriority w:val="9"/>
    <w:rsid w:val="00841CD9"/>
    <w:rPr>
      <w:rFonts w:asciiTheme="majorHAnsi" w:eastAsiaTheme="majorEastAsia" w:hAnsiTheme="majorHAnsi" w:cstheme="majorBidi"/>
      <w:b/>
      <w:bCs/>
      <w:color w:val="4F81BD" w:themeColor="accent1"/>
      <w:sz w:val="26"/>
      <w:szCs w:val="26"/>
    </w:rPr>
  </w:style>
  <w:style w:type="character" w:customStyle="1" w:styleId="32">
    <w:name w:val="Заголовок 3 Знак"/>
    <w:basedOn w:val="a2"/>
    <w:link w:val="31"/>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2"/>
    <w:link w:val="4"/>
    <w:uiPriority w:val="9"/>
    <w:rsid w:val="00841CD9"/>
    <w:rPr>
      <w:rFonts w:asciiTheme="majorHAnsi" w:eastAsiaTheme="majorEastAsia" w:hAnsiTheme="majorHAnsi" w:cstheme="majorBidi"/>
      <w:b/>
      <w:bCs/>
      <w:i/>
      <w:iCs/>
      <w:color w:val="4F81BD" w:themeColor="accent1"/>
    </w:rPr>
  </w:style>
  <w:style w:type="paragraph" w:styleId="a7">
    <w:name w:val="Normal Indent"/>
    <w:basedOn w:val="a1"/>
    <w:uiPriority w:val="99"/>
    <w:unhideWhenUsed/>
    <w:rsid w:val="00841CD9"/>
    <w:pPr>
      <w:ind w:left="720"/>
    </w:pPr>
  </w:style>
  <w:style w:type="paragraph" w:styleId="a8">
    <w:name w:val="Subtitle"/>
    <w:basedOn w:val="a1"/>
    <w:next w:val="a1"/>
    <w:link w:val="a9"/>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9">
    <w:name w:val="Подзаголовок Знак"/>
    <w:basedOn w:val="a2"/>
    <w:link w:val="a8"/>
    <w:uiPriority w:val="11"/>
    <w:rsid w:val="00841CD9"/>
    <w:rPr>
      <w:rFonts w:asciiTheme="majorHAnsi" w:eastAsiaTheme="majorEastAsia" w:hAnsiTheme="majorHAnsi" w:cstheme="majorBidi"/>
      <w:i/>
      <w:iCs/>
      <w:color w:val="4F81BD" w:themeColor="accent1"/>
      <w:spacing w:val="15"/>
      <w:sz w:val="24"/>
      <w:szCs w:val="24"/>
    </w:rPr>
  </w:style>
  <w:style w:type="paragraph" w:styleId="aa">
    <w:name w:val="Title"/>
    <w:basedOn w:val="a1"/>
    <w:next w:val="a1"/>
    <w:link w:val="ab"/>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Заголовок Знак"/>
    <w:basedOn w:val="a2"/>
    <w:link w:val="aa"/>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c">
    <w:name w:val="Emphasis"/>
    <w:basedOn w:val="a2"/>
    <w:uiPriority w:val="20"/>
    <w:qFormat/>
    <w:rsid w:val="00D1197D"/>
    <w:rPr>
      <w:i/>
      <w:iCs/>
    </w:rPr>
  </w:style>
  <w:style w:type="character" w:styleId="ad">
    <w:name w:val="Hyperlink"/>
    <w:basedOn w:val="a2"/>
    <w:uiPriority w:val="99"/>
    <w:unhideWhenUsed/>
    <w:rPr>
      <w:color w:val="0000FF" w:themeColor="hyperlink"/>
      <w:u w:val="single"/>
    </w:rPr>
  </w:style>
  <w:style w:type="table" w:styleId="ae">
    <w:name w:val="Table Grid"/>
    <w:basedOn w:val="a3"/>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caption"/>
    <w:basedOn w:val="a1"/>
    <w:next w:val="a1"/>
    <w:uiPriority w:val="35"/>
    <w:semiHidden/>
    <w:unhideWhenUsed/>
    <w:qFormat/>
    <w:rsid w:val="007109C0"/>
    <w:pPr>
      <w:spacing w:line="240" w:lineRule="auto"/>
    </w:pPr>
    <w:rPr>
      <w:b/>
      <w:bCs/>
      <w:color w:val="4F81BD" w:themeColor="accent1"/>
      <w:sz w:val="18"/>
      <w:szCs w:val="18"/>
    </w:rPr>
  </w:style>
  <w:style w:type="paragraph" w:customStyle="1" w:styleId="51">
    <w:name w:val="Заголовок 51"/>
    <w:basedOn w:val="a1"/>
    <w:next w:val="a1"/>
    <w:uiPriority w:val="9"/>
    <w:semiHidden/>
    <w:unhideWhenUsed/>
    <w:qFormat/>
    <w:rsid w:val="00E65F79"/>
    <w:pPr>
      <w:keepNext/>
      <w:keepLines/>
      <w:spacing w:before="200" w:after="0"/>
      <w:outlineLvl w:val="4"/>
    </w:pPr>
    <w:rPr>
      <w:rFonts w:ascii="Calibri" w:eastAsia="MS Gothic" w:hAnsi="Calibri" w:cs="Times New Roman"/>
      <w:color w:val="243F60"/>
    </w:rPr>
  </w:style>
  <w:style w:type="paragraph" w:customStyle="1" w:styleId="61">
    <w:name w:val="Заголовок 61"/>
    <w:basedOn w:val="a1"/>
    <w:next w:val="a1"/>
    <w:uiPriority w:val="9"/>
    <w:semiHidden/>
    <w:unhideWhenUsed/>
    <w:qFormat/>
    <w:rsid w:val="00E65F79"/>
    <w:pPr>
      <w:keepNext/>
      <w:keepLines/>
      <w:spacing w:before="200" w:after="0"/>
      <w:outlineLvl w:val="5"/>
    </w:pPr>
    <w:rPr>
      <w:rFonts w:ascii="Calibri" w:eastAsia="MS Gothic" w:hAnsi="Calibri" w:cs="Times New Roman"/>
      <w:i/>
      <w:iCs/>
      <w:color w:val="243F60"/>
    </w:rPr>
  </w:style>
  <w:style w:type="paragraph" w:customStyle="1" w:styleId="71">
    <w:name w:val="Заголовок 71"/>
    <w:basedOn w:val="a1"/>
    <w:next w:val="a1"/>
    <w:uiPriority w:val="9"/>
    <w:semiHidden/>
    <w:unhideWhenUsed/>
    <w:qFormat/>
    <w:rsid w:val="00E65F79"/>
    <w:pPr>
      <w:keepNext/>
      <w:keepLines/>
      <w:spacing w:before="200" w:after="0"/>
      <w:outlineLvl w:val="6"/>
    </w:pPr>
    <w:rPr>
      <w:rFonts w:ascii="Calibri" w:eastAsia="MS Gothic" w:hAnsi="Calibri" w:cs="Times New Roman"/>
      <w:i/>
      <w:iCs/>
      <w:color w:val="404040"/>
    </w:rPr>
  </w:style>
  <w:style w:type="paragraph" w:customStyle="1" w:styleId="81">
    <w:name w:val="Заголовок 81"/>
    <w:basedOn w:val="a1"/>
    <w:next w:val="a1"/>
    <w:uiPriority w:val="9"/>
    <w:semiHidden/>
    <w:unhideWhenUsed/>
    <w:qFormat/>
    <w:rsid w:val="00E65F79"/>
    <w:pPr>
      <w:keepNext/>
      <w:keepLines/>
      <w:spacing w:before="200" w:after="0"/>
      <w:outlineLvl w:val="7"/>
    </w:pPr>
    <w:rPr>
      <w:rFonts w:ascii="Calibri" w:eastAsia="MS Gothic" w:hAnsi="Calibri" w:cs="Times New Roman"/>
      <w:color w:val="4F81BD"/>
      <w:sz w:val="20"/>
      <w:szCs w:val="20"/>
    </w:rPr>
  </w:style>
  <w:style w:type="paragraph" w:customStyle="1" w:styleId="91">
    <w:name w:val="Заголовок 91"/>
    <w:basedOn w:val="a1"/>
    <w:next w:val="a1"/>
    <w:uiPriority w:val="9"/>
    <w:semiHidden/>
    <w:unhideWhenUsed/>
    <w:qFormat/>
    <w:rsid w:val="00E65F79"/>
    <w:pPr>
      <w:keepNext/>
      <w:keepLines/>
      <w:spacing w:before="200" w:after="0"/>
      <w:outlineLvl w:val="8"/>
    </w:pPr>
    <w:rPr>
      <w:rFonts w:ascii="Calibri" w:eastAsia="MS Gothic" w:hAnsi="Calibri" w:cs="Times New Roman"/>
      <w:i/>
      <w:iCs/>
      <w:color w:val="404040"/>
      <w:sz w:val="20"/>
      <w:szCs w:val="20"/>
    </w:rPr>
  </w:style>
  <w:style w:type="numbering" w:customStyle="1" w:styleId="11">
    <w:name w:val="Нет списка1"/>
    <w:next w:val="a4"/>
    <w:uiPriority w:val="99"/>
    <w:semiHidden/>
    <w:unhideWhenUsed/>
    <w:rsid w:val="00E65F79"/>
  </w:style>
  <w:style w:type="paragraph" w:styleId="af0">
    <w:name w:val="footer"/>
    <w:basedOn w:val="a1"/>
    <w:link w:val="af1"/>
    <w:uiPriority w:val="99"/>
    <w:unhideWhenUsed/>
    <w:rsid w:val="00E65F79"/>
    <w:pPr>
      <w:tabs>
        <w:tab w:val="center" w:pos="4680"/>
        <w:tab w:val="right" w:pos="9360"/>
      </w:tabs>
      <w:spacing w:after="0" w:line="240" w:lineRule="auto"/>
    </w:pPr>
    <w:rPr>
      <w:rFonts w:eastAsia="MS Mincho"/>
    </w:rPr>
  </w:style>
  <w:style w:type="character" w:customStyle="1" w:styleId="af1">
    <w:name w:val="Нижний колонтитул Знак"/>
    <w:basedOn w:val="a2"/>
    <w:link w:val="af0"/>
    <w:uiPriority w:val="99"/>
    <w:rsid w:val="00E65F79"/>
    <w:rPr>
      <w:rFonts w:eastAsia="MS Mincho"/>
    </w:rPr>
  </w:style>
  <w:style w:type="paragraph" w:styleId="af2">
    <w:name w:val="No Spacing"/>
    <w:uiPriority w:val="1"/>
    <w:qFormat/>
    <w:rsid w:val="00E65F79"/>
    <w:pPr>
      <w:spacing w:after="0" w:line="240" w:lineRule="auto"/>
    </w:pPr>
    <w:rPr>
      <w:rFonts w:eastAsia="MS Mincho"/>
    </w:rPr>
  </w:style>
  <w:style w:type="paragraph" w:styleId="af3">
    <w:name w:val="List Paragraph"/>
    <w:basedOn w:val="a1"/>
    <w:uiPriority w:val="34"/>
    <w:qFormat/>
    <w:rsid w:val="00E65F79"/>
    <w:pPr>
      <w:ind w:left="720"/>
      <w:contextualSpacing/>
    </w:pPr>
    <w:rPr>
      <w:rFonts w:eastAsia="MS Mincho"/>
    </w:rPr>
  </w:style>
  <w:style w:type="paragraph" w:styleId="af4">
    <w:name w:val="Body Text"/>
    <w:basedOn w:val="a1"/>
    <w:link w:val="af5"/>
    <w:uiPriority w:val="99"/>
    <w:unhideWhenUsed/>
    <w:rsid w:val="00E65F79"/>
    <w:pPr>
      <w:spacing w:after="120"/>
    </w:pPr>
    <w:rPr>
      <w:rFonts w:eastAsia="MS Mincho"/>
    </w:rPr>
  </w:style>
  <w:style w:type="character" w:customStyle="1" w:styleId="af5">
    <w:name w:val="Основной текст Знак"/>
    <w:basedOn w:val="a2"/>
    <w:link w:val="af4"/>
    <w:uiPriority w:val="99"/>
    <w:rsid w:val="00E65F79"/>
    <w:rPr>
      <w:rFonts w:eastAsia="MS Mincho"/>
    </w:rPr>
  </w:style>
  <w:style w:type="paragraph" w:styleId="23">
    <w:name w:val="Body Text 2"/>
    <w:basedOn w:val="a1"/>
    <w:link w:val="24"/>
    <w:uiPriority w:val="99"/>
    <w:unhideWhenUsed/>
    <w:rsid w:val="00E65F79"/>
    <w:pPr>
      <w:spacing w:after="120" w:line="480" w:lineRule="auto"/>
    </w:pPr>
    <w:rPr>
      <w:rFonts w:eastAsia="MS Mincho"/>
    </w:rPr>
  </w:style>
  <w:style w:type="character" w:customStyle="1" w:styleId="24">
    <w:name w:val="Основной текст 2 Знак"/>
    <w:basedOn w:val="a2"/>
    <w:link w:val="23"/>
    <w:uiPriority w:val="99"/>
    <w:rsid w:val="00E65F79"/>
    <w:rPr>
      <w:rFonts w:eastAsia="MS Mincho"/>
    </w:rPr>
  </w:style>
  <w:style w:type="paragraph" w:styleId="33">
    <w:name w:val="Body Text 3"/>
    <w:basedOn w:val="a1"/>
    <w:link w:val="34"/>
    <w:uiPriority w:val="99"/>
    <w:unhideWhenUsed/>
    <w:rsid w:val="00E65F79"/>
    <w:pPr>
      <w:spacing w:after="120"/>
    </w:pPr>
    <w:rPr>
      <w:rFonts w:eastAsia="MS Mincho"/>
      <w:sz w:val="16"/>
      <w:szCs w:val="16"/>
    </w:rPr>
  </w:style>
  <w:style w:type="character" w:customStyle="1" w:styleId="34">
    <w:name w:val="Основной текст 3 Знак"/>
    <w:basedOn w:val="a2"/>
    <w:link w:val="33"/>
    <w:uiPriority w:val="99"/>
    <w:rsid w:val="00E65F79"/>
    <w:rPr>
      <w:rFonts w:eastAsia="MS Mincho"/>
      <w:sz w:val="16"/>
      <w:szCs w:val="16"/>
    </w:rPr>
  </w:style>
  <w:style w:type="paragraph" w:styleId="af6">
    <w:name w:val="List"/>
    <w:basedOn w:val="a1"/>
    <w:uiPriority w:val="99"/>
    <w:unhideWhenUsed/>
    <w:rsid w:val="00E65F79"/>
    <w:pPr>
      <w:ind w:left="360" w:hanging="360"/>
      <w:contextualSpacing/>
    </w:pPr>
    <w:rPr>
      <w:rFonts w:eastAsia="MS Mincho"/>
    </w:rPr>
  </w:style>
  <w:style w:type="paragraph" w:styleId="25">
    <w:name w:val="List 2"/>
    <w:basedOn w:val="a1"/>
    <w:uiPriority w:val="99"/>
    <w:unhideWhenUsed/>
    <w:rsid w:val="00E65F79"/>
    <w:pPr>
      <w:ind w:left="720" w:hanging="360"/>
      <w:contextualSpacing/>
    </w:pPr>
    <w:rPr>
      <w:rFonts w:eastAsia="MS Mincho"/>
    </w:rPr>
  </w:style>
  <w:style w:type="paragraph" w:styleId="35">
    <w:name w:val="List 3"/>
    <w:basedOn w:val="a1"/>
    <w:uiPriority w:val="99"/>
    <w:unhideWhenUsed/>
    <w:rsid w:val="00E65F79"/>
    <w:pPr>
      <w:ind w:left="1080" w:hanging="360"/>
      <w:contextualSpacing/>
    </w:pPr>
    <w:rPr>
      <w:rFonts w:eastAsia="MS Mincho"/>
    </w:rPr>
  </w:style>
  <w:style w:type="paragraph" w:styleId="a0">
    <w:name w:val="List Bullet"/>
    <w:basedOn w:val="a1"/>
    <w:uiPriority w:val="99"/>
    <w:unhideWhenUsed/>
    <w:rsid w:val="00E65F79"/>
    <w:pPr>
      <w:numPr>
        <w:numId w:val="19"/>
      </w:numPr>
      <w:tabs>
        <w:tab w:val="clear" w:pos="360"/>
      </w:tabs>
      <w:ind w:left="1287"/>
      <w:contextualSpacing/>
    </w:pPr>
    <w:rPr>
      <w:rFonts w:eastAsia="MS Mincho"/>
    </w:rPr>
  </w:style>
  <w:style w:type="paragraph" w:styleId="20">
    <w:name w:val="List Bullet 2"/>
    <w:basedOn w:val="a1"/>
    <w:uiPriority w:val="99"/>
    <w:unhideWhenUsed/>
    <w:rsid w:val="00E65F79"/>
    <w:pPr>
      <w:numPr>
        <w:numId w:val="20"/>
      </w:numPr>
      <w:tabs>
        <w:tab w:val="clear" w:pos="720"/>
      </w:tabs>
      <w:ind w:left="1287"/>
      <w:contextualSpacing/>
    </w:pPr>
    <w:rPr>
      <w:rFonts w:eastAsia="MS Mincho"/>
    </w:rPr>
  </w:style>
  <w:style w:type="paragraph" w:styleId="30">
    <w:name w:val="List Bullet 3"/>
    <w:basedOn w:val="a1"/>
    <w:uiPriority w:val="99"/>
    <w:unhideWhenUsed/>
    <w:rsid w:val="00E65F79"/>
    <w:pPr>
      <w:numPr>
        <w:numId w:val="21"/>
      </w:numPr>
      <w:tabs>
        <w:tab w:val="clear" w:pos="1080"/>
      </w:tabs>
      <w:ind w:left="1287"/>
      <w:contextualSpacing/>
    </w:pPr>
    <w:rPr>
      <w:rFonts w:eastAsia="MS Mincho"/>
    </w:rPr>
  </w:style>
  <w:style w:type="paragraph" w:styleId="a">
    <w:name w:val="List Number"/>
    <w:basedOn w:val="a1"/>
    <w:uiPriority w:val="99"/>
    <w:unhideWhenUsed/>
    <w:rsid w:val="00E65F79"/>
    <w:pPr>
      <w:numPr>
        <w:numId w:val="23"/>
      </w:numPr>
      <w:tabs>
        <w:tab w:val="clear" w:pos="360"/>
      </w:tabs>
      <w:ind w:left="1287"/>
      <w:contextualSpacing/>
    </w:pPr>
    <w:rPr>
      <w:rFonts w:eastAsia="MS Mincho"/>
    </w:rPr>
  </w:style>
  <w:style w:type="paragraph" w:styleId="2">
    <w:name w:val="List Number 2"/>
    <w:basedOn w:val="a1"/>
    <w:uiPriority w:val="99"/>
    <w:unhideWhenUsed/>
    <w:rsid w:val="00E65F79"/>
    <w:pPr>
      <w:numPr>
        <w:numId w:val="24"/>
      </w:numPr>
      <w:tabs>
        <w:tab w:val="clear" w:pos="720"/>
      </w:tabs>
      <w:ind w:left="1287"/>
      <w:contextualSpacing/>
    </w:pPr>
    <w:rPr>
      <w:rFonts w:eastAsia="MS Mincho"/>
    </w:rPr>
  </w:style>
  <w:style w:type="paragraph" w:styleId="3">
    <w:name w:val="List Number 3"/>
    <w:basedOn w:val="a1"/>
    <w:uiPriority w:val="99"/>
    <w:unhideWhenUsed/>
    <w:rsid w:val="00E65F79"/>
    <w:pPr>
      <w:numPr>
        <w:numId w:val="25"/>
      </w:numPr>
      <w:tabs>
        <w:tab w:val="clear" w:pos="1080"/>
      </w:tabs>
      <w:ind w:left="1287"/>
      <w:contextualSpacing/>
    </w:pPr>
    <w:rPr>
      <w:rFonts w:eastAsia="MS Mincho"/>
    </w:rPr>
  </w:style>
  <w:style w:type="paragraph" w:styleId="af7">
    <w:name w:val="List Continue"/>
    <w:basedOn w:val="a1"/>
    <w:uiPriority w:val="99"/>
    <w:unhideWhenUsed/>
    <w:rsid w:val="00E65F79"/>
    <w:pPr>
      <w:spacing w:after="120"/>
      <w:ind w:left="360"/>
      <w:contextualSpacing/>
    </w:pPr>
    <w:rPr>
      <w:rFonts w:eastAsia="MS Mincho"/>
    </w:rPr>
  </w:style>
  <w:style w:type="paragraph" w:styleId="26">
    <w:name w:val="List Continue 2"/>
    <w:basedOn w:val="a1"/>
    <w:uiPriority w:val="99"/>
    <w:unhideWhenUsed/>
    <w:rsid w:val="00E65F79"/>
    <w:pPr>
      <w:spacing w:after="120"/>
      <w:ind w:left="720"/>
      <w:contextualSpacing/>
    </w:pPr>
    <w:rPr>
      <w:rFonts w:eastAsia="MS Mincho"/>
    </w:rPr>
  </w:style>
  <w:style w:type="paragraph" w:styleId="36">
    <w:name w:val="List Continue 3"/>
    <w:basedOn w:val="a1"/>
    <w:uiPriority w:val="99"/>
    <w:unhideWhenUsed/>
    <w:rsid w:val="00E65F79"/>
    <w:pPr>
      <w:spacing w:after="120"/>
      <w:ind w:left="1080"/>
      <w:contextualSpacing/>
    </w:pPr>
    <w:rPr>
      <w:rFonts w:eastAsia="MS Mincho"/>
    </w:rPr>
  </w:style>
  <w:style w:type="paragraph" w:styleId="af8">
    <w:name w:val="macro"/>
    <w:link w:val="af9"/>
    <w:uiPriority w:val="99"/>
    <w:unhideWhenUsed/>
    <w:rsid w:val="00E65F79"/>
    <w:pPr>
      <w:tabs>
        <w:tab w:val="left" w:pos="576"/>
        <w:tab w:val="left" w:pos="1152"/>
        <w:tab w:val="left" w:pos="1728"/>
        <w:tab w:val="left" w:pos="2304"/>
        <w:tab w:val="left" w:pos="2880"/>
        <w:tab w:val="left" w:pos="3456"/>
        <w:tab w:val="left" w:pos="4032"/>
      </w:tabs>
    </w:pPr>
    <w:rPr>
      <w:rFonts w:ascii="Courier" w:eastAsia="MS Mincho" w:hAnsi="Courier"/>
      <w:sz w:val="20"/>
      <w:szCs w:val="20"/>
    </w:rPr>
  </w:style>
  <w:style w:type="character" w:customStyle="1" w:styleId="af9">
    <w:name w:val="Текст макроса Знак"/>
    <w:basedOn w:val="a2"/>
    <w:link w:val="af8"/>
    <w:uiPriority w:val="99"/>
    <w:rsid w:val="00E65F79"/>
    <w:rPr>
      <w:rFonts w:ascii="Courier" w:eastAsia="MS Mincho" w:hAnsi="Courier"/>
      <w:sz w:val="20"/>
      <w:szCs w:val="20"/>
    </w:rPr>
  </w:style>
  <w:style w:type="paragraph" w:customStyle="1" w:styleId="210">
    <w:name w:val="Цитата 21"/>
    <w:basedOn w:val="a1"/>
    <w:next w:val="a1"/>
    <w:uiPriority w:val="29"/>
    <w:qFormat/>
    <w:rsid w:val="00E65F79"/>
    <w:rPr>
      <w:rFonts w:eastAsia="MS Mincho"/>
      <w:i/>
      <w:iCs/>
      <w:color w:val="000000"/>
    </w:rPr>
  </w:style>
  <w:style w:type="character" w:customStyle="1" w:styleId="27">
    <w:name w:val="Цитата 2 Знак"/>
    <w:basedOn w:val="a2"/>
    <w:link w:val="28"/>
    <w:uiPriority w:val="29"/>
    <w:rsid w:val="00E65F79"/>
    <w:rPr>
      <w:i/>
      <w:iCs/>
      <w:color w:val="000000"/>
    </w:rPr>
  </w:style>
  <w:style w:type="character" w:customStyle="1" w:styleId="50">
    <w:name w:val="Заголовок 5 Знак"/>
    <w:basedOn w:val="a2"/>
    <w:link w:val="5"/>
    <w:uiPriority w:val="9"/>
    <w:semiHidden/>
    <w:rsid w:val="00E65F79"/>
    <w:rPr>
      <w:rFonts w:ascii="Calibri" w:eastAsia="MS Gothic" w:hAnsi="Calibri" w:cs="Times New Roman"/>
      <w:color w:val="243F60"/>
    </w:rPr>
  </w:style>
  <w:style w:type="character" w:customStyle="1" w:styleId="60">
    <w:name w:val="Заголовок 6 Знак"/>
    <w:basedOn w:val="a2"/>
    <w:link w:val="6"/>
    <w:uiPriority w:val="9"/>
    <w:semiHidden/>
    <w:rsid w:val="00E65F79"/>
    <w:rPr>
      <w:rFonts w:ascii="Calibri" w:eastAsia="MS Gothic" w:hAnsi="Calibri" w:cs="Times New Roman"/>
      <w:i/>
      <w:iCs/>
      <w:color w:val="243F60"/>
    </w:rPr>
  </w:style>
  <w:style w:type="character" w:customStyle="1" w:styleId="70">
    <w:name w:val="Заголовок 7 Знак"/>
    <w:basedOn w:val="a2"/>
    <w:link w:val="7"/>
    <w:uiPriority w:val="9"/>
    <w:semiHidden/>
    <w:rsid w:val="00E65F79"/>
    <w:rPr>
      <w:rFonts w:ascii="Calibri" w:eastAsia="MS Gothic" w:hAnsi="Calibri" w:cs="Times New Roman"/>
      <w:i/>
      <w:iCs/>
      <w:color w:val="404040"/>
    </w:rPr>
  </w:style>
  <w:style w:type="character" w:customStyle="1" w:styleId="80">
    <w:name w:val="Заголовок 8 Знак"/>
    <w:basedOn w:val="a2"/>
    <w:link w:val="8"/>
    <w:uiPriority w:val="9"/>
    <w:semiHidden/>
    <w:rsid w:val="00E65F79"/>
    <w:rPr>
      <w:rFonts w:ascii="Calibri" w:eastAsia="MS Gothic" w:hAnsi="Calibri" w:cs="Times New Roman"/>
      <w:color w:val="4F81BD"/>
      <w:sz w:val="20"/>
      <w:szCs w:val="20"/>
    </w:rPr>
  </w:style>
  <w:style w:type="character" w:customStyle="1" w:styleId="90">
    <w:name w:val="Заголовок 9 Знак"/>
    <w:basedOn w:val="a2"/>
    <w:link w:val="9"/>
    <w:uiPriority w:val="9"/>
    <w:semiHidden/>
    <w:rsid w:val="00E65F79"/>
    <w:rPr>
      <w:rFonts w:ascii="Calibri" w:eastAsia="MS Gothic" w:hAnsi="Calibri" w:cs="Times New Roman"/>
      <w:i/>
      <w:iCs/>
      <w:color w:val="404040"/>
      <w:sz w:val="20"/>
      <w:szCs w:val="20"/>
    </w:rPr>
  </w:style>
  <w:style w:type="character" w:styleId="afa">
    <w:name w:val="Strong"/>
    <w:basedOn w:val="a2"/>
    <w:uiPriority w:val="22"/>
    <w:qFormat/>
    <w:rsid w:val="00E65F79"/>
    <w:rPr>
      <w:b/>
      <w:bCs/>
    </w:rPr>
  </w:style>
  <w:style w:type="paragraph" w:customStyle="1" w:styleId="12">
    <w:name w:val="Выделенная цитата1"/>
    <w:basedOn w:val="a1"/>
    <w:next w:val="a1"/>
    <w:uiPriority w:val="30"/>
    <w:qFormat/>
    <w:rsid w:val="00E65F79"/>
    <w:pPr>
      <w:pBdr>
        <w:bottom w:val="single" w:sz="4" w:space="4" w:color="4F81BD"/>
      </w:pBdr>
      <w:spacing w:before="200" w:after="280"/>
      <w:ind w:left="936" w:right="936"/>
    </w:pPr>
    <w:rPr>
      <w:rFonts w:eastAsia="MS Mincho"/>
      <w:b/>
      <w:bCs/>
      <w:i/>
      <w:iCs/>
      <w:color w:val="4F81BD"/>
    </w:rPr>
  </w:style>
  <w:style w:type="character" w:customStyle="1" w:styleId="afb">
    <w:name w:val="Выделенная цитата Знак"/>
    <w:basedOn w:val="a2"/>
    <w:link w:val="afc"/>
    <w:uiPriority w:val="30"/>
    <w:rsid w:val="00E65F79"/>
    <w:rPr>
      <w:b/>
      <w:bCs/>
      <w:i/>
      <w:iCs/>
      <w:color w:val="4F81BD"/>
    </w:rPr>
  </w:style>
  <w:style w:type="character" w:customStyle="1" w:styleId="13">
    <w:name w:val="Слабое выделение1"/>
    <w:basedOn w:val="a2"/>
    <w:uiPriority w:val="19"/>
    <w:qFormat/>
    <w:rsid w:val="00E65F79"/>
    <w:rPr>
      <w:i/>
      <w:iCs/>
      <w:color w:val="808080"/>
    </w:rPr>
  </w:style>
  <w:style w:type="character" w:customStyle="1" w:styleId="14">
    <w:name w:val="Сильное выделение1"/>
    <w:basedOn w:val="a2"/>
    <w:uiPriority w:val="21"/>
    <w:qFormat/>
    <w:rsid w:val="00E65F79"/>
    <w:rPr>
      <w:b/>
      <w:bCs/>
      <w:i/>
      <w:iCs/>
      <w:color w:val="4F81BD"/>
    </w:rPr>
  </w:style>
  <w:style w:type="character" w:customStyle="1" w:styleId="15">
    <w:name w:val="Слабая ссылка1"/>
    <w:basedOn w:val="a2"/>
    <w:uiPriority w:val="31"/>
    <w:qFormat/>
    <w:rsid w:val="00E65F79"/>
    <w:rPr>
      <w:smallCaps/>
      <w:color w:val="C0504D"/>
      <w:u w:val="single"/>
    </w:rPr>
  </w:style>
  <w:style w:type="character" w:customStyle="1" w:styleId="16">
    <w:name w:val="Сильная ссылка1"/>
    <w:basedOn w:val="a2"/>
    <w:uiPriority w:val="32"/>
    <w:qFormat/>
    <w:rsid w:val="00E65F79"/>
    <w:rPr>
      <w:b/>
      <w:bCs/>
      <w:smallCaps/>
      <w:color w:val="C0504D"/>
      <w:spacing w:val="5"/>
      <w:u w:val="single"/>
    </w:rPr>
  </w:style>
  <w:style w:type="character" w:styleId="afd">
    <w:name w:val="Book Title"/>
    <w:basedOn w:val="a2"/>
    <w:uiPriority w:val="33"/>
    <w:qFormat/>
    <w:rsid w:val="00E65F79"/>
    <w:rPr>
      <w:b/>
      <w:bCs/>
      <w:smallCaps/>
      <w:spacing w:val="5"/>
    </w:rPr>
  </w:style>
  <w:style w:type="paragraph" w:styleId="afe">
    <w:name w:val="TOC Heading"/>
    <w:basedOn w:val="1"/>
    <w:next w:val="a1"/>
    <w:uiPriority w:val="39"/>
    <w:semiHidden/>
    <w:unhideWhenUsed/>
    <w:qFormat/>
    <w:rsid w:val="00E65F79"/>
    <w:pPr>
      <w:spacing w:after="0"/>
      <w:outlineLvl w:val="9"/>
    </w:pPr>
  </w:style>
  <w:style w:type="table" w:customStyle="1" w:styleId="17">
    <w:name w:val="Сетка таблицы1"/>
    <w:basedOn w:val="a3"/>
    <w:next w:val="ae"/>
    <w:uiPriority w:val="59"/>
    <w:rsid w:val="00E65F79"/>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ветлая заливка1"/>
    <w:basedOn w:val="a3"/>
    <w:next w:val="aff"/>
    <w:uiPriority w:val="60"/>
    <w:rsid w:val="00E65F79"/>
    <w:pPr>
      <w:spacing w:after="0" w:line="240" w:lineRule="auto"/>
    </w:pPr>
    <w:rPr>
      <w:rFonts w:eastAsia="MS Mincho"/>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3"/>
    <w:next w:val="-1"/>
    <w:uiPriority w:val="60"/>
    <w:rsid w:val="00E65F79"/>
    <w:pPr>
      <w:spacing w:after="0" w:line="240" w:lineRule="auto"/>
    </w:pPr>
    <w:rPr>
      <w:rFonts w:eastAsia="MS Mincho"/>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
    <w:name w:val="Светлая заливка - Акцент 21"/>
    <w:basedOn w:val="a3"/>
    <w:next w:val="-2"/>
    <w:uiPriority w:val="60"/>
    <w:rsid w:val="00E65F79"/>
    <w:pPr>
      <w:spacing w:after="0" w:line="240" w:lineRule="auto"/>
    </w:pPr>
    <w:rPr>
      <w:rFonts w:eastAsia="MS Mincho"/>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
    <w:name w:val="Светлая заливка - Акцент 31"/>
    <w:basedOn w:val="a3"/>
    <w:next w:val="-3"/>
    <w:uiPriority w:val="60"/>
    <w:rsid w:val="00E65F79"/>
    <w:pPr>
      <w:spacing w:after="0" w:line="240" w:lineRule="auto"/>
    </w:pPr>
    <w:rPr>
      <w:rFonts w:eastAsia="MS Mincho"/>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41">
    <w:name w:val="Светлая заливка - Акцент 41"/>
    <w:basedOn w:val="a3"/>
    <w:next w:val="-4"/>
    <w:uiPriority w:val="60"/>
    <w:rsid w:val="00E65F79"/>
    <w:pPr>
      <w:spacing w:after="0" w:line="240" w:lineRule="auto"/>
    </w:pPr>
    <w:rPr>
      <w:rFonts w:eastAsia="MS Mincho"/>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51">
    <w:name w:val="Светлая заливка - Акцент 51"/>
    <w:basedOn w:val="a3"/>
    <w:next w:val="-5"/>
    <w:uiPriority w:val="60"/>
    <w:rsid w:val="00E65F79"/>
    <w:pPr>
      <w:spacing w:after="0" w:line="240" w:lineRule="auto"/>
    </w:pPr>
    <w:rPr>
      <w:rFonts w:eastAsia="MS Mincho"/>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61">
    <w:name w:val="Светлая заливка - Акцент 61"/>
    <w:basedOn w:val="a3"/>
    <w:next w:val="-6"/>
    <w:uiPriority w:val="60"/>
    <w:rsid w:val="00E65F79"/>
    <w:pPr>
      <w:spacing w:after="0" w:line="240" w:lineRule="auto"/>
    </w:pPr>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9">
    <w:name w:val="Светлый список1"/>
    <w:basedOn w:val="a3"/>
    <w:next w:val="aff0"/>
    <w:uiPriority w:val="61"/>
    <w:rsid w:val="00E65F79"/>
    <w:pPr>
      <w:spacing w:after="0" w:line="240" w:lineRule="auto"/>
    </w:pPr>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3"/>
    <w:next w:val="-10"/>
    <w:uiPriority w:val="61"/>
    <w:rsid w:val="00E65F79"/>
    <w:pPr>
      <w:spacing w:after="0" w:line="240" w:lineRule="auto"/>
    </w:pPr>
    <w:rPr>
      <w:rFonts w:eastAsia="MS Mincho"/>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0">
    <w:name w:val="Светлый список - Акцент 21"/>
    <w:basedOn w:val="a3"/>
    <w:next w:val="-20"/>
    <w:uiPriority w:val="61"/>
    <w:rsid w:val="00E65F79"/>
    <w:pPr>
      <w:spacing w:after="0" w:line="240" w:lineRule="auto"/>
    </w:pPr>
    <w:rPr>
      <w:rFonts w:eastAsia="MS Mincho"/>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310">
    <w:name w:val="Светлый список - Акцент 31"/>
    <w:basedOn w:val="a3"/>
    <w:next w:val="-30"/>
    <w:uiPriority w:val="61"/>
    <w:rsid w:val="00E65F79"/>
    <w:pPr>
      <w:spacing w:after="0" w:line="240" w:lineRule="auto"/>
    </w:pPr>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410">
    <w:name w:val="Светлый список - Акцент 41"/>
    <w:basedOn w:val="a3"/>
    <w:next w:val="-40"/>
    <w:uiPriority w:val="61"/>
    <w:rsid w:val="00E65F79"/>
    <w:pPr>
      <w:spacing w:after="0" w:line="240" w:lineRule="auto"/>
    </w:pPr>
    <w:rPr>
      <w:rFonts w:eastAsia="MS Mincho"/>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510">
    <w:name w:val="Светлый список - Акцент 51"/>
    <w:basedOn w:val="a3"/>
    <w:next w:val="-50"/>
    <w:uiPriority w:val="61"/>
    <w:rsid w:val="00E65F79"/>
    <w:pPr>
      <w:spacing w:after="0" w:line="240" w:lineRule="auto"/>
    </w:pPr>
    <w:rPr>
      <w:rFonts w:eastAsia="MS Mincho"/>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610">
    <w:name w:val="Светлый список - Акцент 61"/>
    <w:basedOn w:val="a3"/>
    <w:next w:val="-60"/>
    <w:uiPriority w:val="61"/>
    <w:rsid w:val="00E65F79"/>
    <w:pPr>
      <w:spacing w:after="0" w:line="240" w:lineRule="auto"/>
    </w:pPr>
    <w:rPr>
      <w:rFonts w:eastAsia="MS Mincho"/>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a">
    <w:name w:val="Светлая сетка1"/>
    <w:basedOn w:val="a3"/>
    <w:next w:val="aff1"/>
    <w:uiPriority w:val="62"/>
    <w:rsid w:val="00E65F79"/>
    <w:pPr>
      <w:spacing w:after="0" w:line="240" w:lineRule="auto"/>
    </w:pPr>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w:eastAsia="MS Gothic" w:hAnsi="Calibr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w:eastAsia="MS Gothic" w:hAnsi="Calibr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Светлая сетка - Акцент 11"/>
    <w:basedOn w:val="a3"/>
    <w:next w:val="-12"/>
    <w:uiPriority w:val="62"/>
    <w:rsid w:val="00E65F79"/>
    <w:pPr>
      <w:spacing w:after="0" w:line="240" w:lineRule="auto"/>
    </w:pPr>
    <w:rPr>
      <w:rFonts w:eastAsia="MS Mincho"/>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libri" w:eastAsia="MS Gothic" w:hAnsi="Calibr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MS Gothic" w:hAnsi="Calibr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211">
    <w:name w:val="Светлая сетка - Акцент 21"/>
    <w:basedOn w:val="a3"/>
    <w:next w:val="-22"/>
    <w:uiPriority w:val="62"/>
    <w:rsid w:val="00E65F79"/>
    <w:pPr>
      <w:spacing w:after="0" w:line="240" w:lineRule="auto"/>
    </w:pPr>
    <w:rPr>
      <w:rFonts w:eastAsia="MS Mincho"/>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libri" w:eastAsia="MS Gothic" w:hAnsi="Calibr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libri" w:eastAsia="MS Gothic" w:hAnsi="Calibr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11">
    <w:name w:val="Светлая сетка - Акцент 31"/>
    <w:basedOn w:val="a3"/>
    <w:next w:val="-32"/>
    <w:uiPriority w:val="62"/>
    <w:rsid w:val="00E65F79"/>
    <w:pPr>
      <w:spacing w:after="0" w:line="240" w:lineRule="auto"/>
    </w:pPr>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w:eastAsia="MS Gothic" w:hAnsi="Calibr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w:eastAsia="MS Gothic" w:hAnsi="Calibr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411">
    <w:name w:val="Светлая сетка - Акцент 41"/>
    <w:basedOn w:val="a3"/>
    <w:next w:val="-42"/>
    <w:uiPriority w:val="62"/>
    <w:rsid w:val="00E65F79"/>
    <w:pPr>
      <w:spacing w:after="0" w:line="240" w:lineRule="auto"/>
    </w:pPr>
    <w:rPr>
      <w:rFonts w:eastAsia="MS Mincho"/>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libri" w:eastAsia="MS Gothic" w:hAnsi="Calibri"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libri" w:eastAsia="MS Gothic" w:hAnsi="Calibri"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511">
    <w:name w:val="Светлая сетка - Акцент 51"/>
    <w:basedOn w:val="a3"/>
    <w:next w:val="-52"/>
    <w:uiPriority w:val="62"/>
    <w:rsid w:val="00E65F79"/>
    <w:pPr>
      <w:spacing w:after="0" w:line="240" w:lineRule="auto"/>
    </w:pPr>
    <w:rPr>
      <w:rFonts w:eastAsia="MS Mincho"/>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libri" w:eastAsia="MS Gothic"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w:eastAsia="MS Gothic"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611">
    <w:name w:val="Светлая сетка - Акцент 61"/>
    <w:basedOn w:val="a3"/>
    <w:next w:val="-62"/>
    <w:uiPriority w:val="62"/>
    <w:rsid w:val="00E65F79"/>
    <w:pPr>
      <w:spacing w:after="0" w:line="240" w:lineRule="auto"/>
    </w:pPr>
    <w:rPr>
      <w:rFonts w:eastAsia="MS Mincho"/>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w:eastAsia="MS Gothic" w:hAnsi="Calibr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w:eastAsia="MS Gothic" w:hAnsi="Calibr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110">
    <w:name w:val="Средняя заливка 11"/>
    <w:basedOn w:val="a3"/>
    <w:next w:val="1b"/>
    <w:uiPriority w:val="63"/>
    <w:rsid w:val="00E65F79"/>
    <w:pPr>
      <w:spacing w:after="0" w:line="240" w:lineRule="auto"/>
    </w:pPr>
    <w:rPr>
      <w:rFonts w:eastAsia="MS Mincho"/>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Средняя заливка 1 - Акцент 11"/>
    <w:basedOn w:val="a3"/>
    <w:next w:val="1-1"/>
    <w:uiPriority w:val="63"/>
    <w:rsid w:val="00E65F79"/>
    <w:pPr>
      <w:spacing w:after="0" w:line="240" w:lineRule="auto"/>
    </w:pPr>
    <w:rPr>
      <w:rFonts w:eastAsia="MS Mincho"/>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
    <w:name w:val="Средняя заливка 1 - Акцент 21"/>
    <w:basedOn w:val="a3"/>
    <w:next w:val="1-2"/>
    <w:uiPriority w:val="63"/>
    <w:rsid w:val="00E65F79"/>
    <w:pPr>
      <w:spacing w:after="0" w:line="240" w:lineRule="auto"/>
    </w:pPr>
    <w:rPr>
      <w:rFonts w:eastAsia="MS Mincho"/>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31">
    <w:name w:val="Средняя заливка 1 - Акцент 31"/>
    <w:basedOn w:val="a3"/>
    <w:next w:val="1-3"/>
    <w:uiPriority w:val="63"/>
    <w:rsid w:val="00E65F79"/>
    <w:pPr>
      <w:spacing w:after="0" w:line="240" w:lineRule="auto"/>
    </w:pPr>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41">
    <w:name w:val="Средняя заливка 1 - Акцент 41"/>
    <w:basedOn w:val="a3"/>
    <w:next w:val="1-4"/>
    <w:uiPriority w:val="63"/>
    <w:rsid w:val="00E65F79"/>
    <w:pPr>
      <w:spacing w:after="0" w:line="240" w:lineRule="auto"/>
    </w:pPr>
    <w:rPr>
      <w:rFonts w:eastAsia="MS Mincho"/>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51">
    <w:name w:val="Средняя заливка 1 - Акцент 51"/>
    <w:basedOn w:val="a3"/>
    <w:next w:val="1-5"/>
    <w:uiPriority w:val="63"/>
    <w:rsid w:val="00E65F79"/>
    <w:pPr>
      <w:spacing w:after="0" w:line="240" w:lineRule="auto"/>
    </w:pPr>
    <w:rPr>
      <w:rFonts w:eastAsia="MS Mincho"/>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61">
    <w:name w:val="Средняя заливка 1 - Акцент 61"/>
    <w:basedOn w:val="a3"/>
    <w:next w:val="1-6"/>
    <w:uiPriority w:val="63"/>
    <w:rsid w:val="00E65F79"/>
    <w:pPr>
      <w:spacing w:after="0" w:line="240" w:lineRule="auto"/>
    </w:pPr>
    <w:rPr>
      <w:rFonts w:eastAsia="MS Mincho"/>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211">
    <w:name w:val="Средняя заливка 21"/>
    <w:basedOn w:val="a3"/>
    <w:next w:val="29"/>
    <w:uiPriority w:val="64"/>
    <w:rsid w:val="00E65F79"/>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Средняя заливка 2 - Акцент 11"/>
    <w:basedOn w:val="a3"/>
    <w:next w:val="2-1"/>
    <w:uiPriority w:val="64"/>
    <w:rsid w:val="00E65F79"/>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Средняя заливка 2 - Акцент 21"/>
    <w:basedOn w:val="a3"/>
    <w:next w:val="2-2"/>
    <w:uiPriority w:val="64"/>
    <w:rsid w:val="00E65F79"/>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Средняя заливка 2 - Акцент 31"/>
    <w:basedOn w:val="a3"/>
    <w:next w:val="2-3"/>
    <w:uiPriority w:val="64"/>
    <w:rsid w:val="00E65F79"/>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Средняя заливка 2 - Акцент 41"/>
    <w:basedOn w:val="a3"/>
    <w:next w:val="2-4"/>
    <w:uiPriority w:val="64"/>
    <w:rsid w:val="00E65F79"/>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Средняя заливка 2 - Акцент 51"/>
    <w:basedOn w:val="a3"/>
    <w:next w:val="2-5"/>
    <w:uiPriority w:val="64"/>
    <w:rsid w:val="00E65F79"/>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Средняя заливка 2 - Акцент 61"/>
    <w:basedOn w:val="a3"/>
    <w:next w:val="2-6"/>
    <w:uiPriority w:val="64"/>
    <w:rsid w:val="00E65F79"/>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
    <w:name w:val="Средний список 11"/>
    <w:basedOn w:val="a3"/>
    <w:next w:val="1c"/>
    <w:uiPriority w:val="65"/>
    <w:rsid w:val="00E65F79"/>
    <w:pPr>
      <w:spacing w:after="0" w:line="240" w:lineRule="auto"/>
    </w:pPr>
    <w:rPr>
      <w:rFonts w:eastAsia="MS Mincho"/>
      <w:color w:val="000000"/>
    </w:rPr>
    <w:tblPr>
      <w:tblStyleRowBandSize w:val="1"/>
      <w:tblStyleColBandSize w:val="1"/>
      <w:tblBorders>
        <w:top w:val="single" w:sz="8" w:space="0" w:color="000000"/>
        <w:bottom w:val="single" w:sz="8" w:space="0" w:color="000000"/>
      </w:tblBorders>
    </w:tblPr>
    <w:tblStylePr w:type="firstRow">
      <w:rPr>
        <w:rFonts w:ascii="Calibri" w:eastAsia="MS Gothic" w:hAnsi="Calib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Средний список 1 - Акцент 11"/>
    <w:basedOn w:val="a3"/>
    <w:next w:val="1-10"/>
    <w:uiPriority w:val="65"/>
    <w:rsid w:val="00E65F79"/>
    <w:pPr>
      <w:spacing w:after="0" w:line="240" w:lineRule="auto"/>
    </w:pPr>
    <w:rPr>
      <w:rFonts w:eastAsia="MS Mincho"/>
      <w:color w:val="000000"/>
    </w:rPr>
    <w:tblPr>
      <w:tblStyleRowBandSize w:val="1"/>
      <w:tblStyleColBandSize w:val="1"/>
      <w:tblBorders>
        <w:top w:val="single" w:sz="8" w:space="0" w:color="4F81BD"/>
        <w:bottom w:val="single" w:sz="8" w:space="0" w:color="4F81BD"/>
      </w:tblBorders>
    </w:tblPr>
    <w:tblStylePr w:type="firstRow">
      <w:rPr>
        <w:rFonts w:ascii="Calibri" w:eastAsia="MS Gothic" w:hAnsi="Calib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0">
    <w:name w:val="Средний список 1 - Акцент 21"/>
    <w:basedOn w:val="a3"/>
    <w:next w:val="1-20"/>
    <w:uiPriority w:val="65"/>
    <w:rsid w:val="00E65F79"/>
    <w:pPr>
      <w:spacing w:after="0" w:line="240" w:lineRule="auto"/>
    </w:pPr>
    <w:rPr>
      <w:rFonts w:eastAsia="MS Mincho"/>
      <w:color w:val="000000"/>
    </w:rPr>
    <w:tblPr>
      <w:tblStyleRowBandSize w:val="1"/>
      <w:tblStyleColBandSize w:val="1"/>
      <w:tblBorders>
        <w:top w:val="single" w:sz="8" w:space="0" w:color="C0504D"/>
        <w:bottom w:val="single" w:sz="8" w:space="0" w:color="C0504D"/>
      </w:tblBorders>
    </w:tblPr>
    <w:tblStylePr w:type="firstRow">
      <w:rPr>
        <w:rFonts w:ascii="Calibri" w:eastAsia="MS Gothic"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310">
    <w:name w:val="Средний список 1 - Акцент 31"/>
    <w:basedOn w:val="a3"/>
    <w:next w:val="1-30"/>
    <w:uiPriority w:val="65"/>
    <w:rsid w:val="00E65F79"/>
    <w:pPr>
      <w:spacing w:after="0" w:line="240" w:lineRule="auto"/>
    </w:pPr>
    <w:rPr>
      <w:rFonts w:eastAsia="MS Mincho"/>
      <w:color w:val="000000"/>
    </w:rPr>
    <w:tblPr>
      <w:tblStyleRowBandSize w:val="1"/>
      <w:tblStyleColBandSize w:val="1"/>
      <w:tblBorders>
        <w:top w:val="single" w:sz="8" w:space="0" w:color="9BBB59"/>
        <w:bottom w:val="single" w:sz="8" w:space="0" w:color="9BBB59"/>
      </w:tblBorders>
    </w:tblPr>
    <w:tblStylePr w:type="firstRow">
      <w:rPr>
        <w:rFonts w:ascii="Calibri" w:eastAsia="MS Gothic" w:hAnsi="Calibri"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410">
    <w:name w:val="Средний список 1 - Акцент 41"/>
    <w:basedOn w:val="a3"/>
    <w:next w:val="1-40"/>
    <w:uiPriority w:val="65"/>
    <w:rsid w:val="00E65F79"/>
    <w:pPr>
      <w:spacing w:after="0" w:line="240" w:lineRule="auto"/>
    </w:pPr>
    <w:rPr>
      <w:rFonts w:eastAsia="MS Mincho"/>
      <w:color w:val="000000"/>
    </w:rPr>
    <w:tblPr>
      <w:tblStyleRowBandSize w:val="1"/>
      <w:tblStyleColBandSize w:val="1"/>
      <w:tblBorders>
        <w:top w:val="single" w:sz="8" w:space="0" w:color="8064A2"/>
        <w:bottom w:val="single" w:sz="8" w:space="0" w:color="8064A2"/>
      </w:tblBorders>
    </w:tblPr>
    <w:tblStylePr w:type="firstRow">
      <w:rPr>
        <w:rFonts w:ascii="Calibri" w:eastAsia="MS Gothic" w:hAnsi="Calibri"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510">
    <w:name w:val="Средний список 1 - Акцент 51"/>
    <w:basedOn w:val="a3"/>
    <w:next w:val="1-50"/>
    <w:uiPriority w:val="65"/>
    <w:rsid w:val="00E65F79"/>
    <w:pPr>
      <w:spacing w:after="0" w:line="240" w:lineRule="auto"/>
    </w:pPr>
    <w:rPr>
      <w:rFonts w:eastAsia="MS Mincho"/>
      <w:color w:val="000000"/>
    </w:rPr>
    <w:tblPr>
      <w:tblStyleRowBandSize w:val="1"/>
      <w:tblStyleColBandSize w:val="1"/>
      <w:tblBorders>
        <w:top w:val="single" w:sz="8" w:space="0" w:color="4BACC6"/>
        <w:bottom w:val="single" w:sz="8" w:space="0" w:color="4BACC6"/>
      </w:tblBorders>
    </w:tblPr>
    <w:tblStylePr w:type="firstRow">
      <w:rPr>
        <w:rFonts w:ascii="Calibri" w:eastAsia="MS Gothic" w:hAnsi="Calibri"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610">
    <w:name w:val="Средний список 1 - Акцент 61"/>
    <w:basedOn w:val="a3"/>
    <w:next w:val="1-60"/>
    <w:uiPriority w:val="65"/>
    <w:rsid w:val="00E65F79"/>
    <w:pPr>
      <w:spacing w:after="0" w:line="240" w:lineRule="auto"/>
    </w:pPr>
    <w:rPr>
      <w:rFonts w:eastAsia="MS Mincho"/>
      <w:color w:val="000000"/>
    </w:rPr>
    <w:tblPr>
      <w:tblStyleRowBandSize w:val="1"/>
      <w:tblStyleColBandSize w:val="1"/>
      <w:tblBorders>
        <w:top w:val="single" w:sz="8" w:space="0" w:color="F79646"/>
        <w:bottom w:val="single" w:sz="8" w:space="0" w:color="F79646"/>
      </w:tblBorders>
    </w:tblPr>
    <w:tblStylePr w:type="firstRow">
      <w:rPr>
        <w:rFonts w:ascii="Calibri" w:eastAsia="MS Gothic" w:hAnsi="Calibri"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212">
    <w:name w:val="Средний список 21"/>
    <w:basedOn w:val="a3"/>
    <w:next w:val="2a"/>
    <w:uiPriority w:val="66"/>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Средний список 2 - Акцент 11"/>
    <w:basedOn w:val="a3"/>
    <w:next w:val="2-10"/>
    <w:uiPriority w:val="66"/>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210">
    <w:name w:val="Средний список 2 - Акцент 21"/>
    <w:basedOn w:val="a3"/>
    <w:next w:val="2-20"/>
    <w:uiPriority w:val="66"/>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310">
    <w:name w:val="Средний список 2 - Акцент 31"/>
    <w:basedOn w:val="a3"/>
    <w:next w:val="2-30"/>
    <w:uiPriority w:val="66"/>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410">
    <w:name w:val="Средний список 2 - Акцент 41"/>
    <w:basedOn w:val="a3"/>
    <w:next w:val="2-40"/>
    <w:uiPriority w:val="66"/>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510">
    <w:name w:val="Средний список 2 - Акцент 51"/>
    <w:basedOn w:val="a3"/>
    <w:next w:val="2-50"/>
    <w:uiPriority w:val="66"/>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610">
    <w:name w:val="Средний список 2 - Акцент 61"/>
    <w:basedOn w:val="a3"/>
    <w:next w:val="2-60"/>
    <w:uiPriority w:val="66"/>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112">
    <w:name w:val="Средняя сетка 11"/>
    <w:basedOn w:val="a3"/>
    <w:next w:val="1d"/>
    <w:uiPriority w:val="67"/>
    <w:rsid w:val="00E65F79"/>
    <w:pPr>
      <w:spacing w:after="0" w:line="240" w:lineRule="auto"/>
    </w:pPr>
    <w:rPr>
      <w:rFonts w:eastAsia="MS Mincho"/>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Средняя сетка 1 - Акцент 11"/>
    <w:basedOn w:val="a3"/>
    <w:next w:val="1-12"/>
    <w:uiPriority w:val="67"/>
    <w:rsid w:val="00E65F79"/>
    <w:pPr>
      <w:spacing w:after="0" w:line="240" w:lineRule="auto"/>
    </w:pPr>
    <w:rPr>
      <w:rFonts w:eastAsia="MS Mincho"/>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211">
    <w:name w:val="Средняя сетка 1 - Акцент 21"/>
    <w:basedOn w:val="a3"/>
    <w:next w:val="1-22"/>
    <w:uiPriority w:val="67"/>
    <w:rsid w:val="00E65F79"/>
    <w:pPr>
      <w:spacing w:after="0" w:line="240" w:lineRule="auto"/>
    </w:pPr>
    <w:rPr>
      <w:rFonts w:eastAsia="MS Mincho"/>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311">
    <w:name w:val="Средняя сетка 1 - Акцент 31"/>
    <w:basedOn w:val="a3"/>
    <w:next w:val="1-32"/>
    <w:uiPriority w:val="67"/>
    <w:rsid w:val="00E65F79"/>
    <w:pPr>
      <w:spacing w:after="0" w:line="240" w:lineRule="auto"/>
    </w:pPr>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411">
    <w:name w:val="Средняя сетка 1 - Акцент 41"/>
    <w:basedOn w:val="a3"/>
    <w:next w:val="1-42"/>
    <w:uiPriority w:val="67"/>
    <w:rsid w:val="00E65F79"/>
    <w:pPr>
      <w:spacing w:after="0" w:line="240" w:lineRule="auto"/>
    </w:pPr>
    <w:rPr>
      <w:rFonts w:eastAsia="MS Mincho"/>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511">
    <w:name w:val="Средняя сетка 1 - Акцент 51"/>
    <w:basedOn w:val="a3"/>
    <w:next w:val="1-52"/>
    <w:uiPriority w:val="67"/>
    <w:rsid w:val="00E65F79"/>
    <w:pPr>
      <w:spacing w:after="0" w:line="240" w:lineRule="auto"/>
    </w:pPr>
    <w:rPr>
      <w:rFonts w:eastAsia="MS Mincho"/>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611">
    <w:name w:val="Средняя сетка 1 - Акцент 61"/>
    <w:basedOn w:val="a3"/>
    <w:next w:val="1-62"/>
    <w:uiPriority w:val="67"/>
    <w:rsid w:val="00E65F79"/>
    <w:pPr>
      <w:spacing w:after="0" w:line="240" w:lineRule="auto"/>
    </w:pPr>
    <w:rPr>
      <w:rFonts w:eastAsia="MS Mincho"/>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213">
    <w:name w:val="Средняя сетка 21"/>
    <w:basedOn w:val="a3"/>
    <w:next w:val="2b"/>
    <w:uiPriority w:val="68"/>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Средняя сетка 2 - Акцент 11"/>
    <w:basedOn w:val="a3"/>
    <w:next w:val="2-12"/>
    <w:uiPriority w:val="68"/>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211">
    <w:name w:val="Средняя сетка 2 - Акцент 21"/>
    <w:basedOn w:val="a3"/>
    <w:next w:val="2-22"/>
    <w:uiPriority w:val="68"/>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311">
    <w:name w:val="Средняя сетка 2 - Акцент 31"/>
    <w:basedOn w:val="a3"/>
    <w:next w:val="2-32"/>
    <w:uiPriority w:val="68"/>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411">
    <w:name w:val="Средняя сетка 2 - Акцент 41"/>
    <w:basedOn w:val="a3"/>
    <w:next w:val="2-42"/>
    <w:uiPriority w:val="68"/>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511">
    <w:name w:val="Средняя сетка 2 - Акцент 51"/>
    <w:basedOn w:val="a3"/>
    <w:next w:val="2-52"/>
    <w:uiPriority w:val="68"/>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611">
    <w:name w:val="Средняя сетка 2 - Акцент 61"/>
    <w:basedOn w:val="a3"/>
    <w:next w:val="2-62"/>
    <w:uiPriority w:val="68"/>
    <w:rsid w:val="00E65F79"/>
    <w:pPr>
      <w:spacing w:after="0" w:line="240" w:lineRule="auto"/>
    </w:pPr>
    <w:rPr>
      <w:rFonts w:ascii="Calibri" w:eastAsia="MS Gothic" w:hAnsi="Calibri" w:cs="Times New Roman"/>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310">
    <w:name w:val="Средняя сетка 31"/>
    <w:basedOn w:val="a3"/>
    <w:next w:val="37"/>
    <w:uiPriority w:val="69"/>
    <w:rsid w:val="00E65F79"/>
    <w:pPr>
      <w:spacing w:after="0" w:line="240" w:lineRule="auto"/>
    </w:pPr>
    <w:rPr>
      <w:rFonts w:eastAsia="MS Minch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Средняя сетка 3 - Акцент 11"/>
    <w:basedOn w:val="a3"/>
    <w:next w:val="3-1"/>
    <w:uiPriority w:val="69"/>
    <w:rsid w:val="00E65F79"/>
    <w:pPr>
      <w:spacing w:after="0" w:line="240" w:lineRule="auto"/>
    </w:pPr>
    <w:rPr>
      <w:rFonts w:eastAsia="MS Minch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1">
    <w:name w:val="Средняя сетка 3 - Акцент 21"/>
    <w:basedOn w:val="a3"/>
    <w:next w:val="3-2"/>
    <w:uiPriority w:val="69"/>
    <w:rsid w:val="00E65F79"/>
    <w:pPr>
      <w:spacing w:after="0" w:line="240" w:lineRule="auto"/>
    </w:pPr>
    <w:rPr>
      <w:rFonts w:eastAsia="MS Minch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31">
    <w:name w:val="Средняя сетка 3 - Акцент 31"/>
    <w:basedOn w:val="a3"/>
    <w:next w:val="3-3"/>
    <w:uiPriority w:val="69"/>
    <w:rsid w:val="00E65F79"/>
    <w:pPr>
      <w:spacing w:after="0" w:line="240" w:lineRule="auto"/>
    </w:pPr>
    <w:rPr>
      <w:rFonts w:eastAsia="MS Minch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1">
    <w:name w:val="Средняя сетка 3 - Акцент 41"/>
    <w:basedOn w:val="a3"/>
    <w:next w:val="3-4"/>
    <w:uiPriority w:val="69"/>
    <w:rsid w:val="00E65F79"/>
    <w:pPr>
      <w:spacing w:after="0" w:line="240" w:lineRule="auto"/>
    </w:pPr>
    <w:rPr>
      <w:rFonts w:eastAsia="MS Minch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51">
    <w:name w:val="Средняя сетка 3 - Акцент 51"/>
    <w:basedOn w:val="a3"/>
    <w:next w:val="3-5"/>
    <w:uiPriority w:val="69"/>
    <w:rsid w:val="00E65F79"/>
    <w:pPr>
      <w:spacing w:after="0" w:line="240" w:lineRule="auto"/>
    </w:pPr>
    <w:rPr>
      <w:rFonts w:eastAsia="MS Minch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61">
    <w:name w:val="Средняя сетка 3 - Акцент 61"/>
    <w:basedOn w:val="a3"/>
    <w:next w:val="3-6"/>
    <w:uiPriority w:val="69"/>
    <w:rsid w:val="00E65F79"/>
    <w:pPr>
      <w:spacing w:after="0" w:line="240" w:lineRule="auto"/>
    </w:pPr>
    <w:rPr>
      <w:rFonts w:eastAsia="MS Minch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1e">
    <w:name w:val="Темный список1"/>
    <w:basedOn w:val="a3"/>
    <w:next w:val="aff2"/>
    <w:uiPriority w:val="70"/>
    <w:rsid w:val="00E65F79"/>
    <w:pPr>
      <w:spacing w:after="0" w:line="240" w:lineRule="auto"/>
    </w:pPr>
    <w:rPr>
      <w:rFonts w:eastAsia="MS Mincho"/>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Темный список - Акцент 11"/>
    <w:basedOn w:val="a3"/>
    <w:next w:val="-13"/>
    <w:uiPriority w:val="70"/>
    <w:rsid w:val="00E65F79"/>
    <w:pPr>
      <w:spacing w:after="0" w:line="240" w:lineRule="auto"/>
    </w:pPr>
    <w:rPr>
      <w:rFonts w:eastAsia="MS Mincho"/>
      <w:color w:val="FFFFFF"/>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212">
    <w:name w:val="Темный список - Акцент 21"/>
    <w:basedOn w:val="a3"/>
    <w:next w:val="-23"/>
    <w:uiPriority w:val="70"/>
    <w:rsid w:val="00E65F79"/>
    <w:pPr>
      <w:spacing w:after="0" w:line="240" w:lineRule="auto"/>
    </w:pPr>
    <w:rPr>
      <w:rFonts w:eastAsia="MS Mincho"/>
      <w:color w:val="FFFFFF"/>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312">
    <w:name w:val="Темный список - Акцент 31"/>
    <w:basedOn w:val="a3"/>
    <w:next w:val="-33"/>
    <w:uiPriority w:val="70"/>
    <w:rsid w:val="00E65F79"/>
    <w:pPr>
      <w:spacing w:after="0" w:line="240" w:lineRule="auto"/>
    </w:pPr>
    <w:rPr>
      <w:rFonts w:eastAsia="MS Mincho"/>
      <w:color w:val="FFFFFF"/>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2">
    <w:name w:val="Темный список - Акцент 41"/>
    <w:basedOn w:val="a3"/>
    <w:next w:val="-43"/>
    <w:uiPriority w:val="70"/>
    <w:rsid w:val="00E65F79"/>
    <w:pPr>
      <w:spacing w:after="0" w:line="240" w:lineRule="auto"/>
    </w:pPr>
    <w:rPr>
      <w:rFonts w:eastAsia="MS Mincho"/>
      <w:color w:val="FFFFFF"/>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512">
    <w:name w:val="Темный список - Акцент 51"/>
    <w:basedOn w:val="a3"/>
    <w:next w:val="-53"/>
    <w:uiPriority w:val="70"/>
    <w:rsid w:val="00E65F79"/>
    <w:pPr>
      <w:spacing w:after="0" w:line="240" w:lineRule="auto"/>
    </w:pPr>
    <w:rPr>
      <w:rFonts w:eastAsia="MS Mincho"/>
      <w:color w:val="FFFFFF"/>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612">
    <w:name w:val="Темный список - Акцент 61"/>
    <w:basedOn w:val="a3"/>
    <w:next w:val="-63"/>
    <w:uiPriority w:val="70"/>
    <w:rsid w:val="00E65F79"/>
    <w:pPr>
      <w:spacing w:after="0" w:line="240" w:lineRule="auto"/>
    </w:pPr>
    <w:rPr>
      <w:rFonts w:eastAsia="MS Mincho"/>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f">
    <w:name w:val="Цветная заливка1"/>
    <w:basedOn w:val="a3"/>
    <w:next w:val="aff3"/>
    <w:uiPriority w:val="71"/>
    <w:rsid w:val="00E65F79"/>
    <w:pPr>
      <w:spacing w:after="0" w:line="240" w:lineRule="auto"/>
    </w:pPr>
    <w:rPr>
      <w:rFonts w:eastAsia="MS Mincho"/>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Цветная заливка - Акцент 11"/>
    <w:basedOn w:val="a3"/>
    <w:next w:val="-14"/>
    <w:uiPriority w:val="71"/>
    <w:rsid w:val="00E65F79"/>
    <w:pPr>
      <w:spacing w:after="0" w:line="240" w:lineRule="auto"/>
    </w:pPr>
    <w:rPr>
      <w:rFonts w:eastAsia="MS Mincho"/>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213">
    <w:name w:val="Цветная заливка - Акцент 21"/>
    <w:basedOn w:val="a3"/>
    <w:next w:val="-24"/>
    <w:uiPriority w:val="71"/>
    <w:rsid w:val="00E65F79"/>
    <w:pPr>
      <w:spacing w:after="0" w:line="240" w:lineRule="auto"/>
    </w:pPr>
    <w:rPr>
      <w:rFonts w:eastAsia="MS Mincho"/>
      <w:color w:val="000000"/>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313">
    <w:name w:val="Цветная заливка - Акцент 31"/>
    <w:basedOn w:val="a3"/>
    <w:next w:val="-34"/>
    <w:uiPriority w:val="71"/>
    <w:rsid w:val="00E65F79"/>
    <w:pPr>
      <w:spacing w:after="0" w:line="240" w:lineRule="auto"/>
    </w:pPr>
    <w:rPr>
      <w:rFonts w:eastAsia="MS Mincho"/>
      <w:color w:val="00000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413">
    <w:name w:val="Цветная заливка - Акцент 41"/>
    <w:basedOn w:val="a3"/>
    <w:next w:val="-44"/>
    <w:uiPriority w:val="71"/>
    <w:rsid w:val="00E65F79"/>
    <w:pPr>
      <w:spacing w:after="0" w:line="240" w:lineRule="auto"/>
    </w:pPr>
    <w:rPr>
      <w:rFonts w:eastAsia="MS Mincho"/>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513">
    <w:name w:val="Цветная заливка - Акцент 51"/>
    <w:basedOn w:val="a3"/>
    <w:next w:val="-54"/>
    <w:uiPriority w:val="71"/>
    <w:rsid w:val="00E65F79"/>
    <w:pPr>
      <w:spacing w:after="0" w:line="240" w:lineRule="auto"/>
    </w:pPr>
    <w:rPr>
      <w:rFonts w:eastAsia="MS Mincho"/>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613">
    <w:name w:val="Цветная заливка - Акцент 61"/>
    <w:basedOn w:val="a3"/>
    <w:next w:val="-64"/>
    <w:uiPriority w:val="71"/>
    <w:rsid w:val="00E65F79"/>
    <w:pPr>
      <w:spacing w:after="0" w:line="240" w:lineRule="auto"/>
    </w:pPr>
    <w:rPr>
      <w:rFonts w:eastAsia="MS Mincho"/>
      <w:color w:val="000000"/>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1f0">
    <w:name w:val="Цветной список1"/>
    <w:basedOn w:val="a3"/>
    <w:next w:val="aff4"/>
    <w:uiPriority w:val="72"/>
    <w:rsid w:val="00E65F79"/>
    <w:pPr>
      <w:spacing w:after="0" w:line="240" w:lineRule="auto"/>
    </w:pPr>
    <w:rPr>
      <w:rFonts w:eastAsia="MS Mincho"/>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Цветной список - Акцент 11"/>
    <w:basedOn w:val="a3"/>
    <w:next w:val="-15"/>
    <w:uiPriority w:val="72"/>
    <w:rsid w:val="00E65F79"/>
    <w:pPr>
      <w:spacing w:after="0" w:line="240" w:lineRule="auto"/>
    </w:pPr>
    <w:rPr>
      <w:rFonts w:eastAsia="MS Mincho"/>
      <w:color w:val="000000"/>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214">
    <w:name w:val="Цветной список - Акцент 21"/>
    <w:basedOn w:val="a3"/>
    <w:next w:val="-25"/>
    <w:uiPriority w:val="72"/>
    <w:rsid w:val="00E65F79"/>
    <w:pPr>
      <w:spacing w:after="0" w:line="240" w:lineRule="auto"/>
    </w:pPr>
    <w:rPr>
      <w:rFonts w:eastAsia="MS Mincho"/>
      <w:color w:val="000000"/>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314">
    <w:name w:val="Цветной список - Акцент 31"/>
    <w:basedOn w:val="a3"/>
    <w:next w:val="-35"/>
    <w:uiPriority w:val="72"/>
    <w:rsid w:val="00E65F79"/>
    <w:pPr>
      <w:spacing w:after="0" w:line="240" w:lineRule="auto"/>
    </w:pPr>
    <w:rPr>
      <w:rFonts w:eastAsia="MS Mincho"/>
      <w:color w:val="00000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414">
    <w:name w:val="Цветной список - Акцент 41"/>
    <w:basedOn w:val="a3"/>
    <w:next w:val="-45"/>
    <w:uiPriority w:val="72"/>
    <w:rsid w:val="00E65F79"/>
    <w:pPr>
      <w:spacing w:after="0" w:line="240" w:lineRule="auto"/>
    </w:pPr>
    <w:rPr>
      <w:rFonts w:eastAsia="MS Mincho"/>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514">
    <w:name w:val="Цветной список - Акцент 51"/>
    <w:basedOn w:val="a3"/>
    <w:next w:val="-55"/>
    <w:uiPriority w:val="72"/>
    <w:rsid w:val="00E65F79"/>
    <w:pPr>
      <w:spacing w:after="0" w:line="240" w:lineRule="auto"/>
    </w:pPr>
    <w:rPr>
      <w:rFonts w:eastAsia="MS Mincho"/>
      <w:color w:val="000000"/>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614">
    <w:name w:val="Цветной список - Акцент 61"/>
    <w:basedOn w:val="a3"/>
    <w:next w:val="-65"/>
    <w:uiPriority w:val="72"/>
    <w:rsid w:val="00E65F79"/>
    <w:pPr>
      <w:spacing w:after="0" w:line="240" w:lineRule="auto"/>
    </w:pPr>
    <w:rPr>
      <w:rFonts w:eastAsia="MS Mincho"/>
      <w:color w:val="000000"/>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1f1">
    <w:name w:val="Цветная сетка1"/>
    <w:basedOn w:val="a3"/>
    <w:next w:val="aff5"/>
    <w:uiPriority w:val="73"/>
    <w:rsid w:val="00E65F79"/>
    <w:pPr>
      <w:spacing w:after="0" w:line="240" w:lineRule="auto"/>
    </w:pPr>
    <w:rPr>
      <w:rFonts w:eastAsia="MS Mincho"/>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Цветная сетка - Акцент 11"/>
    <w:basedOn w:val="a3"/>
    <w:next w:val="-16"/>
    <w:uiPriority w:val="73"/>
    <w:rsid w:val="00E65F79"/>
    <w:pPr>
      <w:spacing w:after="0" w:line="240" w:lineRule="auto"/>
    </w:pPr>
    <w:rPr>
      <w:rFonts w:eastAsia="MS Mincho"/>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15">
    <w:name w:val="Цветная сетка - Акцент 21"/>
    <w:basedOn w:val="a3"/>
    <w:next w:val="-26"/>
    <w:uiPriority w:val="73"/>
    <w:rsid w:val="00E65F79"/>
    <w:pPr>
      <w:spacing w:after="0" w:line="240" w:lineRule="auto"/>
    </w:pPr>
    <w:rPr>
      <w:rFonts w:eastAsia="MS Mincho"/>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315">
    <w:name w:val="Цветная сетка - Акцент 31"/>
    <w:basedOn w:val="a3"/>
    <w:next w:val="-36"/>
    <w:uiPriority w:val="73"/>
    <w:rsid w:val="00E65F79"/>
    <w:pPr>
      <w:spacing w:after="0" w:line="240" w:lineRule="auto"/>
    </w:pPr>
    <w:rPr>
      <w:rFonts w:eastAsia="MS Mincho"/>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415">
    <w:name w:val="Цветная сетка - Акцент 41"/>
    <w:basedOn w:val="a3"/>
    <w:next w:val="-46"/>
    <w:uiPriority w:val="73"/>
    <w:rsid w:val="00E65F79"/>
    <w:pPr>
      <w:spacing w:after="0" w:line="240" w:lineRule="auto"/>
    </w:pPr>
    <w:rPr>
      <w:rFonts w:eastAsia="MS Mincho"/>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515">
    <w:name w:val="Цветная сетка - Акцент 51"/>
    <w:basedOn w:val="a3"/>
    <w:next w:val="-56"/>
    <w:uiPriority w:val="73"/>
    <w:rsid w:val="00E65F79"/>
    <w:pPr>
      <w:spacing w:after="0" w:line="240" w:lineRule="auto"/>
    </w:pPr>
    <w:rPr>
      <w:rFonts w:eastAsia="MS Mincho"/>
      <w:color w:val="000000"/>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615">
    <w:name w:val="Цветная сетка - Акцент 61"/>
    <w:basedOn w:val="a3"/>
    <w:next w:val="-66"/>
    <w:uiPriority w:val="73"/>
    <w:rsid w:val="00E65F79"/>
    <w:pPr>
      <w:spacing w:after="0" w:line="240" w:lineRule="auto"/>
    </w:pPr>
    <w:rPr>
      <w:rFonts w:eastAsia="MS Mincho"/>
      <w:color w:val="000000"/>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styleId="28">
    <w:name w:val="Quote"/>
    <w:basedOn w:val="a1"/>
    <w:next w:val="a1"/>
    <w:link w:val="27"/>
    <w:uiPriority w:val="29"/>
    <w:semiHidden/>
    <w:unhideWhenUsed/>
    <w:rsid w:val="00E65F79"/>
    <w:rPr>
      <w:i/>
      <w:iCs/>
      <w:color w:val="000000"/>
    </w:rPr>
  </w:style>
  <w:style w:type="character" w:customStyle="1" w:styleId="214">
    <w:name w:val="Цитата 2 Знак1"/>
    <w:basedOn w:val="a2"/>
    <w:uiPriority w:val="99"/>
    <w:semiHidden/>
    <w:rsid w:val="00E65F79"/>
    <w:rPr>
      <w:i/>
      <w:iCs/>
      <w:color w:val="000000" w:themeColor="text1"/>
    </w:rPr>
  </w:style>
  <w:style w:type="character" w:customStyle="1" w:styleId="510">
    <w:name w:val="Заголовок 5 Знак1"/>
    <w:basedOn w:val="a2"/>
    <w:uiPriority w:val="99"/>
    <w:semiHidden/>
    <w:rsid w:val="00E65F79"/>
    <w:rPr>
      <w:rFonts w:asciiTheme="majorHAnsi" w:eastAsiaTheme="majorEastAsia" w:hAnsiTheme="majorHAnsi" w:cstheme="majorBidi"/>
      <w:color w:val="243F60" w:themeColor="accent1" w:themeShade="7F"/>
    </w:rPr>
  </w:style>
  <w:style w:type="character" w:customStyle="1" w:styleId="610">
    <w:name w:val="Заголовок 6 Знак1"/>
    <w:basedOn w:val="a2"/>
    <w:uiPriority w:val="99"/>
    <w:semiHidden/>
    <w:rsid w:val="00E65F79"/>
    <w:rPr>
      <w:rFonts w:asciiTheme="majorHAnsi" w:eastAsiaTheme="majorEastAsia" w:hAnsiTheme="majorHAnsi" w:cstheme="majorBidi"/>
      <w:i/>
      <w:iCs/>
      <w:color w:val="243F60" w:themeColor="accent1" w:themeShade="7F"/>
    </w:rPr>
  </w:style>
  <w:style w:type="character" w:customStyle="1" w:styleId="710">
    <w:name w:val="Заголовок 7 Знак1"/>
    <w:basedOn w:val="a2"/>
    <w:uiPriority w:val="99"/>
    <w:semiHidden/>
    <w:rsid w:val="00E65F79"/>
    <w:rPr>
      <w:rFonts w:asciiTheme="majorHAnsi" w:eastAsiaTheme="majorEastAsia" w:hAnsiTheme="majorHAnsi" w:cstheme="majorBidi"/>
      <w:i/>
      <w:iCs/>
      <w:color w:val="404040" w:themeColor="text1" w:themeTint="BF"/>
    </w:rPr>
  </w:style>
  <w:style w:type="character" w:customStyle="1" w:styleId="810">
    <w:name w:val="Заголовок 8 Знак1"/>
    <w:basedOn w:val="a2"/>
    <w:uiPriority w:val="99"/>
    <w:semiHidden/>
    <w:rsid w:val="00E65F79"/>
    <w:rPr>
      <w:rFonts w:asciiTheme="majorHAnsi" w:eastAsiaTheme="majorEastAsia" w:hAnsiTheme="majorHAnsi" w:cstheme="majorBidi"/>
      <w:color w:val="404040" w:themeColor="text1" w:themeTint="BF"/>
      <w:sz w:val="20"/>
      <w:szCs w:val="20"/>
    </w:rPr>
  </w:style>
  <w:style w:type="character" w:customStyle="1" w:styleId="910">
    <w:name w:val="Заголовок 9 Знак1"/>
    <w:basedOn w:val="a2"/>
    <w:uiPriority w:val="99"/>
    <w:semiHidden/>
    <w:rsid w:val="00E65F79"/>
    <w:rPr>
      <w:rFonts w:asciiTheme="majorHAnsi" w:eastAsiaTheme="majorEastAsia" w:hAnsiTheme="majorHAnsi" w:cstheme="majorBidi"/>
      <w:i/>
      <w:iCs/>
      <w:color w:val="404040" w:themeColor="text1" w:themeTint="BF"/>
      <w:sz w:val="20"/>
      <w:szCs w:val="20"/>
    </w:rPr>
  </w:style>
  <w:style w:type="paragraph" w:styleId="afc">
    <w:name w:val="Intense Quote"/>
    <w:basedOn w:val="a1"/>
    <w:next w:val="a1"/>
    <w:link w:val="afb"/>
    <w:uiPriority w:val="30"/>
    <w:semiHidden/>
    <w:unhideWhenUsed/>
    <w:rsid w:val="00E65F79"/>
    <w:pPr>
      <w:pBdr>
        <w:bottom w:val="single" w:sz="4" w:space="4" w:color="4F81BD" w:themeColor="accent1"/>
      </w:pBdr>
      <w:spacing w:before="200" w:after="280"/>
      <w:ind w:left="936" w:right="936"/>
    </w:pPr>
    <w:rPr>
      <w:b/>
      <w:bCs/>
      <w:i/>
      <w:iCs/>
      <w:color w:val="4F81BD"/>
    </w:rPr>
  </w:style>
  <w:style w:type="character" w:customStyle="1" w:styleId="1f2">
    <w:name w:val="Выделенная цитата Знак1"/>
    <w:basedOn w:val="a2"/>
    <w:uiPriority w:val="99"/>
    <w:semiHidden/>
    <w:rsid w:val="00E65F79"/>
    <w:rPr>
      <w:b/>
      <w:bCs/>
      <w:i/>
      <w:iCs/>
      <w:color w:val="4F81BD" w:themeColor="accent1"/>
    </w:rPr>
  </w:style>
  <w:style w:type="character" w:styleId="aff6">
    <w:name w:val="Subtle Emphasis"/>
    <w:basedOn w:val="a2"/>
    <w:uiPriority w:val="99"/>
    <w:semiHidden/>
    <w:unhideWhenUsed/>
    <w:rsid w:val="00E65F79"/>
    <w:rPr>
      <w:i/>
      <w:iCs/>
      <w:color w:val="808080" w:themeColor="text1" w:themeTint="7F"/>
    </w:rPr>
  </w:style>
  <w:style w:type="character" w:styleId="aff7">
    <w:name w:val="Intense Emphasis"/>
    <w:basedOn w:val="a2"/>
    <w:uiPriority w:val="99"/>
    <w:semiHidden/>
    <w:unhideWhenUsed/>
    <w:rsid w:val="00E65F79"/>
    <w:rPr>
      <w:b/>
      <w:bCs/>
      <w:i/>
      <w:iCs/>
      <w:color w:val="4F81BD" w:themeColor="accent1"/>
    </w:rPr>
  </w:style>
  <w:style w:type="character" w:styleId="aff8">
    <w:name w:val="Subtle Reference"/>
    <w:basedOn w:val="a2"/>
    <w:uiPriority w:val="99"/>
    <w:semiHidden/>
    <w:unhideWhenUsed/>
    <w:rsid w:val="00E65F79"/>
    <w:rPr>
      <w:smallCaps/>
      <w:color w:val="C0504D" w:themeColor="accent2"/>
      <w:u w:val="single"/>
    </w:rPr>
  </w:style>
  <w:style w:type="character" w:styleId="aff9">
    <w:name w:val="Intense Reference"/>
    <w:basedOn w:val="a2"/>
    <w:uiPriority w:val="99"/>
    <w:semiHidden/>
    <w:unhideWhenUsed/>
    <w:rsid w:val="00E65F79"/>
    <w:rPr>
      <w:b/>
      <w:bCs/>
      <w:smallCaps/>
      <w:color w:val="C0504D" w:themeColor="accent2"/>
      <w:spacing w:val="5"/>
      <w:u w:val="single"/>
    </w:rPr>
  </w:style>
  <w:style w:type="table" w:styleId="aff">
    <w:name w:val="Light Shading"/>
    <w:basedOn w:val="a3"/>
    <w:uiPriority w:val="99"/>
    <w:semiHidden/>
    <w:unhideWhenUsed/>
    <w:rsid w:val="00E65F7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99"/>
    <w:semiHidden/>
    <w:unhideWhenUsed/>
    <w:rsid w:val="00E65F79"/>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99"/>
    <w:semiHidden/>
    <w:unhideWhenUsed/>
    <w:rsid w:val="00E65F79"/>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99"/>
    <w:semiHidden/>
    <w:unhideWhenUsed/>
    <w:rsid w:val="00E65F7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99"/>
    <w:semiHidden/>
    <w:unhideWhenUsed/>
    <w:rsid w:val="00E65F79"/>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99"/>
    <w:semiHidden/>
    <w:unhideWhenUsed/>
    <w:rsid w:val="00E65F79"/>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99"/>
    <w:semiHidden/>
    <w:unhideWhenUsed/>
    <w:rsid w:val="00E65F7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0">
    <w:name w:val="Light List"/>
    <w:basedOn w:val="a3"/>
    <w:uiPriority w:val="99"/>
    <w:semiHidden/>
    <w:unhideWhenUsed/>
    <w:rsid w:val="00E65F7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99"/>
    <w:semiHidden/>
    <w:unhideWhenUsed/>
    <w:rsid w:val="00E65F7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99"/>
    <w:semiHidden/>
    <w:unhideWhenUsed/>
    <w:rsid w:val="00E65F79"/>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99"/>
    <w:semiHidden/>
    <w:unhideWhenUsed/>
    <w:rsid w:val="00E65F79"/>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99"/>
    <w:semiHidden/>
    <w:unhideWhenUsed/>
    <w:rsid w:val="00E65F7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99"/>
    <w:semiHidden/>
    <w:unhideWhenUsed/>
    <w:rsid w:val="00E65F7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99"/>
    <w:semiHidden/>
    <w:unhideWhenUsed/>
    <w:rsid w:val="00E65F79"/>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1">
    <w:name w:val="Light Grid"/>
    <w:basedOn w:val="a3"/>
    <w:uiPriority w:val="99"/>
    <w:semiHidden/>
    <w:unhideWhenUsed/>
    <w:rsid w:val="00E65F7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3"/>
    <w:uiPriority w:val="99"/>
    <w:semiHidden/>
    <w:unhideWhenUsed/>
    <w:rsid w:val="00E65F7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3"/>
    <w:uiPriority w:val="99"/>
    <w:semiHidden/>
    <w:unhideWhenUsed/>
    <w:rsid w:val="00E65F79"/>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3"/>
    <w:uiPriority w:val="99"/>
    <w:semiHidden/>
    <w:unhideWhenUsed/>
    <w:rsid w:val="00E65F79"/>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3"/>
    <w:uiPriority w:val="99"/>
    <w:semiHidden/>
    <w:unhideWhenUsed/>
    <w:rsid w:val="00E65F7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3"/>
    <w:uiPriority w:val="99"/>
    <w:semiHidden/>
    <w:unhideWhenUsed/>
    <w:rsid w:val="00E65F7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3"/>
    <w:uiPriority w:val="99"/>
    <w:semiHidden/>
    <w:unhideWhenUsed/>
    <w:rsid w:val="00E65F79"/>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b">
    <w:name w:val="Medium Shading 1"/>
    <w:basedOn w:val="a3"/>
    <w:uiPriority w:val="99"/>
    <w:semiHidden/>
    <w:unhideWhenUsed/>
    <w:rsid w:val="00E65F79"/>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99"/>
    <w:semiHidden/>
    <w:unhideWhenUsed/>
    <w:rsid w:val="00E65F79"/>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99"/>
    <w:semiHidden/>
    <w:unhideWhenUsed/>
    <w:rsid w:val="00E65F79"/>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99"/>
    <w:semiHidden/>
    <w:unhideWhenUsed/>
    <w:rsid w:val="00E65F79"/>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99"/>
    <w:semiHidden/>
    <w:unhideWhenUsed/>
    <w:rsid w:val="00E65F79"/>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99"/>
    <w:semiHidden/>
    <w:unhideWhenUsed/>
    <w:rsid w:val="00E65F79"/>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99"/>
    <w:semiHidden/>
    <w:unhideWhenUsed/>
    <w:rsid w:val="00E65F7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3"/>
    <w:uiPriority w:val="99"/>
    <w:semiHidden/>
    <w:unhideWhenUsed/>
    <w:rsid w:val="00E65F7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99"/>
    <w:semiHidden/>
    <w:unhideWhenUsed/>
    <w:rsid w:val="00E65F7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99"/>
    <w:semiHidden/>
    <w:unhideWhenUsed/>
    <w:rsid w:val="00E65F7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99"/>
    <w:semiHidden/>
    <w:unhideWhenUsed/>
    <w:rsid w:val="00E65F7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99"/>
    <w:semiHidden/>
    <w:unhideWhenUsed/>
    <w:rsid w:val="00E65F7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99"/>
    <w:semiHidden/>
    <w:unhideWhenUsed/>
    <w:rsid w:val="00E65F7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99"/>
    <w:semiHidden/>
    <w:unhideWhenUsed/>
    <w:rsid w:val="00E65F7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c">
    <w:name w:val="Medium List 1"/>
    <w:basedOn w:val="a3"/>
    <w:uiPriority w:val="99"/>
    <w:semiHidden/>
    <w:unhideWhenUsed/>
    <w:rsid w:val="00E65F7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99"/>
    <w:semiHidden/>
    <w:unhideWhenUsed/>
    <w:rsid w:val="00E65F79"/>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99"/>
    <w:semiHidden/>
    <w:unhideWhenUsed/>
    <w:rsid w:val="00E65F79"/>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99"/>
    <w:semiHidden/>
    <w:unhideWhenUsed/>
    <w:rsid w:val="00E65F79"/>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99"/>
    <w:semiHidden/>
    <w:unhideWhenUsed/>
    <w:rsid w:val="00E65F79"/>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99"/>
    <w:semiHidden/>
    <w:unhideWhenUsed/>
    <w:rsid w:val="00E65F79"/>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99"/>
    <w:semiHidden/>
    <w:unhideWhenUsed/>
    <w:rsid w:val="00E65F79"/>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d">
    <w:name w:val="Medium Grid 1"/>
    <w:basedOn w:val="a3"/>
    <w:uiPriority w:val="99"/>
    <w:semiHidden/>
    <w:unhideWhenUsed/>
    <w:rsid w:val="00E65F79"/>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3"/>
    <w:uiPriority w:val="99"/>
    <w:semiHidden/>
    <w:unhideWhenUsed/>
    <w:rsid w:val="00E65F79"/>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3"/>
    <w:uiPriority w:val="99"/>
    <w:semiHidden/>
    <w:unhideWhenUsed/>
    <w:rsid w:val="00E65F79"/>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3"/>
    <w:uiPriority w:val="99"/>
    <w:semiHidden/>
    <w:unhideWhenUsed/>
    <w:rsid w:val="00E65F79"/>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3"/>
    <w:uiPriority w:val="99"/>
    <w:semiHidden/>
    <w:unhideWhenUsed/>
    <w:rsid w:val="00E65F79"/>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3"/>
    <w:uiPriority w:val="99"/>
    <w:semiHidden/>
    <w:unhideWhenUsed/>
    <w:rsid w:val="00E65F79"/>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3"/>
    <w:uiPriority w:val="99"/>
    <w:semiHidden/>
    <w:unhideWhenUsed/>
    <w:rsid w:val="00E65F7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3"/>
    <w:uiPriority w:val="99"/>
    <w:semiHidden/>
    <w:unhideWhenUsed/>
    <w:rsid w:val="00E65F7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99"/>
    <w:semiHidden/>
    <w:unhideWhenUsed/>
    <w:rsid w:val="00E65F7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99"/>
    <w:semiHidden/>
    <w:unhideWhenUsed/>
    <w:rsid w:val="00E65F7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99"/>
    <w:semiHidden/>
    <w:unhideWhenUsed/>
    <w:rsid w:val="00E65F7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99"/>
    <w:semiHidden/>
    <w:unhideWhenUsed/>
    <w:rsid w:val="00E65F7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99"/>
    <w:semiHidden/>
    <w:unhideWhenUsed/>
    <w:rsid w:val="00E65F7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99"/>
    <w:semiHidden/>
    <w:unhideWhenUsed/>
    <w:rsid w:val="00E65F7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99"/>
    <w:semiHidden/>
    <w:unhideWhenUsed/>
    <w:rsid w:val="00E65F7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2">
    <w:name w:val="Dark List"/>
    <w:basedOn w:val="a3"/>
    <w:uiPriority w:val="99"/>
    <w:semiHidden/>
    <w:unhideWhenUsed/>
    <w:rsid w:val="00E65F79"/>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3"/>
    <w:uiPriority w:val="99"/>
    <w:semiHidden/>
    <w:unhideWhenUsed/>
    <w:rsid w:val="00E65F79"/>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3"/>
    <w:uiPriority w:val="99"/>
    <w:semiHidden/>
    <w:unhideWhenUsed/>
    <w:rsid w:val="00E65F79"/>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3"/>
    <w:uiPriority w:val="99"/>
    <w:semiHidden/>
    <w:unhideWhenUsed/>
    <w:rsid w:val="00E65F79"/>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3"/>
    <w:uiPriority w:val="99"/>
    <w:semiHidden/>
    <w:unhideWhenUsed/>
    <w:rsid w:val="00E65F79"/>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3"/>
    <w:uiPriority w:val="99"/>
    <w:semiHidden/>
    <w:unhideWhenUsed/>
    <w:rsid w:val="00E65F79"/>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3"/>
    <w:uiPriority w:val="99"/>
    <w:semiHidden/>
    <w:unhideWhenUsed/>
    <w:rsid w:val="00E65F79"/>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3">
    <w:name w:val="Colorful Shading"/>
    <w:basedOn w:val="a3"/>
    <w:uiPriority w:val="99"/>
    <w:semiHidden/>
    <w:unhideWhenUsed/>
    <w:rsid w:val="00E65F79"/>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3"/>
    <w:uiPriority w:val="99"/>
    <w:semiHidden/>
    <w:unhideWhenUsed/>
    <w:rsid w:val="00E65F79"/>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3"/>
    <w:uiPriority w:val="99"/>
    <w:semiHidden/>
    <w:unhideWhenUsed/>
    <w:rsid w:val="00E65F79"/>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3"/>
    <w:uiPriority w:val="99"/>
    <w:semiHidden/>
    <w:unhideWhenUsed/>
    <w:rsid w:val="00E65F79"/>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3"/>
    <w:uiPriority w:val="99"/>
    <w:semiHidden/>
    <w:unhideWhenUsed/>
    <w:rsid w:val="00E65F79"/>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3"/>
    <w:uiPriority w:val="99"/>
    <w:semiHidden/>
    <w:unhideWhenUsed/>
    <w:rsid w:val="00E65F79"/>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3"/>
    <w:uiPriority w:val="99"/>
    <w:semiHidden/>
    <w:unhideWhenUsed/>
    <w:rsid w:val="00E65F79"/>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4">
    <w:name w:val="Colorful List"/>
    <w:basedOn w:val="a3"/>
    <w:uiPriority w:val="99"/>
    <w:semiHidden/>
    <w:unhideWhenUsed/>
    <w:rsid w:val="00E65F79"/>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3"/>
    <w:uiPriority w:val="99"/>
    <w:semiHidden/>
    <w:unhideWhenUsed/>
    <w:rsid w:val="00E65F79"/>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3"/>
    <w:uiPriority w:val="99"/>
    <w:semiHidden/>
    <w:unhideWhenUsed/>
    <w:rsid w:val="00E65F79"/>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3"/>
    <w:uiPriority w:val="99"/>
    <w:semiHidden/>
    <w:unhideWhenUsed/>
    <w:rsid w:val="00E65F79"/>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3"/>
    <w:uiPriority w:val="99"/>
    <w:semiHidden/>
    <w:unhideWhenUsed/>
    <w:rsid w:val="00E65F79"/>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3"/>
    <w:uiPriority w:val="99"/>
    <w:semiHidden/>
    <w:unhideWhenUsed/>
    <w:rsid w:val="00E65F79"/>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3"/>
    <w:uiPriority w:val="99"/>
    <w:semiHidden/>
    <w:unhideWhenUsed/>
    <w:rsid w:val="00E65F7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5">
    <w:name w:val="Colorful Grid"/>
    <w:basedOn w:val="a3"/>
    <w:uiPriority w:val="99"/>
    <w:semiHidden/>
    <w:unhideWhenUsed/>
    <w:rsid w:val="00E65F7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3"/>
    <w:uiPriority w:val="99"/>
    <w:semiHidden/>
    <w:unhideWhenUsed/>
    <w:rsid w:val="00E65F7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3"/>
    <w:uiPriority w:val="99"/>
    <w:semiHidden/>
    <w:unhideWhenUsed/>
    <w:rsid w:val="00E65F7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3"/>
    <w:uiPriority w:val="99"/>
    <w:semiHidden/>
    <w:unhideWhenUsed/>
    <w:rsid w:val="00E65F7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3"/>
    <w:uiPriority w:val="99"/>
    <w:semiHidden/>
    <w:unhideWhenUsed/>
    <w:rsid w:val="00E65F7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3"/>
    <w:uiPriority w:val="99"/>
    <w:semiHidden/>
    <w:unhideWhenUsed/>
    <w:rsid w:val="00E65F7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3"/>
    <w:uiPriority w:val="99"/>
    <w:semiHidden/>
    <w:unhideWhenUsed/>
    <w:rsid w:val="00E65F7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3529208" TargetMode="External"/><Relationship Id="rId21" Type="http://schemas.openxmlformats.org/officeDocument/2006/relationships/hyperlink" Target="https://m.edsoo.ru/8351997a" TargetMode="External"/><Relationship Id="rId42" Type="http://schemas.openxmlformats.org/officeDocument/2006/relationships/hyperlink" Target="https://m.edsoo.ru/8351c2b0" TargetMode="External"/><Relationship Id="rId63" Type="http://schemas.openxmlformats.org/officeDocument/2006/relationships/hyperlink" Target="https://m.edsoo.ru/8351c134" TargetMode="External"/><Relationship Id="rId84" Type="http://schemas.openxmlformats.org/officeDocument/2006/relationships/hyperlink" Target="https://m.edsoo.ru/83521472" TargetMode="External"/><Relationship Id="rId138" Type="http://schemas.openxmlformats.org/officeDocument/2006/relationships/hyperlink" Target="https://m.edsoo.ru/8352ab80" TargetMode="External"/><Relationship Id="rId107" Type="http://schemas.openxmlformats.org/officeDocument/2006/relationships/hyperlink" Target="https://m.edsoo.ru/83525f18" TargetMode="External"/><Relationship Id="rId11" Type="http://schemas.openxmlformats.org/officeDocument/2006/relationships/hyperlink" Target="https://m.edsoo.ru/83516f40" TargetMode="External"/><Relationship Id="rId32" Type="http://schemas.openxmlformats.org/officeDocument/2006/relationships/hyperlink" Target="https://m.edsoo.ru/83519f10" TargetMode="External"/><Relationship Id="rId53" Type="http://schemas.openxmlformats.org/officeDocument/2006/relationships/hyperlink" Target="https://m.edsoo.ru/83520130" TargetMode="External"/><Relationship Id="rId74" Type="http://schemas.openxmlformats.org/officeDocument/2006/relationships/hyperlink" Target="https://m.edsoo.ru/8352075c" TargetMode="External"/><Relationship Id="rId128" Type="http://schemas.openxmlformats.org/officeDocument/2006/relationships/hyperlink" Target="https://m.edsoo.ru/8352ab80" TargetMode="External"/><Relationship Id="rId149" Type="http://schemas.openxmlformats.org/officeDocument/2006/relationships/hyperlink" Target="https://m.edsoo.ru/8352b0a8" TargetMode="External"/><Relationship Id="rId5" Type="http://schemas.openxmlformats.org/officeDocument/2006/relationships/image" Target="media/image1.emf"/><Relationship Id="rId95" Type="http://schemas.openxmlformats.org/officeDocument/2006/relationships/hyperlink" Target="https://m.edsoo.ru/835230ce" TargetMode="External"/><Relationship Id="rId22" Type="http://schemas.openxmlformats.org/officeDocument/2006/relationships/hyperlink" Target="https://m.edsoo.ru/8351760c" TargetMode="External"/><Relationship Id="rId43" Type="http://schemas.openxmlformats.org/officeDocument/2006/relationships/hyperlink" Target="https://m.edsoo.ru/8351d552" TargetMode="External"/><Relationship Id="rId64" Type="http://schemas.openxmlformats.org/officeDocument/2006/relationships/hyperlink" Target="https://m.edsoo.ru/83520266" TargetMode="External"/><Relationship Id="rId118" Type="http://schemas.openxmlformats.org/officeDocument/2006/relationships/hyperlink" Target="https://m.edsoo.ru/83528cea" TargetMode="External"/><Relationship Id="rId139" Type="http://schemas.openxmlformats.org/officeDocument/2006/relationships/hyperlink" Target="https://m.edsoo.ru/8352a9d2" TargetMode="External"/><Relationship Id="rId80" Type="http://schemas.openxmlformats.org/officeDocument/2006/relationships/hyperlink" Target="https://m.edsoo.ru/83521d78" TargetMode="External"/><Relationship Id="rId85" Type="http://schemas.openxmlformats.org/officeDocument/2006/relationships/hyperlink" Target="https://m.edsoo.ru/83521030" TargetMode="External"/><Relationship Id="rId150" Type="http://schemas.openxmlformats.org/officeDocument/2006/relationships/hyperlink" Target="https://m.edsoo.ru/8352b800" TargetMode="External"/><Relationship Id="rId155" Type="http://schemas.openxmlformats.org/officeDocument/2006/relationships/hyperlink" Target="https://m.edsoo.ru/8352bb8e" TargetMode="External"/><Relationship Id="rId12" Type="http://schemas.openxmlformats.org/officeDocument/2006/relationships/hyperlink" Target="https://m.edsoo.ru/8351712a" TargetMode="External"/><Relationship Id="rId17" Type="http://schemas.openxmlformats.org/officeDocument/2006/relationships/hyperlink" Target="https://m.edsoo.ru/8351655e" TargetMode="External"/><Relationship Id="rId33" Type="http://schemas.openxmlformats.org/officeDocument/2006/relationships/hyperlink" Target="https://m.edsoo.ru/83519f10" TargetMode="External"/><Relationship Id="rId38" Type="http://schemas.openxmlformats.org/officeDocument/2006/relationships/hyperlink" Target="https://m.edsoo.ru/8351b19e" TargetMode="External"/><Relationship Id="rId59" Type="http://schemas.openxmlformats.org/officeDocument/2006/relationships/hyperlink" Target="https://m.edsoo.ru/8351e6e6" TargetMode="External"/><Relationship Id="rId103" Type="http://schemas.openxmlformats.org/officeDocument/2006/relationships/hyperlink" Target="https://m.edsoo.ru/8352511c" TargetMode="External"/><Relationship Id="rId108" Type="http://schemas.openxmlformats.org/officeDocument/2006/relationships/hyperlink" Target="https://m.edsoo.ru/83526d5a" TargetMode="External"/><Relationship Id="rId124" Type="http://schemas.openxmlformats.org/officeDocument/2006/relationships/hyperlink" Target="https://m.edsoo.ru/8352a824" TargetMode="External"/><Relationship Id="rId129" Type="http://schemas.openxmlformats.org/officeDocument/2006/relationships/hyperlink" Target="https://m.edsoo.ru/8352a9d2" TargetMode="External"/><Relationship Id="rId54" Type="http://schemas.openxmlformats.org/officeDocument/2006/relationships/hyperlink" Target="https://m.edsoo.ru/835182d2" TargetMode="External"/><Relationship Id="rId70" Type="http://schemas.openxmlformats.org/officeDocument/2006/relationships/hyperlink" Target="https://m.edsoo.ru/8351feec" TargetMode="External"/><Relationship Id="rId75" Type="http://schemas.openxmlformats.org/officeDocument/2006/relationships/hyperlink" Target="https://m.edsoo.ru/8352089c" TargetMode="External"/><Relationship Id="rId91" Type="http://schemas.openxmlformats.org/officeDocument/2006/relationships/hyperlink" Target="https://m.edsoo.ru/835220de" TargetMode="External"/><Relationship Id="rId96" Type="http://schemas.openxmlformats.org/officeDocument/2006/relationships/hyperlink" Target="https://m.edsoo.ru/835230ce" TargetMode="External"/><Relationship Id="rId140" Type="http://schemas.openxmlformats.org/officeDocument/2006/relationships/hyperlink" Target="https://m.edsoo.ru/8352a824" TargetMode="External"/><Relationship Id="rId145" Type="http://schemas.openxmlformats.org/officeDocument/2006/relationships/hyperlink" Target="https://m.edsoo.ru/8352a824" TargetMode="External"/><Relationship Id="rId1" Type="http://schemas.openxmlformats.org/officeDocument/2006/relationships/numbering" Target="numbering.xml"/><Relationship Id="rId6" Type="http://schemas.openxmlformats.org/officeDocument/2006/relationships/hyperlink" Target="https://m.edsoo.ru/83514d30" TargetMode="External"/><Relationship Id="rId23" Type="http://schemas.openxmlformats.org/officeDocument/2006/relationships/hyperlink" Target="https://m.edsoo.ru/835196d2" TargetMode="External"/><Relationship Id="rId28" Type="http://schemas.openxmlformats.org/officeDocument/2006/relationships/hyperlink" Target="https://m.edsoo.ru/83518e12" TargetMode="External"/><Relationship Id="rId49" Type="http://schemas.openxmlformats.org/officeDocument/2006/relationships/hyperlink" Target="https://m.edsoo.ru/8351d6e2" TargetMode="External"/><Relationship Id="rId114" Type="http://schemas.openxmlformats.org/officeDocument/2006/relationships/hyperlink" Target="https://m.edsoo.ru/835293b6" TargetMode="External"/><Relationship Id="rId119" Type="http://schemas.openxmlformats.org/officeDocument/2006/relationships/hyperlink" Target="https://m.edsoo.ru/8352a05e" TargetMode="External"/><Relationship Id="rId44" Type="http://schemas.openxmlformats.org/officeDocument/2006/relationships/hyperlink" Target="https://m.edsoo.ru/8351d552" TargetMode="External"/><Relationship Id="rId60" Type="http://schemas.openxmlformats.org/officeDocument/2006/relationships/hyperlink" Target="https://m.edsoo.ru/8351eaec" TargetMode="External"/><Relationship Id="rId65" Type="http://schemas.openxmlformats.org/officeDocument/2006/relationships/hyperlink" Target="https://m.edsoo.ru/8351f3c0" TargetMode="External"/><Relationship Id="rId81" Type="http://schemas.openxmlformats.org/officeDocument/2006/relationships/hyperlink" Target="https://m.edsoo.ru/83521ea4" TargetMode="External"/><Relationship Id="rId86" Type="http://schemas.openxmlformats.org/officeDocument/2006/relationships/hyperlink" Target="https://m.edsoo.ru/83521922" TargetMode="External"/><Relationship Id="rId130" Type="http://schemas.openxmlformats.org/officeDocument/2006/relationships/hyperlink" Target="https://m.edsoo.ru/8352a824" TargetMode="External"/><Relationship Id="rId135" Type="http://schemas.openxmlformats.org/officeDocument/2006/relationships/hyperlink" Target="https://m.edsoo.ru/8352a824" TargetMode="External"/><Relationship Id="rId151" Type="http://schemas.openxmlformats.org/officeDocument/2006/relationships/hyperlink" Target="https://m.edsoo.ru/8352b9ea" TargetMode="External"/><Relationship Id="rId156" Type="http://schemas.openxmlformats.org/officeDocument/2006/relationships/fontTable" Target="fontTable.xml"/><Relationship Id="rId13" Type="http://schemas.openxmlformats.org/officeDocument/2006/relationships/hyperlink" Target="https://m.edsoo.ru/8351609a" TargetMode="External"/><Relationship Id="rId18" Type="http://schemas.openxmlformats.org/officeDocument/2006/relationships/hyperlink" Target="https://m.edsoo.ru/835163f6" TargetMode="External"/><Relationship Id="rId39" Type="http://schemas.openxmlformats.org/officeDocument/2006/relationships/hyperlink" Target="https://m.edsoo.ru/8351b540" TargetMode="External"/><Relationship Id="rId109" Type="http://schemas.openxmlformats.org/officeDocument/2006/relationships/hyperlink" Target="https://m.edsoo.ru/83526094" TargetMode="External"/><Relationship Id="rId34" Type="http://schemas.openxmlformats.org/officeDocument/2006/relationships/hyperlink" Target="https://m.edsoo.ru/83519df8" TargetMode="External"/><Relationship Id="rId50" Type="http://schemas.openxmlformats.org/officeDocument/2006/relationships/hyperlink" Target="https://m.edsoo.ru/8351e452" TargetMode="External"/><Relationship Id="rId55" Type="http://schemas.openxmlformats.org/officeDocument/2006/relationships/hyperlink" Target="https://m.edsoo.ru/83518444" TargetMode="External"/><Relationship Id="rId76" Type="http://schemas.openxmlformats.org/officeDocument/2006/relationships/hyperlink" Target="https://m.edsoo.ru/8351745e" TargetMode="External"/><Relationship Id="rId97" Type="http://schemas.openxmlformats.org/officeDocument/2006/relationships/hyperlink" Target="https://m.edsoo.ru/8352320e" TargetMode="External"/><Relationship Id="rId104" Type="http://schemas.openxmlformats.org/officeDocument/2006/relationships/hyperlink" Target="https://m.edsoo.ru/83524960" TargetMode="External"/><Relationship Id="rId120" Type="http://schemas.openxmlformats.org/officeDocument/2006/relationships/hyperlink" Target="https://m.edsoo.ru/8352af04" TargetMode="External"/><Relationship Id="rId125" Type="http://schemas.openxmlformats.org/officeDocument/2006/relationships/hyperlink" Target="https://m.edsoo.ru/83529f00" TargetMode="External"/><Relationship Id="rId141" Type="http://schemas.openxmlformats.org/officeDocument/2006/relationships/hyperlink" Target="https://m.edsoo.ru/8352af04" TargetMode="External"/><Relationship Id="rId146" Type="http://schemas.openxmlformats.org/officeDocument/2006/relationships/hyperlink" Target="https://m.edsoo.ru/8352b508" TargetMode="External"/><Relationship Id="rId7" Type="http://schemas.openxmlformats.org/officeDocument/2006/relationships/hyperlink" Target="https://m.edsoo.ru/83514d30" TargetMode="External"/><Relationship Id="rId71" Type="http://schemas.openxmlformats.org/officeDocument/2006/relationships/hyperlink" Target="https://m.edsoo.ru/8352000e" TargetMode="External"/><Relationship Id="rId92" Type="http://schemas.openxmlformats.org/officeDocument/2006/relationships/hyperlink" Target="https://m.edsoo.ru/83522cdc" TargetMode="External"/><Relationship Id="rId2" Type="http://schemas.openxmlformats.org/officeDocument/2006/relationships/styles" Target="styles.xml"/><Relationship Id="rId29" Type="http://schemas.openxmlformats.org/officeDocument/2006/relationships/hyperlink" Target="https://m.edsoo.ru/835193e4" TargetMode="External"/><Relationship Id="rId24" Type="http://schemas.openxmlformats.org/officeDocument/2006/relationships/hyperlink" Target="https://m.edsoo.ru/83518174" TargetMode="External"/><Relationship Id="rId40" Type="http://schemas.openxmlformats.org/officeDocument/2006/relationships/hyperlink" Target="https://m.edsoo.ru/8351b78e" TargetMode="External"/><Relationship Id="rId45" Type="http://schemas.openxmlformats.org/officeDocument/2006/relationships/hyperlink" Target="https://m.edsoo.ru/8351c896" TargetMode="External"/><Relationship Id="rId66" Type="http://schemas.openxmlformats.org/officeDocument/2006/relationships/hyperlink" Target="https://m.edsoo.ru/8351f4f6" TargetMode="External"/><Relationship Id="rId87" Type="http://schemas.openxmlformats.org/officeDocument/2006/relationships/hyperlink" Target="https://m.edsoo.ru/835216d4" TargetMode="External"/><Relationship Id="rId110" Type="http://schemas.openxmlformats.org/officeDocument/2006/relationships/hyperlink" Target="https://m.edsoo.ru/8351c436" TargetMode="External"/><Relationship Id="rId115" Type="http://schemas.openxmlformats.org/officeDocument/2006/relationships/hyperlink" Target="https://m.edsoo.ru/8352905a" TargetMode="External"/><Relationship Id="rId131" Type="http://schemas.openxmlformats.org/officeDocument/2006/relationships/hyperlink" Target="https://m.edsoo.ru/8352af04" TargetMode="External"/><Relationship Id="rId136" Type="http://schemas.openxmlformats.org/officeDocument/2006/relationships/hyperlink" Target="https://m.edsoo.ru/8352af04" TargetMode="External"/><Relationship Id="rId157" Type="http://schemas.openxmlformats.org/officeDocument/2006/relationships/theme" Target="theme/theme1.xml"/><Relationship Id="rId61" Type="http://schemas.openxmlformats.org/officeDocument/2006/relationships/hyperlink" Target="https://m.edsoo.ru/8351e59c" TargetMode="External"/><Relationship Id="rId82" Type="http://schemas.openxmlformats.org/officeDocument/2006/relationships/hyperlink" Target="https://m.edsoo.ru/83521fc6" TargetMode="External"/><Relationship Id="rId152" Type="http://schemas.openxmlformats.org/officeDocument/2006/relationships/hyperlink" Target="https://m.edsoo.ru/8352b508" TargetMode="External"/><Relationship Id="rId19" Type="http://schemas.openxmlformats.org/officeDocument/2006/relationships/hyperlink" Target="https://m.edsoo.ru/83516c0c" TargetMode="External"/><Relationship Id="rId14" Type="http://schemas.openxmlformats.org/officeDocument/2006/relationships/hyperlink" Target="https://m.edsoo.ru/83518002" TargetMode="External"/><Relationship Id="rId30" Type="http://schemas.openxmlformats.org/officeDocument/2006/relationships/hyperlink" Target="https://m.edsoo.ru/83518cbe" TargetMode="External"/><Relationship Id="rId35" Type="http://schemas.openxmlformats.org/officeDocument/2006/relationships/hyperlink" Target="https://m.edsoo.ru/8351a780" TargetMode="External"/><Relationship Id="rId56" Type="http://schemas.openxmlformats.org/officeDocument/2006/relationships/hyperlink" Target="https://m.edsoo.ru/8351e01a" TargetMode="External"/><Relationship Id="rId77" Type="http://schemas.openxmlformats.org/officeDocument/2006/relationships/hyperlink" Target="https://m.edsoo.ru/835209d2" TargetMode="External"/><Relationship Id="rId100" Type="http://schemas.openxmlformats.org/officeDocument/2006/relationships/hyperlink" Target="https://m.edsoo.ru/8352f73e" TargetMode="External"/><Relationship Id="rId105" Type="http://schemas.openxmlformats.org/officeDocument/2006/relationships/hyperlink" Target="https://m.edsoo.ru/8352593c" TargetMode="External"/><Relationship Id="rId126" Type="http://schemas.openxmlformats.org/officeDocument/2006/relationships/hyperlink" Target="https://m.edsoo.ru/8352af04" TargetMode="External"/><Relationship Id="rId147" Type="http://schemas.openxmlformats.org/officeDocument/2006/relationships/hyperlink" Target="https://m.edsoo.ru/8352b68e" TargetMode="External"/><Relationship Id="rId8" Type="http://schemas.openxmlformats.org/officeDocument/2006/relationships/hyperlink" Target="https://m.edsoo.ru/835159e2" TargetMode="External"/><Relationship Id="rId51" Type="http://schemas.openxmlformats.org/officeDocument/2006/relationships/hyperlink" Target="https://m.edsoo.ru/8351d6e2" TargetMode="External"/><Relationship Id="rId72" Type="http://schemas.openxmlformats.org/officeDocument/2006/relationships/hyperlink" Target="https://m.edsoo.ru/83520266" TargetMode="External"/><Relationship Id="rId93" Type="http://schemas.openxmlformats.org/officeDocument/2006/relationships/hyperlink" Target="https://m.edsoo.ru/83523d4e" TargetMode="External"/><Relationship Id="rId98" Type="http://schemas.openxmlformats.org/officeDocument/2006/relationships/hyperlink" Target="https://m.edsoo.ru/8352414a" TargetMode="External"/><Relationship Id="rId121" Type="http://schemas.openxmlformats.org/officeDocument/2006/relationships/hyperlink" Target="https://m.edsoo.ru/8352ad42" TargetMode="External"/><Relationship Id="rId142" Type="http://schemas.openxmlformats.org/officeDocument/2006/relationships/hyperlink" Target="https://m.edsoo.ru/8352ad42" TargetMode="External"/><Relationship Id="rId3" Type="http://schemas.openxmlformats.org/officeDocument/2006/relationships/settings" Target="settings.xml"/><Relationship Id="rId25" Type="http://schemas.openxmlformats.org/officeDocument/2006/relationships/hyperlink" Target="https://m.edsoo.ru/83518174" TargetMode="External"/><Relationship Id="rId46" Type="http://schemas.openxmlformats.org/officeDocument/2006/relationships/hyperlink" Target="https://m.edsoo.ru/8351dc1e" TargetMode="External"/><Relationship Id="rId67" Type="http://schemas.openxmlformats.org/officeDocument/2006/relationships/hyperlink" Target="https://m.edsoo.ru/8351fa14" TargetMode="External"/><Relationship Id="rId116" Type="http://schemas.openxmlformats.org/officeDocument/2006/relationships/hyperlink" Target="https://m.edsoo.ru/83528eac" TargetMode="External"/><Relationship Id="rId137" Type="http://schemas.openxmlformats.org/officeDocument/2006/relationships/hyperlink" Target="https://m.edsoo.ru/8352ad42" TargetMode="External"/><Relationship Id="rId20" Type="http://schemas.openxmlformats.org/officeDocument/2006/relationships/hyperlink" Target="https://m.edsoo.ru/83516dba" TargetMode="External"/><Relationship Id="rId41" Type="http://schemas.openxmlformats.org/officeDocument/2006/relationships/hyperlink" Target="https://m.edsoo.ru/8351d818" TargetMode="External"/><Relationship Id="rId62" Type="http://schemas.openxmlformats.org/officeDocument/2006/relationships/hyperlink" Target="https://m.edsoo.ru/8351fdd4" TargetMode="External"/><Relationship Id="rId83" Type="http://schemas.openxmlformats.org/officeDocument/2006/relationships/hyperlink" Target="https://m.edsoo.ru/83520ef0" TargetMode="External"/><Relationship Id="rId88" Type="http://schemas.openxmlformats.org/officeDocument/2006/relationships/hyperlink" Target="https://m.edsoo.ru/83521b7a" TargetMode="External"/><Relationship Id="rId111" Type="http://schemas.openxmlformats.org/officeDocument/2006/relationships/hyperlink" Target="https://m.edsoo.ru/835266ca" TargetMode="External"/><Relationship Id="rId132" Type="http://schemas.openxmlformats.org/officeDocument/2006/relationships/hyperlink" Target="https://m.edsoo.ru/8352ad42" TargetMode="External"/><Relationship Id="rId153" Type="http://schemas.openxmlformats.org/officeDocument/2006/relationships/hyperlink" Target="https://m.edsoo.ru/8352b68e" TargetMode="External"/><Relationship Id="rId15" Type="http://schemas.openxmlformats.org/officeDocument/2006/relationships/hyperlink" Target="https://m.edsoo.ru/83515ea6" TargetMode="External"/><Relationship Id="rId36" Type="http://schemas.openxmlformats.org/officeDocument/2006/relationships/hyperlink" Target="https://m.edsoo.ru/8351b414" TargetMode="External"/><Relationship Id="rId57" Type="http://schemas.openxmlformats.org/officeDocument/2006/relationships/hyperlink" Target="https://m.edsoo.ru/83518cbe" TargetMode="External"/><Relationship Id="rId106" Type="http://schemas.openxmlformats.org/officeDocument/2006/relationships/hyperlink" Target="https://m.edsoo.ru/83525f18" TargetMode="External"/><Relationship Id="rId127" Type="http://schemas.openxmlformats.org/officeDocument/2006/relationships/hyperlink" Target="https://m.edsoo.ru/8352ad42" TargetMode="External"/><Relationship Id="rId10" Type="http://schemas.openxmlformats.org/officeDocument/2006/relationships/hyperlink" Target="https://m.edsoo.ru/83514efc" TargetMode="External"/><Relationship Id="rId31" Type="http://schemas.openxmlformats.org/officeDocument/2006/relationships/hyperlink" Target="https://m.edsoo.ru/8351c5bc" TargetMode="External"/><Relationship Id="rId52" Type="http://schemas.openxmlformats.org/officeDocument/2006/relationships/hyperlink" Target="https://m.edsoo.ru/83520130" TargetMode="External"/><Relationship Id="rId73" Type="http://schemas.openxmlformats.org/officeDocument/2006/relationships/hyperlink" Target="https://m.edsoo.ru/8351c5bc" TargetMode="External"/><Relationship Id="rId78" Type="http://schemas.openxmlformats.org/officeDocument/2006/relationships/hyperlink" Target="https://m.edsoo.ru/83520dce" TargetMode="External"/><Relationship Id="rId94" Type="http://schemas.openxmlformats.org/officeDocument/2006/relationships/hyperlink" Target="https://m.edsoo.ru/83522336" TargetMode="External"/><Relationship Id="rId99" Type="http://schemas.openxmlformats.org/officeDocument/2006/relationships/hyperlink" Target="https://m.edsoo.ru/8352414a" TargetMode="External"/><Relationship Id="rId101" Type="http://schemas.openxmlformats.org/officeDocument/2006/relationships/hyperlink" Target="https://m.edsoo.ru/83522480" TargetMode="External"/><Relationship Id="rId122" Type="http://schemas.openxmlformats.org/officeDocument/2006/relationships/hyperlink" Target="https://m.edsoo.ru/8352ab80" TargetMode="External"/><Relationship Id="rId143" Type="http://schemas.openxmlformats.org/officeDocument/2006/relationships/hyperlink" Target="https://m.edsoo.ru/8352ab80" TargetMode="External"/><Relationship Id="rId148" Type="http://schemas.openxmlformats.org/officeDocument/2006/relationships/hyperlink" Target="https://m.edsoo.ru/8352b26a" TargetMode="External"/><Relationship Id="rId4" Type="http://schemas.openxmlformats.org/officeDocument/2006/relationships/webSettings" Target="webSettings.xml"/><Relationship Id="rId9" Type="http://schemas.openxmlformats.org/officeDocument/2006/relationships/hyperlink" Target="https://m.edsoo.ru/83515bcc" TargetMode="External"/><Relationship Id="rId26" Type="http://schemas.openxmlformats.org/officeDocument/2006/relationships/hyperlink" Target="https://m.edsoo.ru/8351a618" TargetMode="External"/><Relationship Id="rId47" Type="http://schemas.openxmlformats.org/officeDocument/2006/relationships/hyperlink" Target="https://m.edsoo.ru/8351bf4a" TargetMode="External"/><Relationship Id="rId68" Type="http://schemas.openxmlformats.org/officeDocument/2006/relationships/hyperlink" Target="https://m.edsoo.ru/8351fb7c" TargetMode="External"/><Relationship Id="rId89" Type="http://schemas.openxmlformats.org/officeDocument/2006/relationships/hyperlink" Target="https://m.edsoo.ru/83521b7a" TargetMode="External"/><Relationship Id="rId112" Type="http://schemas.openxmlformats.org/officeDocument/2006/relationships/hyperlink" Target="https://m.edsoo.ru/835288da" TargetMode="External"/><Relationship Id="rId133" Type="http://schemas.openxmlformats.org/officeDocument/2006/relationships/hyperlink" Target="https://m.edsoo.ru/8352ab80" TargetMode="External"/><Relationship Id="rId154" Type="http://schemas.openxmlformats.org/officeDocument/2006/relationships/hyperlink" Target="https://m.edsoo.ru/8352bb8e" TargetMode="External"/><Relationship Id="rId16" Type="http://schemas.openxmlformats.org/officeDocument/2006/relationships/hyperlink" Target="https://m.edsoo.ru/83516252" TargetMode="External"/><Relationship Id="rId37" Type="http://schemas.openxmlformats.org/officeDocument/2006/relationships/hyperlink" Target="https://m.edsoo.ru/83519ab0" TargetMode="External"/><Relationship Id="rId58" Type="http://schemas.openxmlformats.org/officeDocument/2006/relationships/hyperlink" Target="https://m.edsoo.ru/8351e308" TargetMode="External"/><Relationship Id="rId79" Type="http://schemas.openxmlformats.org/officeDocument/2006/relationships/hyperlink" Target="https://m.edsoo.ru/83520dce" TargetMode="External"/><Relationship Id="rId102" Type="http://schemas.openxmlformats.org/officeDocument/2006/relationships/hyperlink" Target="https://m.edsoo.ru/83522481" TargetMode="External"/><Relationship Id="rId123" Type="http://schemas.openxmlformats.org/officeDocument/2006/relationships/hyperlink" Target="https://m.edsoo.ru/8352a9d2" TargetMode="External"/><Relationship Id="rId144" Type="http://schemas.openxmlformats.org/officeDocument/2006/relationships/hyperlink" Target="https://m.edsoo.ru/8352a9d2" TargetMode="External"/><Relationship Id="rId90" Type="http://schemas.openxmlformats.org/officeDocument/2006/relationships/hyperlink" Target="https://m.edsoo.ru/8352220a" TargetMode="External"/><Relationship Id="rId27" Type="http://schemas.openxmlformats.org/officeDocument/2006/relationships/hyperlink" Target="https://m.edsoo.ru/835197fe" TargetMode="External"/><Relationship Id="rId48" Type="http://schemas.openxmlformats.org/officeDocument/2006/relationships/hyperlink" Target="https://m.edsoo.ru/8351c74c" TargetMode="External"/><Relationship Id="rId69" Type="http://schemas.openxmlformats.org/officeDocument/2006/relationships/hyperlink" Target="https://m.edsoo.ru/8351fcb2" TargetMode="External"/><Relationship Id="rId113" Type="http://schemas.openxmlformats.org/officeDocument/2006/relationships/hyperlink" Target="https://m.edsoo.ru/83528b3c" TargetMode="External"/><Relationship Id="rId134" Type="http://schemas.openxmlformats.org/officeDocument/2006/relationships/hyperlink" Target="https://m.edsoo.ru/8352a9d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TotalTime>
  <Pages>93</Pages>
  <Words>22324</Words>
  <Characters>127251</Characters>
  <Application>Microsoft Office Word</Application>
  <DocSecurity>0</DocSecurity>
  <Lines>1060</Lines>
  <Paragraphs>298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Учитель</cp:lastModifiedBy>
  <cp:revision>10</cp:revision>
  <dcterms:created xsi:type="dcterms:W3CDTF">2023-09-15T09:25:00Z</dcterms:created>
  <dcterms:modified xsi:type="dcterms:W3CDTF">2023-11-03T06:17:00Z</dcterms:modified>
</cp:coreProperties>
</file>